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92A19" w:rsidRPr="008A31FD" w:rsidRDefault="00A92A19" w:rsidP="008A31FD">
      <w:pPr>
        <w:ind w:left="567" w:firstLine="0"/>
      </w:pPr>
      <w:bookmarkStart w:id="0" w:name="_Ref57670950"/>
      <w:bookmarkStart w:id="1" w:name="_Toc69729053"/>
    </w:p>
    <w:tbl>
      <w:tblPr>
        <w:tblW w:w="9498"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812"/>
        <w:gridCol w:w="3686"/>
      </w:tblGrid>
      <w:tr w:rsidR="00A92A19" w:rsidRPr="00A92A19" w:rsidTr="008D7C7B">
        <w:trPr>
          <w:trHeight w:val="1245"/>
        </w:trPr>
        <w:tc>
          <w:tcPr>
            <w:tcW w:w="5812"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hanging="142"/>
              <w:jc w:val="left"/>
              <w:rPr>
                <w:rFonts w:ascii="PF Din Text Cond Pro Light" w:eastAsia="Calibri" w:hAnsi="PF Din Text Cond Pro Light" w:cs="Microsoft Sans Serif"/>
                <w:color w:val="000000"/>
                <w:sz w:val="24"/>
                <w:szCs w:val="24"/>
                <w:lang w:eastAsia="en-US"/>
              </w:rPr>
            </w:pPr>
            <w:r w:rsidRPr="00A92A19">
              <w:rPr>
                <w:rFonts w:ascii="Calibri" w:eastAsia="Calibri" w:hAnsi="Calibri" w:cs="Microsoft Sans Serif"/>
                <w:i/>
                <w:noProof/>
                <w:color w:val="000000"/>
                <w:sz w:val="24"/>
                <w:szCs w:val="24"/>
              </w:rPr>
              <w:drawing>
                <wp:inline distT="0" distB="0" distL="0" distR="0">
                  <wp:extent cx="2105025" cy="723900"/>
                  <wp:effectExtent l="0" t="0" r="9525"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105025" cy="723900"/>
                          </a:xfrm>
                          <a:prstGeom prst="rect">
                            <a:avLst/>
                          </a:prstGeom>
                          <a:noFill/>
                          <a:ln>
                            <a:noFill/>
                          </a:ln>
                        </pic:spPr>
                      </pic:pic>
                    </a:graphicData>
                  </a:graphic>
                </wp:inline>
              </w:drawing>
            </w: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p w:rsidR="00A92A19" w:rsidRPr="00A92A19" w:rsidRDefault="00A92A19" w:rsidP="00A92A19">
            <w:pPr>
              <w:spacing w:line="240" w:lineRule="auto"/>
              <w:ind w:left="-105" w:firstLine="0"/>
              <w:contextualSpacing/>
              <w:jc w:val="left"/>
              <w:rPr>
                <w:rFonts w:ascii="PF Din Text Cond Pro Light" w:eastAsia="Calibri" w:hAnsi="PF Din Text Cond Pro Light" w:cs="Microsoft Sans Serif"/>
                <w:color w:val="000000"/>
                <w:sz w:val="24"/>
                <w:szCs w:val="24"/>
                <w:lang w:eastAsia="en-US"/>
              </w:rPr>
            </w:pPr>
          </w:p>
        </w:tc>
        <w:tc>
          <w:tcPr>
            <w:tcW w:w="3686" w:type="dxa"/>
            <w:tcBorders>
              <w:top w:val="none" w:sz="255" w:space="0" w:color="FFFFFF"/>
              <w:left w:val="none" w:sz="255" w:space="0" w:color="FFFFFF"/>
              <w:bottom w:val="none" w:sz="255" w:space="0" w:color="FFFFFF"/>
              <w:right w:val="none" w:sz="255" w:space="0" w:color="FFFFFF"/>
            </w:tcBorders>
          </w:tcPr>
          <w:p w:rsidR="00A92A19" w:rsidRPr="00A92A19" w:rsidRDefault="00A92A19" w:rsidP="00A92A19">
            <w:pPr>
              <w:spacing w:line="240" w:lineRule="auto"/>
              <w:ind w:left="5529" w:hanging="5529"/>
              <w:contextualSpacing/>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Публичное акционерное общество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18"/>
                <w:szCs w:val="18"/>
                <w:lang w:eastAsia="en-US"/>
              </w:rPr>
            </w:pPr>
            <w:r w:rsidRPr="00A92A19">
              <w:rPr>
                <w:rFonts w:ascii="PF Din Text Cond Pro Light" w:eastAsia="Microsoft Sans Serif" w:hAnsi="PF Din Text Cond Pro Light" w:cs="Microsoft Sans Serif"/>
                <w:color w:val="000000"/>
                <w:sz w:val="18"/>
                <w:szCs w:val="18"/>
                <w:lang w:eastAsia="en-US"/>
              </w:rPr>
              <w:t>Филиал ПАО «</w:t>
            </w:r>
            <w:proofErr w:type="spellStart"/>
            <w:r w:rsidRPr="00A92A19">
              <w:rPr>
                <w:rFonts w:ascii="PF Din Text Cond Pro Light" w:eastAsia="Microsoft Sans Serif" w:hAnsi="PF Din Text Cond Pro Light" w:cs="Microsoft Sans Serif"/>
                <w:color w:val="000000"/>
                <w:sz w:val="18"/>
                <w:szCs w:val="18"/>
                <w:lang w:eastAsia="en-US"/>
              </w:rPr>
              <w:t>Россети</w:t>
            </w:r>
            <w:proofErr w:type="spellEnd"/>
            <w:r w:rsidRPr="00A92A19">
              <w:rPr>
                <w:rFonts w:ascii="PF Din Text Cond Pro Light" w:eastAsia="Microsoft Sans Serif" w:hAnsi="PF Din Text Cond Pro Light" w:cs="Microsoft Sans Serif"/>
                <w:color w:val="000000"/>
                <w:sz w:val="18"/>
                <w:szCs w:val="18"/>
                <w:lang w:eastAsia="en-US"/>
              </w:rPr>
              <w:t xml:space="preserve"> Центр и Приволжье»-«Тулэнерго»</w:t>
            </w: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eastAsia="Microsoft Sans Serif"/>
                <w:color w:val="000000"/>
                <w:sz w:val="24"/>
                <w:szCs w:val="24"/>
                <w:lang w:eastAsia="en-US"/>
              </w:rPr>
            </w:pPr>
            <w:r w:rsidRPr="00A92A19">
              <w:rPr>
                <w:rFonts w:eastAsia="Microsoft Sans Serif"/>
                <w:color w:val="000000"/>
                <w:sz w:val="24"/>
                <w:szCs w:val="24"/>
                <w:lang w:eastAsia="en-US"/>
              </w:rPr>
              <w:t xml:space="preserve">УТВЕРЖДЕНО закупочной комиссией: </w:t>
            </w:r>
          </w:p>
          <w:p w:rsidR="00A92A19" w:rsidRPr="00A92A19" w:rsidRDefault="00A00A89" w:rsidP="00A92A19">
            <w:pPr>
              <w:spacing w:line="240" w:lineRule="auto"/>
              <w:ind w:firstLine="0"/>
              <w:jc w:val="left"/>
              <w:rPr>
                <w:rFonts w:eastAsia="Microsoft Sans Serif"/>
                <w:color w:val="000000"/>
                <w:sz w:val="24"/>
                <w:szCs w:val="24"/>
                <w:lang w:eastAsia="en-US"/>
              </w:rPr>
            </w:pPr>
            <w:r>
              <w:rPr>
                <w:rFonts w:eastAsia="Microsoft Sans Serif"/>
                <w:color w:val="000000"/>
                <w:sz w:val="24"/>
                <w:szCs w:val="24"/>
                <w:lang w:eastAsia="en-US"/>
              </w:rPr>
              <w:t>Протокол № 0521</w:t>
            </w:r>
            <w:r w:rsidR="008A31FD">
              <w:rPr>
                <w:rFonts w:eastAsia="Microsoft Sans Serif"/>
                <w:color w:val="000000"/>
                <w:sz w:val="24"/>
                <w:szCs w:val="24"/>
                <w:lang w:eastAsia="en-US"/>
              </w:rPr>
              <w:t>-</w:t>
            </w:r>
            <w:r w:rsidR="00A92A19" w:rsidRPr="00A92A19">
              <w:rPr>
                <w:rFonts w:eastAsia="Microsoft Sans Serif"/>
                <w:color w:val="000000"/>
                <w:sz w:val="24"/>
                <w:szCs w:val="24"/>
                <w:lang w:eastAsia="en-US"/>
              </w:rPr>
              <w:t xml:space="preserve">ТУ-26 от </w:t>
            </w:r>
          </w:p>
          <w:p w:rsidR="00A92A19" w:rsidRPr="00A92A19" w:rsidRDefault="00A00A89" w:rsidP="00A92A19">
            <w:pPr>
              <w:spacing w:line="240" w:lineRule="auto"/>
              <w:ind w:firstLine="0"/>
              <w:jc w:val="left"/>
              <w:rPr>
                <w:rFonts w:eastAsia="Microsoft Sans Serif"/>
                <w:color w:val="000000"/>
                <w:sz w:val="24"/>
                <w:szCs w:val="24"/>
              </w:rPr>
            </w:pPr>
            <w:r>
              <w:rPr>
                <w:rFonts w:eastAsia="Microsoft Sans Serif"/>
                <w:color w:val="000000"/>
                <w:sz w:val="24"/>
                <w:szCs w:val="24"/>
                <w:lang w:eastAsia="en-US"/>
              </w:rPr>
              <w:t>«01</w:t>
            </w:r>
            <w:r w:rsidR="00AF69AD">
              <w:rPr>
                <w:rFonts w:eastAsia="Microsoft Sans Serif"/>
                <w:color w:val="000000"/>
                <w:sz w:val="24"/>
                <w:szCs w:val="24"/>
                <w:lang w:eastAsia="en-US"/>
              </w:rPr>
              <w:t xml:space="preserve">» </w:t>
            </w:r>
            <w:r>
              <w:rPr>
                <w:rFonts w:eastAsia="Microsoft Sans Serif"/>
                <w:color w:val="000000"/>
                <w:sz w:val="24"/>
                <w:szCs w:val="24"/>
                <w:lang w:eastAsia="en-US"/>
              </w:rPr>
              <w:t>сентября</w:t>
            </w:r>
            <w:r w:rsidR="00A92A19" w:rsidRPr="00A92A19">
              <w:rPr>
                <w:rFonts w:eastAsia="Microsoft Sans Serif"/>
                <w:color w:val="000000"/>
                <w:sz w:val="24"/>
                <w:szCs w:val="24"/>
                <w:lang w:eastAsia="en-US"/>
              </w:rPr>
              <w:t xml:space="preserve"> 2026 года</w:t>
            </w:r>
          </w:p>
          <w:p w:rsid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p w:rsidR="00A92A19" w:rsidRPr="00A92A19" w:rsidRDefault="00A92A19" w:rsidP="00A92A19">
            <w:pPr>
              <w:spacing w:line="240" w:lineRule="auto"/>
              <w:ind w:firstLine="0"/>
              <w:jc w:val="left"/>
              <w:rPr>
                <w:rFonts w:ascii="PF Din Text Cond Pro Light" w:eastAsia="Microsoft Sans Serif" w:hAnsi="PF Din Text Cond Pro Light" w:cs="Microsoft Sans Serif"/>
                <w:color w:val="000000"/>
                <w:sz w:val="24"/>
                <w:szCs w:val="24"/>
                <w:lang w:eastAsia="en-US"/>
              </w:rPr>
            </w:pPr>
          </w:p>
        </w:tc>
      </w:tr>
    </w:tbl>
    <w:p w:rsidR="00A92A19" w:rsidRPr="00A92A19" w:rsidRDefault="00A92A19" w:rsidP="00A92A19">
      <w:pPr>
        <w:keepNext/>
        <w:keepLines/>
        <w:spacing w:before="120" w:after="120" w:line="240" w:lineRule="auto"/>
        <w:ind w:firstLine="0"/>
        <w:jc w:val="center"/>
        <w:outlineLvl w:val="0"/>
        <w:rPr>
          <w:b/>
          <w:bCs/>
          <w:sz w:val="22"/>
          <w:szCs w:val="22"/>
          <w:lang w:eastAsia="en-US"/>
        </w:rPr>
      </w:pPr>
      <w:r w:rsidRPr="00A92A19">
        <w:rPr>
          <w:b/>
          <w:bCs/>
          <w:sz w:val="22"/>
          <w:szCs w:val="22"/>
          <w:lang w:eastAsia="en-US"/>
        </w:rPr>
        <w:t xml:space="preserve">Извещение о проведении запроса цен по результатам </w:t>
      </w:r>
      <w:r w:rsidR="0077612C">
        <w:rPr>
          <w:b/>
          <w:bCs/>
          <w:sz w:val="22"/>
          <w:szCs w:val="22"/>
          <w:lang w:eastAsia="en-US"/>
        </w:rPr>
        <w:t xml:space="preserve">конкурентного </w:t>
      </w:r>
      <w:r w:rsidRPr="00A92A19">
        <w:rPr>
          <w:b/>
          <w:bCs/>
          <w:sz w:val="22"/>
          <w:szCs w:val="22"/>
          <w:lang w:eastAsia="en-US"/>
        </w:rPr>
        <w:t>предварительного отбора</w:t>
      </w:r>
    </w:p>
    <w:p w:rsidR="00A92A19" w:rsidRPr="00A92A19" w:rsidRDefault="00A00A89" w:rsidP="00A92A19">
      <w:pPr>
        <w:jc w:val="center"/>
      </w:pPr>
      <w:r>
        <w:rPr>
          <w:b/>
          <w:sz w:val="22"/>
          <w:szCs w:val="22"/>
        </w:rPr>
        <w:t>№ 0521</w:t>
      </w:r>
      <w:r w:rsidR="00A92A19" w:rsidRPr="00A92A19">
        <w:rPr>
          <w:b/>
          <w:sz w:val="22"/>
          <w:szCs w:val="22"/>
        </w:rPr>
        <w:t xml:space="preserve">-ТУ-26 </w:t>
      </w:r>
      <w:r w:rsidR="000571E6">
        <w:rPr>
          <w:b/>
          <w:sz w:val="22"/>
          <w:szCs w:val="22"/>
          <w:shd w:val="clear" w:color="auto" w:fill="FFFFFF"/>
        </w:rPr>
        <w:t xml:space="preserve">от </w:t>
      </w:r>
      <w:r>
        <w:rPr>
          <w:b/>
          <w:sz w:val="22"/>
          <w:szCs w:val="22"/>
          <w:shd w:val="clear" w:color="auto" w:fill="FFFFFF"/>
        </w:rPr>
        <w:t>01.09</w:t>
      </w:r>
      <w:r w:rsidR="00A92A19" w:rsidRPr="00A92A19">
        <w:rPr>
          <w:b/>
          <w:sz w:val="22"/>
          <w:szCs w:val="22"/>
          <w:shd w:val="clear" w:color="auto" w:fill="FFFFFF"/>
        </w:rPr>
        <w:t>.2026 г.</w:t>
      </w:r>
    </w:p>
    <w:p w:rsidR="00EE03EB" w:rsidRPr="007B29CC" w:rsidRDefault="00EE03EB" w:rsidP="00174731">
      <w:pPr>
        <w:jc w:val="center"/>
        <w:rPr>
          <w:noProof/>
        </w:rPr>
      </w:pPr>
    </w:p>
    <w:p w:rsidR="008D7C7B" w:rsidRPr="00CC3432" w:rsidRDefault="008D7C7B" w:rsidP="000571E6">
      <w:pPr>
        <w:numPr>
          <w:ilvl w:val="0"/>
          <w:numId w:val="4"/>
        </w:numPr>
        <w:spacing w:line="240" w:lineRule="auto"/>
        <w:rPr>
          <w:sz w:val="24"/>
          <w:szCs w:val="24"/>
        </w:rPr>
      </w:pPr>
      <w:bookmarkStart w:id="2" w:name="_Ref55337964"/>
      <w:bookmarkEnd w:id="0"/>
      <w:bookmarkEnd w:id="1"/>
      <w:r w:rsidRPr="00CC3432">
        <w:rPr>
          <w:sz w:val="24"/>
          <w:szCs w:val="24"/>
        </w:rPr>
        <w:t xml:space="preserve">Заказчик, являющийся Организатором запроса цен по результатам </w:t>
      </w:r>
      <w:r w:rsidR="0077612C">
        <w:rPr>
          <w:sz w:val="24"/>
          <w:szCs w:val="24"/>
        </w:rPr>
        <w:t xml:space="preserve">конкурентного </w:t>
      </w:r>
      <w:r w:rsidRPr="00CC3432">
        <w:rPr>
          <w:sz w:val="24"/>
          <w:szCs w:val="24"/>
        </w:rPr>
        <w:t>предварительного отбора</w:t>
      </w:r>
      <w:r w:rsidRPr="00CC3432">
        <w:rPr>
          <w:b/>
          <w:sz w:val="24"/>
          <w:szCs w:val="24"/>
        </w:rPr>
        <w:t xml:space="preserve">  </w:t>
      </w:r>
      <w:r w:rsidRPr="00CC3432">
        <w:rPr>
          <w:sz w:val="24"/>
          <w:szCs w:val="24"/>
        </w:rPr>
        <w:t>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(почтовый адрес: 300012, г. Тула, ул. Тимирязева, 99. Ответственный секретарь закупочной комиссии: Ведущий специалист отдела закупочной деятельности </w:t>
      </w:r>
      <w:r w:rsidRPr="00CC3432">
        <w:rPr>
          <w:iCs/>
          <w:sz w:val="24"/>
          <w:szCs w:val="24"/>
        </w:rPr>
        <w:t xml:space="preserve"> –</w:t>
      </w:r>
      <w:r w:rsidRPr="00CC3432">
        <w:rPr>
          <w:sz w:val="24"/>
          <w:szCs w:val="24"/>
        </w:rPr>
        <w:t xml:space="preserve"> Юдин Алексей Владимирович, контактные телефоны - (4872) 73-03-24, адрес электронной почты: </w:t>
      </w:r>
      <w:hyperlink r:id="rId9" w:tooltip="mailto:yudin_av@tl.mrsk-cp.ru" w:history="1">
        <w:r w:rsidRPr="00CC3432">
          <w:rPr>
            <w:rStyle w:val="aa"/>
            <w:sz w:val="24"/>
            <w:szCs w:val="24"/>
          </w:rPr>
          <w:t>yudin_av@tl.mrsk-cp.ru</w:t>
        </w:r>
      </w:hyperlink>
      <w:r w:rsidRPr="00CC3432">
        <w:rPr>
          <w:color w:val="2E74B5"/>
          <w:sz w:val="24"/>
          <w:szCs w:val="24"/>
        </w:rPr>
        <w:t xml:space="preserve">), </w:t>
      </w:r>
      <w:r w:rsidRPr="00CC3432">
        <w:rPr>
          <w:sz w:val="24"/>
          <w:szCs w:val="24"/>
        </w:rPr>
        <w:t>настоящим Извещением приглашает юридических лиц, соответствующих требованиям п. 21 (далее – Участники) к участию в запросе цен по результатам</w:t>
      </w:r>
      <w:r w:rsidR="0077612C">
        <w:rPr>
          <w:sz w:val="24"/>
          <w:szCs w:val="24"/>
        </w:rPr>
        <w:t xml:space="preserve"> конкурентного</w:t>
      </w:r>
      <w:r w:rsidRPr="00CC3432">
        <w:rPr>
          <w:sz w:val="24"/>
          <w:szCs w:val="24"/>
        </w:rPr>
        <w:t xml:space="preserve"> предварительного отбора</w:t>
      </w:r>
      <w:r w:rsidR="0042556B">
        <w:rPr>
          <w:sz w:val="24"/>
          <w:szCs w:val="24"/>
        </w:rPr>
        <w:t xml:space="preserve"> (далее – Запрос цен</w:t>
      </w:r>
      <w:r w:rsidRPr="00CC3432">
        <w:rPr>
          <w:sz w:val="24"/>
          <w:szCs w:val="24"/>
        </w:rPr>
        <w:t xml:space="preserve">) на право заключения Договора на </w:t>
      </w:r>
      <w:r>
        <w:rPr>
          <w:sz w:val="24"/>
          <w:szCs w:val="24"/>
        </w:rPr>
        <w:t xml:space="preserve">выполнение </w:t>
      </w:r>
      <w:r w:rsidR="000571E6" w:rsidRPr="000571E6">
        <w:rPr>
          <w:sz w:val="24"/>
          <w:szCs w:val="24"/>
        </w:rPr>
        <w:t xml:space="preserve">ПИР,СМР «Строительство и реконструкция ВЛИ-0,4 </w:t>
      </w:r>
      <w:proofErr w:type="spellStart"/>
      <w:r w:rsidR="000571E6" w:rsidRPr="000571E6">
        <w:rPr>
          <w:sz w:val="24"/>
          <w:szCs w:val="24"/>
        </w:rPr>
        <w:t>кВ</w:t>
      </w:r>
      <w:proofErr w:type="spellEnd"/>
      <w:r w:rsidR="000571E6" w:rsidRPr="000571E6">
        <w:rPr>
          <w:sz w:val="24"/>
          <w:szCs w:val="24"/>
        </w:rPr>
        <w:t xml:space="preserve"> с установкой выносных приборов учета в Ленинском, Суворовском и Ясногорском районе электрических сетей» для обеспечения технологического присоединения </w:t>
      </w:r>
      <w:proofErr w:type="spellStart"/>
      <w:r w:rsidR="000571E6" w:rsidRPr="000571E6">
        <w:rPr>
          <w:sz w:val="24"/>
          <w:szCs w:val="24"/>
        </w:rPr>
        <w:t>энергопринимающих</w:t>
      </w:r>
      <w:proofErr w:type="spellEnd"/>
      <w:r w:rsidR="000571E6" w:rsidRPr="000571E6">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0571E6" w:rsidRPr="000571E6">
        <w:rPr>
          <w:sz w:val="24"/>
          <w:szCs w:val="24"/>
        </w:rPr>
        <w:t>Россети</w:t>
      </w:r>
      <w:proofErr w:type="spellEnd"/>
      <w:r w:rsidR="000571E6" w:rsidRPr="000571E6">
        <w:rPr>
          <w:sz w:val="24"/>
          <w:szCs w:val="24"/>
        </w:rPr>
        <w:t xml:space="preserve"> Центр и Приволжье» - «Тулэнерго» № 711158535 и др.</w:t>
      </w:r>
      <w:r w:rsidR="00AF69AD">
        <w:rPr>
          <w:sz w:val="24"/>
          <w:szCs w:val="24"/>
        </w:rPr>
        <w:t xml:space="preserve"> </w:t>
      </w:r>
      <w:r w:rsidRPr="00CC3432">
        <w:rPr>
          <w:sz w:val="24"/>
          <w:szCs w:val="24"/>
        </w:rPr>
        <w:t>для нужд филиала ПАО «</w:t>
      </w:r>
      <w:proofErr w:type="spellStart"/>
      <w:r w:rsidRPr="00CC3432">
        <w:rPr>
          <w:sz w:val="24"/>
          <w:szCs w:val="24"/>
        </w:rPr>
        <w:t>Россети</w:t>
      </w:r>
      <w:proofErr w:type="spellEnd"/>
      <w:r w:rsidRPr="00CC3432">
        <w:rPr>
          <w:sz w:val="24"/>
          <w:szCs w:val="24"/>
        </w:rPr>
        <w:t xml:space="preserve"> Центр и Приволжье» - «Тулэнерго», расположенного по адресу: РФ, 300012 г. Тула, ул. Тимирязева, д. 99.</w:t>
      </w:r>
    </w:p>
    <w:p w:rsidR="009815EA" w:rsidRDefault="00442A94" w:rsidP="00383B6C">
      <w:pPr>
        <w:pStyle w:val="afe"/>
        <w:numPr>
          <w:ilvl w:val="0"/>
          <w:numId w:val="4"/>
        </w:numPr>
        <w:spacing w:before="40" w:line="240" w:lineRule="auto"/>
        <w:rPr>
          <w:sz w:val="24"/>
          <w:szCs w:val="24"/>
        </w:rPr>
      </w:pPr>
      <w:r w:rsidRPr="009815EA">
        <w:rPr>
          <w:sz w:val="24"/>
          <w:szCs w:val="24"/>
        </w:rPr>
        <w:t xml:space="preserve">Настоящее Извещение о проведении запроса цен </w:t>
      </w:r>
      <w:r w:rsidR="00357350" w:rsidRPr="009815EA">
        <w:rPr>
          <w:sz w:val="24"/>
          <w:szCs w:val="24"/>
        </w:rPr>
        <w:t xml:space="preserve">одновременно </w:t>
      </w:r>
      <w:r w:rsidRPr="009815EA">
        <w:rPr>
          <w:sz w:val="24"/>
          <w:szCs w:val="24"/>
        </w:rPr>
        <w:t>является и документацией о проведении запроса цен и именуется в дальнейшем «Документация о проведении запроса цен» или «Документация».</w:t>
      </w:r>
    </w:p>
    <w:p w:rsidR="005225E4" w:rsidRPr="005225E4" w:rsidRDefault="005225E4" w:rsidP="005225E4">
      <w:pPr>
        <w:pStyle w:val="afe"/>
        <w:numPr>
          <w:ilvl w:val="0"/>
          <w:numId w:val="4"/>
        </w:numPr>
        <w:spacing w:before="40" w:line="240" w:lineRule="auto"/>
        <w:rPr>
          <w:sz w:val="24"/>
          <w:szCs w:val="24"/>
        </w:rPr>
      </w:pPr>
      <w:r>
        <w:rPr>
          <w:sz w:val="24"/>
          <w:szCs w:val="24"/>
        </w:rPr>
        <w:t xml:space="preserve">Во всем, что не урегулировано извещением о закупке и настоящей документацией о закупке, стороны руководствуются законодательством Российской Федерации. </w:t>
      </w:r>
      <w:r w:rsidRPr="005225E4">
        <w:rPr>
          <w:sz w:val="24"/>
          <w:szCs w:val="24"/>
        </w:rPr>
        <w:t>Заказчик информирует участников закупки о том, что в ПАО «</w:t>
      </w:r>
      <w:proofErr w:type="spellStart"/>
      <w:r w:rsidRPr="005225E4">
        <w:rPr>
          <w:sz w:val="24"/>
          <w:szCs w:val="24"/>
        </w:rPr>
        <w:t>Россети</w:t>
      </w:r>
      <w:proofErr w:type="spellEnd"/>
      <w:r w:rsidRPr="005225E4">
        <w:rPr>
          <w:sz w:val="24"/>
          <w:szCs w:val="24"/>
        </w:rPr>
        <w:t>» утвержден Кодекс поставщика ПАО «</w:t>
      </w:r>
      <w:proofErr w:type="spellStart"/>
      <w:r w:rsidRPr="005225E4">
        <w:rPr>
          <w:sz w:val="24"/>
          <w:szCs w:val="24"/>
        </w:rPr>
        <w:t>Россети</w:t>
      </w:r>
      <w:proofErr w:type="spellEnd"/>
      <w:r w:rsidRPr="005225E4">
        <w:rPr>
          <w:sz w:val="24"/>
          <w:szCs w:val="24"/>
        </w:rPr>
        <w:t>» (далее – Кодекс), которым установлены базовые рекомендации для участников закупки в части корпоративной и социальной ответственности. Направление заявки на участие в закупочной процедуре означает, что участник ознакомлен с положениями Кодекса. Кодекс имеет рекомендательный характер для поставщиков ПАО «</w:t>
      </w:r>
      <w:proofErr w:type="spellStart"/>
      <w:r w:rsidRPr="005225E4">
        <w:rPr>
          <w:sz w:val="24"/>
          <w:szCs w:val="24"/>
        </w:rPr>
        <w:t>Россети</w:t>
      </w:r>
      <w:proofErr w:type="spellEnd"/>
      <w:r w:rsidRPr="005225E4">
        <w:rPr>
          <w:sz w:val="24"/>
          <w:szCs w:val="24"/>
        </w:rPr>
        <w:t xml:space="preserve">» в части применения ими в своей деятельности изложенных в Кодексе принципов и подходов. Указанный документ размещен в сети Интернет по адресу: </w:t>
      </w:r>
      <w:hyperlink r:id="rId10" w:tooltip="https://www.rosseti.ru/sustainable-development/sustainable-development-documents/" w:history="1">
        <w:r w:rsidRPr="005225E4">
          <w:rPr>
            <w:rStyle w:val="aa"/>
            <w:bCs/>
            <w:sz w:val="24"/>
            <w:szCs w:val="24"/>
          </w:rPr>
          <w:t>https://www.rosseti.ru/sustainable-development/sustainable-development-documents/</w:t>
        </w:r>
      </w:hyperlink>
      <w:r w:rsidRPr="005225E4">
        <w:rPr>
          <w:sz w:val="24"/>
          <w:szCs w:val="24"/>
        </w:rPr>
        <w:t>.</w:t>
      </w:r>
    </w:p>
    <w:p w:rsidR="009749C1" w:rsidRPr="009815EA" w:rsidRDefault="007D0CA0" w:rsidP="00383B6C">
      <w:pPr>
        <w:pStyle w:val="afe"/>
        <w:numPr>
          <w:ilvl w:val="0"/>
          <w:numId w:val="4"/>
        </w:numPr>
        <w:spacing w:before="40" w:line="240" w:lineRule="auto"/>
        <w:rPr>
          <w:sz w:val="24"/>
          <w:szCs w:val="24"/>
        </w:rPr>
      </w:pPr>
      <w:r w:rsidRPr="006326DE">
        <w:rPr>
          <w:sz w:val="24"/>
          <w:szCs w:val="24"/>
        </w:rPr>
        <w:t xml:space="preserve">На основании приказа ПАО «МРСК Центра» от 07.06.2021 </w:t>
      </w:r>
      <w:r w:rsidRPr="006326DE">
        <w:rPr>
          <w:sz w:val="24"/>
          <w:szCs w:val="24"/>
        </w:rPr>
        <w:br/>
        <w:t>№ 249-ЦА «Об исполнении решений годового Общего собрания акционеров</w:t>
      </w:r>
      <w:r w:rsidRPr="006326DE">
        <w:rPr>
          <w:sz w:val="24"/>
          <w:szCs w:val="24"/>
        </w:rPr>
        <w:br/>
        <w:t xml:space="preserve">ПАО «МРСК Центра» от 31.05.2021 (протокол от 31.05.2021 № 01/21)» и приказа ПАО «МРСК Центра» от 10.06.2021 № 255-ЦА «Об исполнении решений годового Общего собрания акционеров ПАО «МРСК Центра и Приволжья» от 02.06.2021 (протокол от 02.06.2021 № 17) с учетом распоряжений Минюста России от 20.07.2021 № 794-р и № 795-р считать далее вместо </w:t>
      </w:r>
      <w:r w:rsidRPr="006326DE">
        <w:rPr>
          <w:sz w:val="24"/>
          <w:szCs w:val="24"/>
        </w:rPr>
        <w:lastRenderedPageBreak/>
        <w:t>наименования ПАО «МРСК Центра» наименование ПАО «</w:t>
      </w:r>
      <w:proofErr w:type="spellStart"/>
      <w:r w:rsidRPr="006326DE">
        <w:rPr>
          <w:sz w:val="24"/>
          <w:szCs w:val="24"/>
        </w:rPr>
        <w:t>Россети</w:t>
      </w:r>
      <w:proofErr w:type="spellEnd"/>
      <w:r w:rsidRPr="006326DE">
        <w:rPr>
          <w:sz w:val="24"/>
          <w:szCs w:val="24"/>
        </w:rPr>
        <w:t xml:space="preserve"> Центр» и вместо наименования ПАО «МРСК Центра и Приволжья» наименование ПАО «</w:t>
      </w:r>
      <w:proofErr w:type="spellStart"/>
      <w:r w:rsidRPr="006326DE">
        <w:rPr>
          <w:sz w:val="24"/>
          <w:szCs w:val="24"/>
        </w:rPr>
        <w:t>Россети</w:t>
      </w:r>
      <w:proofErr w:type="spellEnd"/>
      <w:r w:rsidRPr="006326DE">
        <w:rPr>
          <w:sz w:val="24"/>
          <w:szCs w:val="24"/>
        </w:rPr>
        <w:t xml:space="preserve"> Центр и Приволжье» соответственно.</w:t>
      </w:r>
    </w:p>
    <w:p w:rsidR="00442A94" w:rsidRPr="00D236CE" w:rsidRDefault="00AB7C31" w:rsidP="006E0F55">
      <w:pPr>
        <w:pStyle w:val="afe"/>
        <w:numPr>
          <w:ilvl w:val="0"/>
          <w:numId w:val="4"/>
        </w:numPr>
        <w:spacing w:before="40" w:line="240" w:lineRule="auto"/>
        <w:rPr>
          <w:sz w:val="24"/>
          <w:szCs w:val="24"/>
        </w:rPr>
      </w:pPr>
      <w:bookmarkStart w:id="3" w:name="_Ref440976663"/>
      <w:r w:rsidRPr="00D236CE">
        <w:rPr>
          <w:sz w:val="24"/>
          <w:szCs w:val="24"/>
        </w:rPr>
        <w:t>Документация опубликован</w:t>
      </w:r>
      <w:r w:rsidR="00442A94" w:rsidRPr="00D236CE">
        <w:rPr>
          <w:sz w:val="24"/>
          <w:szCs w:val="24"/>
        </w:rPr>
        <w:t>а</w:t>
      </w:r>
      <w:r w:rsidRPr="00D236CE">
        <w:rPr>
          <w:sz w:val="24"/>
          <w:szCs w:val="24"/>
        </w:rPr>
        <w:t xml:space="preserve"> </w:t>
      </w:r>
      <w:r w:rsidRPr="00D236CE">
        <w:rPr>
          <w:snapToGrid w:val="0"/>
          <w:sz w:val="24"/>
          <w:szCs w:val="24"/>
        </w:rPr>
        <w:t>на официальном сайте (</w:t>
      </w:r>
      <w:hyperlink r:id="rId11" w:history="1">
        <w:r w:rsidR="00EA7C7F" w:rsidRPr="00D236CE">
          <w:rPr>
            <w:rStyle w:val="aa"/>
            <w:sz w:val="24"/>
            <w:szCs w:val="24"/>
          </w:rPr>
          <w:t>www.zakupki.</w:t>
        </w:r>
        <w:proofErr w:type="spellStart"/>
        <w:r w:rsidR="00EA7C7F" w:rsidRPr="00D236CE">
          <w:rPr>
            <w:rStyle w:val="aa"/>
            <w:sz w:val="24"/>
            <w:szCs w:val="24"/>
            <w:lang w:val="en-US"/>
          </w:rPr>
          <w:t>gov</w:t>
        </w:r>
        <w:proofErr w:type="spellEnd"/>
        <w:r w:rsidR="00EA7C7F" w:rsidRPr="00D236CE">
          <w:rPr>
            <w:rStyle w:val="aa"/>
            <w:sz w:val="24"/>
            <w:szCs w:val="24"/>
          </w:rPr>
          <w:t>.</w:t>
        </w:r>
        <w:proofErr w:type="spellStart"/>
        <w:r w:rsidR="00EA7C7F" w:rsidRPr="00D236CE">
          <w:rPr>
            <w:rStyle w:val="aa"/>
            <w:sz w:val="24"/>
            <w:szCs w:val="24"/>
          </w:rPr>
          <w:t>ru</w:t>
        </w:r>
        <w:proofErr w:type="spellEnd"/>
      </w:hyperlink>
      <w:r w:rsidRPr="00D236CE">
        <w:rPr>
          <w:snapToGrid w:val="0"/>
          <w:sz w:val="24"/>
          <w:szCs w:val="24"/>
        </w:rPr>
        <w:t xml:space="preserve">), </w:t>
      </w:r>
      <w:r w:rsidR="00D236CE" w:rsidRPr="00D236CE">
        <w:rPr>
          <w:sz w:val="24"/>
          <w:szCs w:val="24"/>
        </w:rPr>
        <w:t>на сайте Электронной торговой площадки Российского аукционного дома (РАД)</w:t>
      </w:r>
      <w:r w:rsidR="00D236CE" w:rsidRPr="00D236CE">
        <w:rPr>
          <w:sz w:val="24"/>
          <w:szCs w:val="24"/>
          <w:u w:val="single"/>
        </w:rPr>
        <w:t xml:space="preserve"> </w:t>
      </w:r>
      <w:hyperlink r:id="rId12" w:history="1">
        <w:r w:rsidR="00D236CE" w:rsidRPr="00D236CE">
          <w:rPr>
            <w:rStyle w:val="aa"/>
            <w:sz w:val="24"/>
            <w:szCs w:val="24"/>
          </w:rPr>
          <w:t>tender.lot-online.ru</w:t>
        </w:r>
      </w:hyperlink>
      <w:r w:rsidR="009A399C" w:rsidRPr="00D236CE">
        <w:rPr>
          <w:sz w:val="24"/>
          <w:szCs w:val="24"/>
        </w:rPr>
        <w:t xml:space="preserve"> (далее — ЭТП).</w:t>
      </w:r>
      <w:bookmarkEnd w:id="3"/>
      <w:r w:rsidRPr="00D236CE">
        <w:rPr>
          <w:snapToGrid w:val="0"/>
          <w:sz w:val="24"/>
          <w:szCs w:val="24"/>
          <w:shd w:val="clear" w:color="auto" w:fill="FFFF99"/>
        </w:rPr>
        <w:t xml:space="preserve"> </w:t>
      </w:r>
    </w:p>
    <w:p w:rsidR="009A399C" w:rsidRDefault="009A399C" w:rsidP="006E0F55">
      <w:pPr>
        <w:pStyle w:val="afe"/>
        <w:numPr>
          <w:ilvl w:val="0"/>
          <w:numId w:val="4"/>
        </w:numPr>
        <w:spacing w:before="40" w:line="240" w:lineRule="auto"/>
        <w:rPr>
          <w:sz w:val="24"/>
          <w:szCs w:val="24"/>
        </w:rPr>
      </w:pPr>
      <w:bookmarkStart w:id="4" w:name="_Ref440269836"/>
      <w:r w:rsidRPr="00C12FA4">
        <w:rPr>
          <w:sz w:val="24"/>
          <w:szCs w:val="24"/>
        </w:rPr>
        <w:t xml:space="preserve">Настоящий Запрос </w:t>
      </w:r>
      <w:r w:rsidR="003A1217">
        <w:rPr>
          <w:sz w:val="24"/>
          <w:szCs w:val="24"/>
        </w:rPr>
        <w:t>цен</w:t>
      </w:r>
      <w:r w:rsidRPr="00C12FA4">
        <w:rPr>
          <w:sz w:val="24"/>
          <w:szCs w:val="24"/>
        </w:rPr>
        <w:t xml:space="preserve"> проводится в соответствии с правилами и с </w:t>
      </w:r>
      <w:r w:rsidRPr="00711197">
        <w:rPr>
          <w:sz w:val="24"/>
          <w:szCs w:val="24"/>
        </w:rPr>
        <w:t>использованием функционала ЭТП.</w:t>
      </w:r>
      <w:bookmarkEnd w:id="4"/>
    </w:p>
    <w:p w:rsidR="001F1A26" w:rsidRPr="009815EA" w:rsidRDefault="00B828F6" w:rsidP="000571E6">
      <w:pPr>
        <w:pStyle w:val="afe"/>
        <w:numPr>
          <w:ilvl w:val="0"/>
          <w:numId w:val="4"/>
        </w:numPr>
        <w:spacing w:before="40" w:line="240" w:lineRule="auto"/>
        <w:rPr>
          <w:sz w:val="24"/>
          <w:szCs w:val="24"/>
        </w:rPr>
      </w:pPr>
      <w:r w:rsidRPr="00391ABE">
        <w:rPr>
          <w:b/>
          <w:sz w:val="24"/>
          <w:szCs w:val="24"/>
        </w:rPr>
        <w:t>Предмет договора:</w:t>
      </w:r>
      <w:r w:rsidR="00391ABE">
        <w:rPr>
          <w:sz w:val="24"/>
          <w:szCs w:val="24"/>
        </w:rPr>
        <w:t xml:space="preserve"> </w:t>
      </w:r>
      <w:r w:rsidR="008D7C7B" w:rsidRPr="00B364C8">
        <w:rPr>
          <w:sz w:val="24"/>
          <w:szCs w:val="24"/>
        </w:rPr>
        <w:t xml:space="preserve">выполнение </w:t>
      </w:r>
      <w:proofErr w:type="gramStart"/>
      <w:r w:rsidR="000571E6" w:rsidRPr="000571E6">
        <w:rPr>
          <w:sz w:val="24"/>
          <w:szCs w:val="24"/>
        </w:rPr>
        <w:t>ПИР,СМР</w:t>
      </w:r>
      <w:proofErr w:type="gramEnd"/>
      <w:r w:rsidR="000571E6" w:rsidRPr="000571E6">
        <w:rPr>
          <w:sz w:val="24"/>
          <w:szCs w:val="24"/>
        </w:rPr>
        <w:t xml:space="preserve"> «Строительство и реконструкция ВЛИ-0,4 </w:t>
      </w:r>
      <w:proofErr w:type="spellStart"/>
      <w:r w:rsidR="000571E6" w:rsidRPr="000571E6">
        <w:rPr>
          <w:sz w:val="24"/>
          <w:szCs w:val="24"/>
        </w:rPr>
        <w:t>кВ</w:t>
      </w:r>
      <w:proofErr w:type="spellEnd"/>
      <w:r w:rsidR="000571E6" w:rsidRPr="000571E6">
        <w:rPr>
          <w:sz w:val="24"/>
          <w:szCs w:val="24"/>
        </w:rPr>
        <w:t xml:space="preserve"> с установкой выносных приборов учета в Ленинском, Суворовском и Ясногорском районе электрических сетей» для обеспечения технологического присоединения </w:t>
      </w:r>
      <w:proofErr w:type="spellStart"/>
      <w:r w:rsidR="000571E6" w:rsidRPr="000571E6">
        <w:rPr>
          <w:sz w:val="24"/>
          <w:szCs w:val="24"/>
        </w:rPr>
        <w:t>энергопринимающих</w:t>
      </w:r>
      <w:proofErr w:type="spellEnd"/>
      <w:r w:rsidR="000571E6" w:rsidRPr="000571E6">
        <w:rPr>
          <w:sz w:val="24"/>
          <w:szCs w:val="24"/>
        </w:rPr>
        <w:t xml:space="preserve"> устройств заявителей по договорам об осуществлении технологического присоединение к электрическим сетям филиала ПАО «</w:t>
      </w:r>
      <w:proofErr w:type="spellStart"/>
      <w:r w:rsidR="000571E6" w:rsidRPr="000571E6">
        <w:rPr>
          <w:sz w:val="24"/>
          <w:szCs w:val="24"/>
        </w:rPr>
        <w:t>Россети</w:t>
      </w:r>
      <w:proofErr w:type="spellEnd"/>
      <w:r w:rsidR="000571E6" w:rsidRPr="000571E6">
        <w:rPr>
          <w:sz w:val="24"/>
          <w:szCs w:val="24"/>
        </w:rPr>
        <w:t xml:space="preserve"> Центр и Приволжье» - «Тулэнерго» № 711158535 и др.</w:t>
      </w:r>
      <w:r w:rsidR="00AF69AD">
        <w:rPr>
          <w:sz w:val="24"/>
          <w:szCs w:val="24"/>
        </w:rPr>
        <w:t xml:space="preserve"> </w:t>
      </w:r>
      <w:r w:rsidR="008D7C7B" w:rsidRPr="00BC53D2">
        <w:rPr>
          <w:sz w:val="24"/>
          <w:szCs w:val="24"/>
        </w:rPr>
        <w:t>для нужд филиала ПАО «</w:t>
      </w:r>
      <w:proofErr w:type="spellStart"/>
      <w:r w:rsidR="008D7C7B" w:rsidRPr="00BC53D2">
        <w:rPr>
          <w:sz w:val="24"/>
          <w:szCs w:val="24"/>
        </w:rPr>
        <w:t>Россети</w:t>
      </w:r>
      <w:proofErr w:type="spellEnd"/>
      <w:r w:rsidR="008D7C7B" w:rsidRPr="00BC53D2">
        <w:rPr>
          <w:sz w:val="24"/>
          <w:szCs w:val="24"/>
        </w:rPr>
        <w:t xml:space="preserve"> Центр и Приволжье» - «Тулэнерго».</w:t>
      </w:r>
    </w:p>
    <w:p w:rsidR="00391ABE" w:rsidRDefault="00391ABE" w:rsidP="006E0F55">
      <w:pPr>
        <w:pStyle w:val="afe"/>
        <w:numPr>
          <w:ilvl w:val="0"/>
          <w:numId w:val="4"/>
        </w:numPr>
        <w:tabs>
          <w:tab w:val="left" w:pos="1080"/>
        </w:tabs>
        <w:spacing w:line="240" w:lineRule="auto"/>
        <w:rPr>
          <w:sz w:val="24"/>
          <w:szCs w:val="24"/>
        </w:rPr>
      </w:pPr>
      <w:r w:rsidRPr="00391ABE">
        <w:rPr>
          <w:b/>
          <w:sz w:val="24"/>
          <w:szCs w:val="24"/>
        </w:rPr>
        <w:t xml:space="preserve">Техническое задание </w:t>
      </w:r>
      <w:r>
        <w:rPr>
          <w:b/>
          <w:sz w:val="24"/>
          <w:szCs w:val="24"/>
        </w:rPr>
        <w:t>на выполнение работ</w:t>
      </w:r>
      <w:r w:rsidR="00CD7650">
        <w:rPr>
          <w:b/>
          <w:sz w:val="24"/>
          <w:szCs w:val="24"/>
        </w:rPr>
        <w:t xml:space="preserve"> </w:t>
      </w:r>
      <w:r w:rsidRPr="00391ABE">
        <w:rPr>
          <w:sz w:val="24"/>
          <w:szCs w:val="24"/>
        </w:rPr>
        <w:t xml:space="preserve">изложено </w:t>
      </w:r>
      <w:r w:rsidRPr="00391ABE">
        <w:rPr>
          <w:bCs/>
          <w:sz w:val="24"/>
          <w:szCs w:val="24"/>
        </w:rPr>
        <w:t xml:space="preserve">в </w:t>
      </w:r>
      <w:r w:rsidRPr="00D279EA">
        <w:rPr>
          <w:bCs/>
          <w:sz w:val="24"/>
          <w:szCs w:val="24"/>
        </w:rPr>
        <w:t>Приложении №1</w:t>
      </w:r>
      <w:r w:rsidRPr="00D279EA">
        <w:rPr>
          <w:sz w:val="24"/>
          <w:szCs w:val="24"/>
        </w:rPr>
        <w:t>, которое является неотъемлемой частью настоящей Документации и предоставляется</w:t>
      </w:r>
      <w:r w:rsidRPr="00391ABE">
        <w:rPr>
          <w:sz w:val="24"/>
          <w:szCs w:val="24"/>
        </w:rPr>
        <w:t xml:space="preserve"> каждому Участнику в виде отдельного приложения в форме электронного документа</w:t>
      </w:r>
      <w:r>
        <w:rPr>
          <w:sz w:val="24"/>
          <w:szCs w:val="24"/>
        </w:rPr>
        <w:t xml:space="preserve"> (далее – Техническое задание)</w:t>
      </w:r>
      <w:r w:rsidRPr="00391ABE">
        <w:rPr>
          <w:sz w:val="24"/>
          <w:szCs w:val="24"/>
        </w:rPr>
        <w:t>.</w:t>
      </w:r>
    </w:p>
    <w:p w:rsidR="00886AB3" w:rsidRPr="00886AB3" w:rsidRDefault="00886AB3" w:rsidP="006E0F55">
      <w:pPr>
        <w:pStyle w:val="afe"/>
        <w:numPr>
          <w:ilvl w:val="0"/>
          <w:numId w:val="4"/>
        </w:numPr>
        <w:spacing w:before="40" w:line="240" w:lineRule="auto"/>
        <w:rPr>
          <w:sz w:val="24"/>
          <w:szCs w:val="24"/>
        </w:rPr>
      </w:pPr>
      <w:bookmarkStart w:id="5" w:name="_Ref441146145"/>
      <w:r w:rsidRPr="00886AB3">
        <w:rPr>
          <w:b/>
          <w:sz w:val="24"/>
          <w:szCs w:val="24"/>
        </w:rPr>
        <w:t>Проект договора</w:t>
      </w:r>
      <w:r>
        <w:rPr>
          <w:sz w:val="24"/>
          <w:szCs w:val="24"/>
        </w:rPr>
        <w:t>, заключаемого по результатам настоящего запроса цен, изложен в Приложении №2</w:t>
      </w:r>
      <w:r w:rsidRPr="00391ABE">
        <w:rPr>
          <w:sz w:val="24"/>
          <w:szCs w:val="24"/>
        </w:rPr>
        <w:t>, которое является неотъемлемой частью настоящей Документации и предоставляется каждому Участнику в виде отдельного приложения в форме электронного документа</w:t>
      </w:r>
      <w:r>
        <w:rPr>
          <w:sz w:val="24"/>
          <w:szCs w:val="24"/>
        </w:rPr>
        <w:t xml:space="preserve"> (далее – Проект договора)</w:t>
      </w:r>
      <w:r w:rsidRPr="00391ABE">
        <w:rPr>
          <w:sz w:val="24"/>
          <w:szCs w:val="24"/>
        </w:rPr>
        <w:t>.</w:t>
      </w:r>
      <w:bookmarkEnd w:id="5"/>
      <w:r>
        <w:rPr>
          <w:sz w:val="24"/>
          <w:szCs w:val="24"/>
        </w:rPr>
        <w:t xml:space="preserve"> </w:t>
      </w:r>
    </w:p>
    <w:p w:rsidR="006C36B9" w:rsidRPr="00E82C62" w:rsidRDefault="006C36B9" w:rsidP="00ED19A8">
      <w:pPr>
        <w:pStyle w:val="afe"/>
        <w:numPr>
          <w:ilvl w:val="0"/>
          <w:numId w:val="17"/>
        </w:numPr>
        <w:spacing w:before="40" w:line="240" w:lineRule="auto"/>
        <w:ind w:left="567" w:firstLine="0"/>
        <w:rPr>
          <w:b/>
          <w:sz w:val="24"/>
          <w:szCs w:val="24"/>
        </w:rPr>
      </w:pPr>
      <w:bookmarkStart w:id="6" w:name="_Toc469480717"/>
      <w:bookmarkStart w:id="7" w:name="_Ref63178786"/>
      <w:r w:rsidRPr="00E82C62">
        <w:rPr>
          <w:b/>
          <w:sz w:val="24"/>
          <w:szCs w:val="24"/>
        </w:rPr>
        <w:t>Антикоррупционная оговорка, включаемая в проект договора</w:t>
      </w:r>
      <w:bookmarkEnd w:id="6"/>
      <w:bookmarkEnd w:id="7"/>
    </w:p>
    <w:p w:rsidR="006C36B9" w:rsidRPr="00E82C62" w:rsidRDefault="006C36B9" w:rsidP="00442193">
      <w:pPr>
        <w:numPr>
          <w:ilvl w:val="1"/>
          <w:numId w:val="27"/>
        </w:numPr>
        <w:tabs>
          <w:tab w:val="left" w:pos="1843"/>
        </w:tabs>
        <w:spacing w:line="240" w:lineRule="auto"/>
        <w:rPr>
          <w:sz w:val="24"/>
          <w:szCs w:val="24"/>
        </w:rPr>
      </w:pPr>
      <w:r w:rsidRPr="00E82C62">
        <w:rPr>
          <w:sz w:val="24"/>
          <w:szCs w:val="24"/>
        </w:rPr>
        <w:t xml:space="preserve">При подписании по результатам настоящей закупки Договора между Заказчиком и Победителем, в текст договора должна быть включена Антикоррупционная оговорка. Отказ Победителя от подписания Договора с включенной в текст Антикоррупционной оговоркой, приведет к утере данным Участником статуса Победителя.  </w:t>
      </w:r>
    </w:p>
    <w:p w:rsidR="006C36B9" w:rsidRPr="00E82C62" w:rsidRDefault="00F946B6" w:rsidP="00442193">
      <w:pPr>
        <w:numPr>
          <w:ilvl w:val="1"/>
          <w:numId w:val="27"/>
        </w:numPr>
        <w:tabs>
          <w:tab w:val="left" w:pos="1843"/>
        </w:tabs>
        <w:spacing w:line="240" w:lineRule="auto"/>
        <w:rPr>
          <w:sz w:val="24"/>
          <w:szCs w:val="24"/>
        </w:rPr>
      </w:pPr>
      <w:r w:rsidRPr="00E82C62">
        <w:rPr>
          <w:sz w:val="24"/>
          <w:szCs w:val="24"/>
        </w:rPr>
        <w:t>Информация о формах обратной связи ПАО «</w:t>
      </w:r>
      <w:proofErr w:type="spellStart"/>
      <w:r w:rsidRPr="00EE1825">
        <w:rPr>
          <w:sz w:val="24"/>
          <w:szCs w:val="24"/>
        </w:rPr>
        <w:t>Россети</w:t>
      </w:r>
      <w:proofErr w:type="spellEnd"/>
      <w:r w:rsidRPr="00EE1825">
        <w:rPr>
          <w:sz w:val="24"/>
          <w:szCs w:val="24"/>
        </w:rPr>
        <w:t xml:space="preserve"> Центр»/ ПАО «</w:t>
      </w:r>
      <w:proofErr w:type="spellStart"/>
      <w:r w:rsidRPr="00EE1825">
        <w:rPr>
          <w:sz w:val="24"/>
          <w:szCs w:val="24"/>
        </w:rPr>
        <w:t>Россети</w:t>
      </w:r>
      <w:proofErr w:type="spellEnd"/>
      <w:r w:rsidRPr="00EE1825">
        <w:rPr>
          <w:sz w:val="24"/>
          <w:szCs w:val="24"/>
        </w:rPr>
        <w:t xml:space="preserve"> Центр и Приволжье» в рамках системы предупреждения и профилактики коррупции</w:t>
      </w:r>
      <w:r w:rsidR="006C36B9" w:rsidRPr="00E82C62">
        <w:rPr>
          <w:sz w:val="24"/>
          <w:szCs w:val="24"/>
        </w:rPr>
        <w:t>:</w:t>
      </w:r>
    </w:p>
    <w:p w:rsidR="006C36B9" w:rsidRDefault="006C36B9" w:rsidP="007D0CA0">
      <w:pPr>
        <w:pStyle w:val="Style5"/>
        <w:spacing w:line="240" w:lineRule="auto"/>
        <w:ind w:firstLine="284"/>
        <w:rPr>
          <w:i/>
          <w:iCs/>
        </w:rPr>
      </w:pPr>
    </w:p>
    <w:p w:rsidR="00F946B6" w:rsidRPr="0064052C" w:rsidRDefault="00F946B6" w:rsidP="00F946B6">
      <w:pPr>
        <w:pStyle w:val="Style5"/>
        <w:spacing w:line="240" w:lineRule="auto"/>
        <w:ind w:firstLine="284"/>
        <w:rPr>
          <w:i/>
          <w:iCs/>
          <w:color w:val="000000"/>
        </w:rPr>
      </w:pPr>
      <w:r w:rsidRPr="0064052C">
        <w:rPr>
          <w:i/>
          <w:iCs/>
        </w:rPr>
        <w:t>В 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 действует система предупреждения и профилактики коррупции. </w:t>
      </w:r>
      <w:r w:rsidRPr="0064052C">
        <w:rPr>
          <w:i/>
          <w:iCs/>
          <w:shd w:val="clear" w:color="auto" w:fill="FFFFFF"/>
        </w:rPr>
        <w:t xml:space="preserve">Информацию о возможных фактах коррупции в </w:t>
      </w:r>
      <w:r w:rsidRPr="0064052C">
        <w:rPr>
          <w:i/>
          <w:iCs/>
        </w:rPr>
        <w:t>ПАО «</w:t>
      </w:r>
      <w:proofErr w:type="spellStart"/>
      <w:r w:rsidRPr="0064052C">
        <w:rPr>
          <w:i/>
          <w:iCs/>
        </w:rPr>
        <w:t>Россети</w:t>
      </w:r>
      <w:proofErr w:type="spellEnd"/>
      <w:r w:rsidRPr="0064052C">
        <w:rPr>
          <w:i/>
          <w:iCs/>
        </w:rPr>
        <w:t xml:space="preserve"> Центр» и ПАО «</w:t>
      </w:r>
      <w:proofErr w:type="spellStart"/>
      <w:r w:rsidRPr="0064052C">
        <w:rPr>
          <w:i/>
          <w:iCs/>
        </w:rPr>
        <w:t>Россети</w:t>
      </w:r>
      <w:proofErr w:type="spellEnd"/>
      <w:r w:rsidRPr="0064052C">
        <w:rPr>
          <w:i/>
          <w:iCs/>
        </w:rPr>
        <w:t xml:space="preserve"> Центр и Приволжье»</w:t>
      </w:r>
      <w:r w:rsidRPr="0064052C">
        <w:rPr>
          <w:i/>
          <w:iCs/>
          <w:shd w:val="clear" w:color="auto" w:fill="FFFFFF"/>
        </w:rPr>
        <w:t>, а также дочерних зависимых обществах и их филиалах можно сообщить, заполнив </w:t>
      </w:r>
      <w:r w:rsidRPr="0064052C">
        <w:rPr>
          <w:i/>
        </w:rPr>
        <w:t xml:space="preserve">форму обратной связи на корпоративном сайте </w:t>
      </w:r>
      <w:r w:rsidRPr="0064052C">
        <w:rPr>
          <w:i/>
          <w:iCs/>
        </w:rPr>
        <w:t>ПАО «</w:t>
      </w:r>
      <w:proofErr w:type="spellStart"/>
      <w:r w:rsidRPr="0064052C">
        <w:rPr>
          <w:i/>
          <w:iCs/>
        </w:rPr>
        <w:t>Россети</w:t>
      </w:r>
      <w:proofErr w:type="spellEnd"/>
      <w:r w:rsidRPr="0064052C">
        <w:rPr>
          <w:i/>
          <w:iCs/>
        </w:rPr>
        <w:t xml:space="preserve"> Центр»</w:t>
      </w:r>
      <w:r w:rsidRPr="0064052C">
        <w:rPr>
          <w:i/>
        </w:rPr>
        <w:t xml:space="preserve">: </w:t>
      </w:r>
      <w:hyperlink r:id="rId13" w:history="1">
        <w:r w:rsidRPr="0064052C">
          <w:rPr>
            <w:rStyle w:val="aa"/>
            <w:i/>
          </w:rPr>
          <w:t>https://www.mrsk-1.ru/customers/customer-service/feedback/</w:t>
        </w:r>
      </w:hyperlink>
      <w:r w:rsidRPr="0064052C">
        <w:rPr>
          <w:rStyle w:val="aa"/>
          <w:i/>
        </w:rPr>
        <w:t>,</w:t>
      </w:r>
      <w:r w:rsidRPr="0064052C">
        <w:rPr>
          <w:i/>
        </w:rPr>
        <w:t xml:space="preserve"> </w:t>
      </w:r>
      <w:r w:rsidRPr="0064052C">
        <w:rPr>
          <w:i/>
          <w:iCs/>
        </w:rPr>
        <w:t>ПАО «</w:t>
      </w:r>
      <w:proofErr w:type="spellStart"/>
      <w:r w:rsidRPr="0064052C">
        <w:rPr>
          <w:i/>
          <w:iCs/>
        </w:rPr>
        <w:t>Россети</w:t>
      </w:r>
      <w:proofErr w:type="spellEnd"/>
      <w:r w:rsidRPr="0064052C">
        <w:rPr>
          <w:i/>
          <w:iCs/>
        </w:rPr>
        <w:t xml:space="preserve"> Центр и Приволжье»</w:t>
      </w:r>
      <w:r w:rsidRPr="0064052C">
        <w:rPr>
          <w:i/>
        </w:rPr>
        <w:t xml:space="preserve">: </w:t>
      </w:r>
      <w:hyperlink r:id="rId14" w:history="1">
        <w:r w:rsidRPr="0064052C">
          <w:rPr>
            <w:rStyle w:val="aa"/>
            <w:i/>
          </w:rPr>
          <w:t>https://www.mrsk-cp.ru/about/anti-corruption_policy/feedback/</w:t>
        </w:r>
      </w:hyperlink>
      <w:r w:rsidRPr="0064052C">
        <w:rPr>
          <w:i/>
        </w:rPr>
        <w:t xml:space="preserve"> </w:t>
      </w:r>
      <w:r w:rsidRPr="0064052C">
        <w:rPr>
          <w:i/>
          <w:iCs/>
        </w:rPr>
        <w:t>с обязательным указанием адреса электронной почты для обратной связи</w:t>
      </w:r>
      <w:r w:rsidRPr="0064052C">
        <w:rPr>
          <w:i/>
          <w:iCs/>
          <w:color w:val="000000"/>
        </w:rPr>
        <w:t xml:space="preserve">, а также </w:t>
      </w:r>
      <w:r w:rsidRPr="0064052C">
        <w:rPr>
          <w:i/>
          <w:iCs/>
          <w:shd w:val="clear" w:color="auto" w:fill="FFFFFF"/>
        </w:rPr>
        <w:t>позвонив по телефону «Горячей линии»:</w:t>
      </w:r>
    </w:p>
    <w:p w:rsidR="00F946B6" w:rsidRPr="0064052C" w:rsidRDefault="00F946B6" w:rsidP="00F946B6">
      <w:pPr>
        <w:spacing w:line="240" w:lineRule="auto"/>
        <w:ind w:firstLine="284"/>
        <w:rPr>
          <w:i/>
          <w:iCs/>
          <w:strike/>
          <w:sz w:val="24"/>
          <w:szCs w:val="24"/>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w:t>
      </w:r>
      <w:r w:rsidRPr="0064052C">
        <w:rPr>
          <w:i/>
          <w:sz w:val="24"/>
          <w:szCs w:val="24"/>
        </w:rPr>
        <w:t xml:space="preserve">+7 (495) 747-92-99 или </w:t>
      </w:r>
      <w:r w:rsidRPr="0064052C">
        <w:rPr>
          <w:i/>
          <w:iCs/>
          <w:sz w:val="24"/>
          <w:szCs w:val="24"/>
          <w:shd w:val="clear" w:color="auto" w:fill="FFFFFF"/>
        </w:rPr>
        <w:t>8-800-220-0-220 </w:t>
      </w:r>
      <w:r w:rsidRPr="0064052C">
        <w:rPr>
          <w:i/>
          <w:color w:val="FF0000"/>
          <w:sz w:val="24"/>
          <w:szCs w:val="24"/>
        </w:rPr>
        <w:t xml:space="preserve"> </w:t>
      </w:r>
      <w:r w:rsidRPr="0064052C">
        <w:rPr>
          <w:i/>
          <w:iCs/>
          <w:sz w:val="24"/>
          <w:szCs w:val="24"/>
          <w:shd w:val="clear" w:color="auto" w:fill="FFFFFF"/>
        </w:rPr>
        <w:t>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rPr>
        <w:t>либо на адрес электронной почты</w:t>
      </w:r>
      <w:r w:rsidRPr="0064052C">
        <w:rPr>
          <w:i/>
          <w:iCs/>
          <w:strike/>
          <w:sz w:val="24"/>
          <w:szCs w:val="24"/>
        </w:rPr>
        <w:t> </w:t>
      </w:r>
      <w:hyperlink r:id="rId15" w:history="1">
        <w:r w:rsidRPr="0064052C">
          <w:rPr>
            <w:rStyle w:val="aa"/>
            <w:i/>
            <w:sz w:val="24"/>
            <w:szCs w:val="24"/>
            <w:lang w:val="en-US"/>
          </w:rPr>
          <w:t>posta</w:t>
        </w:r>
        <w:r w:rsidRPr="0064052C">
          <w:rPr>
            <w:rStyle w:val="aa"/>
            <w:i/>
            <w:sz w:val="24"/>
            <w:szCs w:val="24"/>
          </w:rPr>
          <w:t>@</w:t>
        </w:r>
        <w:r w:rsidRPr="0064052C">
          <w:rPr>
            <w:rStyle w:val="aa"/>
            <w:i/>
            <w:sz w:val="24"/>
            <w:szCs w:val="24"/>
            <w:lang w:val="en-US"/>
          </w:rPr>
          <w:t>mrsk</w:t>
        </w:r>
        <w:r w:rsidRPr="0064052C">
          <w:rPr>
            <w:rStyle w:val="aa"/>
            <w:i/>
            <w:sz w:val="24"/>
            <w:szCs w:val="24"/>
          </w:rPr>
          <w:t>-1.</w:t>
        </w:r>
        <w:proofErr w:type="spellStart"/>
        <w:r w:rsidRPr="0064052C">
          <w:rPr>
            <w:rStyle w:val="aa"/>
            <w:i/>
            <w:sz w:val="24"/>
            <w:szCs w:val="24"/>
            <w:lang w:val="en-US"/>
          </w:rPr>
          <w:t>ru</w:t>
        </w:r>
        <w:proofErr w:type="spellEnd"/>
      </w:hyperlink>
      <w:r w:rsidRPr="0064052C">
        <w:rPr>
          <w:i/>
          <w:color w:val="000000"/>
          <w:sz w:val="24"/>
          <w:szCs w:val="24"/>
        </w:rPr>
        <w:t>.</w:t>
      </w:r>
    </w:p>
    <w:p w:rsidR="00F946B6" w:rsidRPr="0064052C" w:rsidRDefault="00F946B6" w:rsidP="00F946B6">
      <w:pPr>
        <w:spacing w:line="240" w:lineRule="auto"/>
        <w:ind w:firstLine="284"/>
        <w:rPr>
          <w:i/>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w:t>
      </w:r>
      <w:r w:rsidRPr="0064052C">
        <w:rPr>
          <w:i/>
          <w:iCs/>
          <w:sz w:val="24"/>
          <w:szCs w:val="24"/>
          <w:shd w:val="clear" w:color="auto" w:fill="FFFFFF"/>
        </w:rPr>
        <w:t xml:space="preserve">Приволжье» - </w:t>
      </w:r>
      <w:r w:rsidRPr="0064052C">
        <w:rPr>
          <w:i/>
          <w:sz w:val="24"/>
          <w:szCs w:val="24"/>
        </w:rPr>
        <w:t xml:space="preserve">по телефону </w:t>
      </w:r>
      <w:r w:rsidRPr="0064052C">
        <w:rPr>
          <w:i/>
          <w:iCs/>
          <w:sz w:val="24"/>
          <w:szCs w:val="24"/>
          <w:shd w:val="clear" w:color="auto" w:fill="FFFFFF"/>
        </w:rPr>
        <w:t>8-800-220-0-220  и оставив голосовое сообщение после нажатия цифры 4</w:t>
      </w:r>
      <w:r w:rsidRPr="0064052C">
        <w:rPr>
          <w:i/>
          <w:iCs/>
          <w:color w:val="FF0000"/>
          <w:sz w:val="24"/>
          <w:szCs w:val="24"/>
          <w:shd w:val="clear" w:color="auto" w:fill="FFFFFF"/>
        </w:rPr>
        <w:t xml:space="preserve"> </w:t>
      </w:r>
      <w:r w:rsidRPr="0064052C">
        <w:rPr>
          <w:i/>
          <w:iCs/>
          <w:sz w:val="24"/>
          <w:szCs w:val="24"/>
          <w:shd w:val="clear" w:color="auto" w:fill="FFFFFF"/>
        </w:rPr>
        <w:t xml:space="preserve">либо на адрес электронной почты </w:t>
      </w:r>
      <w:hyperlink r:id="rId16" w:history="1">
        <w:r w:rsidRPr="0064052C">
          <w:rPr>
            <w:rStyle w:val="aa"/>
            <w:i/>
            <w:sz w:val="24"/>
            <w:szCs w:val="24"/>
            <w:lang w:val="en-US"/>
          </w:rPr>
          <w:t>info</w:t>
        </w:r>
        <w:r w:rsidRPr="0064052C">
          <w:rPr>
            <w:rStyle w:val="aa"/>
            <w:i/>
            <w:sz w:val="24"/>
            <w:szCs w:val="24"/>
          </w:rPr>
          <w:t>@</w:t>
        </w:r>
        <w:proofErr w:type="spellStart"/>
        <w:r w:rsidRPr="0064052C">
          <w:rPr>
            <w:rStyle w:val="aa"/>
            <w:i/>
            <w:sz w:val="24"/>
            <w:szCs w:val="24"/>
            <w:lang w:val="en-US"/>
          </w:rPr>
          <w:t>mrsk</w:t>
        </w:r>
        <w:proofErr w:type="spellEnd"/>
        <w:r w:rsidRPr="0064052C">
          <w:rPr>
            <w:rStyle w:val="aa"/>
            <w:i/>
            <w:sz w:val="24"/>
            <w:szCs w:val="24"/>
          </w:rPr>
          <w:t>-</w:t>
        </w:r>
        <w:proofErr w:type="spellStart"/>
        <w:r w:rsidRPr="0064052C">
          <w:rPr>
            <w:rStyle w:val="aa"/>
            <w:i/>
            <w:sz w:val="24"/>
            <w:szCs w:val="24"/>
            <w:lang w:val="en-US"/>
          </w:rPr>
          <w:t>cp</w:t>
        </w:r>
        <w:proofErr w:type="spellEnd"/>
        <w:r w:rsidRPr="0064052C">
          <w:rPr>
            <w:rStyle w:val="aa"/>
            <w:i/>
            <w:sz w:val="24"/>
            <w:szCs w:val="24"/>
          </w:rPr>
          <w:t>.</w:t>
        </w:r>
        <w:proofErr w:type="spellStart"/>
        <w:r w:rsidRPr="0064052C">
          <w:rPr>
            <w:rStyle w:val="aa"/>
            <w:i/>
            <w:sz w:val="24"/>
            <w:szCs w:val="24"/>
            <w:lang w:val="en-US"/>
          </w:rPr>
          <w:t>ru</w:t>
        </w:r>
        <w:proofErr w:type="spellEnd"/>
      </w:hyperlink>
      <w:r w:rsidRPr="0064052C">
        <w:rPr>
          <w:i/>
          <w:sz w:val="24"/>
          <w:szCs w:val="24"/>
          <w:shd w:val="clear" w:color="auto" w:fill="FFFFFF"/>
        </w:rPr>
        <w:t xml:space="preserve">, </w:t>
      </w:r>
    </w:p>
    <w:p w:rsidR="00F946B6" w:rsidRPr="0064052C" w:rsidRDefault="00F946B6" w:rsidP="00F946B6">
      <w:pPr>
        <w:spacing w:line="240" w:lineRule="auto"/>
        <w:ind w:firstLine="284"/>
        <w:rPr>
          <w:i/>
          <w:iCs/>
          <w:sz w:val="24"/>
          <w:szCs w:val="24"/>
          <w:shd w:val="clear" w:color="auto" w:fill="FFFFFF"/>
        </w:rPr>
      </w:pPr>
      <w:r w:rsidRPr="0064052C">
        <w:rPr>
          <w:i/>
          <w:iCs/>
          <w:sz w:val="24"/>
          <w:szCs w:val="24"/>
          <w:shd w:val="clear" w:color="auto" w:fill="FFFFFF"/>
        </w:rPr>
        <w:t xml:space="preserve">или направив письменное обращение по адресу: </w:t>
      </w:r>
    </w:p>
    <w:p w:rsidR="00F946B6" w:rsidRPr="00F946B6" w:rsidRDefault="00F946B6" w:rsidP="00F946B6">
      <w:pPr>
        <w:spacing w:line="240" w:lineRule="auto"/>
        <w:ind w:firstLine="284"/>
        <w:rPr>
          <w:i/>
          <w:sz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- 119017, Россия, г. Москва, ул. Малая Ордынка, 15.</w:t>
      </w:r>
    </w:p>
    <w:p w:rsidR="00F946B6" w:rsidRPr="0064052C" w:rsidRDefault="00F946B6" w:rsidP="00F946B6">
      <w:pPr>
        <w:spacing w:line="240" w:lineRule="auto"/>
        <w:ind w:right="34" w:firstLine="284"/>
        <w:rPr>
          <w:i/>
          <w:iCs/>
          <w:sz w:val="24"/>
          <w:szCs w:val="24"/>
          <w:shd w:val="clear" w:color="auto" w:fill="FFFFFF"/>
        </w:rPr>
      </w:pPr>
      <w:r w:rsidRPr="0064052C">
        <w:rPr>
          <w:i/>
          <w:iCs/>
          <w:sz w:val="24"/>
          <w:szCs w:val="24"/>
        </w:rPr>
        <w:t>ПАО «</w:t>
      </w:r>
      <w:proofErr w:type="spellStart"/>
      <w:r w:rsidRPr="0064052C">
        <w:rPr>
          <w:i/>
          <w:iCs/>
          <w:sz w:val="24"/>
          <w:szCs w:val="24"/>
        </w:rPr>
        <w:t>Россети</w:t>
      </w:r>
      <w:proofErr w:type="spellEnd"/>
      <w:r w:rsidRPr="0064052C">
        <w:rPr>
          <w:i/>
          <w:iCs/>
          <w:sz w:val="24"/>
          <w:szCs w:val="24"/>
        </w:rPr>
        <w:t xml:space="preserve"> Центр и Приволжье» -</w:t>
      </w:r>
      <w:r w:rsidRPr="0064052C">
        <w:rPr>
          <w:i/>
          <w:iCs/>
          <w:sz w:val="24"/>
          <w:szCs w:val="24"/>
          <w:shd w:val="clear" w:color="auto" w:fill="FFFFFF"/>
        </w:rPr>
        <w:t xml:space="preserve"> </w:t>
      </w:r>
      <w:r w:rsidRPr="0064052C">
        <w:rPr>
          <w:rFonts w:ascii="Arial" w:hAnsi="Arial" w:cs="Arial"/>
          <w:i/>
          <w:color w:val="000000"/>
          <w:sz w:val="24"/>
          <w:szCs w:val="24"/>
          <w:shd w:val="clear" w:color="auto" w:fill="FFFFFF"/>
        </w:rPr>
        <w:t> </w:t>
      </w:r>
      <w:r>
        <w:rPr>
          <w:i/>
          <w:iCs/>
          <w:sz w:val="24"/>
          <w:szCs w:val="24"/>
          <w:shd w:val="clear" w:color="auto" w:fill="FFFFFF"/>
        </w:rPr>
        <w:t>603001</w:t>
      </w:r>
      <w:r w:rsidRPr="0064052C">
        <w:rPr>
          <w:i/>
          <w:iCs/>
          <w:sz w:val="24"/>
          <w:szCs w:val="24"/>
          <w:shd w:val="clear" w:color="auto" w:fill="FFFFFF"/>
        </w:rPr>
        <w:t>, г. Нижний Новгород, ул. Рождественская, д. 33.</w:t>
      </w:r>
    </w:p>
    <w:p w:rsidR="009749C1" w:rsidRDefault="009749C1" w:rsidP="007D0CA0">
      <w:pPr>
        <w:spacing w:line="240" w:lineRule="auto"/>
        <w:ind w:firstLine="284"/>
        <w:rPr>
          <w:i/>
          <w:iCs/>
          <w:sz w:val="24"/>
          <w:szCs w:val="24"/>
        </w:rPr>
      </w:pPr>
    </w:p>
    <w:p w:rsidR="007D0CA0" w:rsidRPr="00796F09" w:rsidRDefault="007D0CA0" w:rsidP="007D0CA0">
      <w:pPr>
        <w:spacing w:line="240" w:lineRule="auto"/>
        <w:ind w:firstLine="284"/>
        <w:rPr>
          <w:i/>
          <w:sz w:val="24"/>
          <w:szCs w:val="24"/>
        </w:rPr>
      </w:pPr>
    </w:p>
    <w:p w:rsidR="00F15AD2" w:rsidRPr="001848F5" w:rsidRDefault="00F15AD2" w:rsidP="00ED19A8">
      <w:pPr>
        <w:pStyle w:val="afe"/>
        <w:numPr>
          <w:ilvl w:val="0"/>
          <w:numId w:val="17"/>
        </w:numPr>
        <w:spacing w:before="40" w:line="240" w:lineRule="auto"/>
        <w:ind w:left="567" w:firstLine="0"/>
        <w:rPr>
          <w:b/>
          <w:sz w:val="24"/>
          <w:szCs w:val="24"/>
        </w:rPr>
      </w:pPr>
      <w:bookmarkStart w:id="8" w:name="_Ref303622434"/>
      <w:bookmarkStart w:id="9" w:name="_Ref303624273"/>
      <w:bookmarkStart w:id="10" w:name="_Ref303682476"/>
      <w:bookmarkStart w:id="11" w:name="_Ref303683017"/>
      <w:bookmarkStart w:id="12" w:name="_Toc469470557"/>
      <w:bookmarkStart w:id="13" w:name="_Toc469480721"/>
      <w:bookmarkEnd w:id="8"/>
      <w:bookmarkEnd w:id="9"/>
      <w:bookmarkEnd w:id="10"/>
      <w:bookmarkEnd w:id="11"/>
      <w:r w:rsidRPr="001848F5">
        <w:rPr>
          <w:b/>
          <w:sz w:val="24"/>
          <w:szCs w:val="24"/>
        </w:rPr>
        <w:t>Дополнительные условия, включаемые в проект договора</w:t>
      </w:r>
      <w:bookmarkEnd w:id="12"/>
      <w:bookmarkEnd w:id="13"/>
    </w:p>
    <w:p w:rsidR="00F15AD2" w:rsidRPr="001848F5" w:rsidRDefault="00F15AD2" w:rsidP="00ED19A8">
      <w:pPr>
        <w:numPr>
          <w:ilvl w:val="1"/>
          <w:numId w:val="18"/>
        </w:numPr>
        <w:tabs>
          <w:tab w:val="left" w:pos="1843"/>
        </w:tabs>
        <w:spacing w:line="240" w:lineRule="auto"/>
        <w:ind w:left="1134" w:firstLine="0"/>
        <w:rPr>
          <w:sz w:val="24"/>
          <w:szCs w:val="24"/>
        </w:rPr>
      </w:pPr>
      <w:bookmarkStart w:id="14" w:name="_Toc469470558"/>
      <w:bookmarkStart w:id="15" w:name="_Toc469480722"/>
      <w:r w:rsidRPr="001848F5">
        <w:rPr>
          <w:sz w:val="24"/>
          <w:szCs w:val="24"/>
        </w:rPr>
        <w:lastRenderedPageBreak/>
        <w:t xml:space="preserve">При подписании по результатам настоящего запроса цен Договора между Заказчиком и Участником, чья Заявка признана лучшей, в текст договора должны быть включены дополнительные условия (п. </w:t>
      </w:r>
      <w:r w:rsidRPr="001848F5">
        <w:rPr>
          <w:sz w:val="24"/>
          <w:szCs w:val="24"/>
        </w:rPr>
        <w:fldChar w:fldCharType="begin"/>
      </w:r>
      <w:r w:rsidRPr="001848F5">
        <w:rPr>
          <w:sz w:val="24"/>
          <w:szCs w:val="24"/>
        </w:rPr>
        <w:instrText xml:space="preserve"> REF _Ref469470272 \r \h  \* MERGEFORMAT </w:instrText>
      </w:r>
      <w:r w:rsidRPr="001848F5">
        <w:rPr>
          <w:sz w:val="24"/>
          <w:szCs w:val="24"/>
        </w:rPr>
      </w:r>
      <w:r w:rsidRPr="001848F5">
        <w:rPr>
          <w:sz w:val="24"/>
          <w:szCs w:val="24"/>
        </w:rPr>
        <w:fldChar w:fldCharType="separate"/>
      </w:r>
      <w:r w:rsidR="007E3F06">
        <w:rPr>
          <w:sz w:val="24"/>
          <w:szCs w:val="24"/>
        </w:rPr>
        <w:t>8.2.3</w:t>
      </w:r>
      <w:r w:rsidRPr="001848F5">
        <w:rPr>
          <w:sz w:val="24"/>
          <w:szCs w:val="24"/>
        </w:rPr>
        <w:fldChar w:fldCharType="end"/>
      </w:r>
      <w:r w:rsidRPr="001848F5">
        <w:rPr>
          <w:sz w:val="24"/>
          <w:szCs w:val="24"/>
        </w:rPr>
        <w:t>).</w:t>
      </w:r>
      <w:bookmarkEnd w:id="14"/>
      <w:bookmarkEnd w:id="15"/>
    </w:p>
    <w:p w:rsidR="00F15AD2" w:rsidRPr="001848F5" w:rsidRDefault="00F15AD2" w:rsidP="00ED19A8">
      <w:pPr>
        <w:numPr>
          <w:ilvl w:val="1"/>
          <w:numId w:val="18"/>
        </w:numPr>
        <w:tabs>
          <w:tab w:val="left" w:pos="1843"/>
        </w:tabs>
        <w:spacing w:line="240" w:lineRule="auto"/>
        <w:ind w:left="1134" w:firstLine="0"/>
        <w:rPr>
          <w:sz w:val="24"/>
          <w:szCs w:val="24"/>
        </w:rPr>
      </w:pPr>
      <w:bookmarkStart w:id="16" w:name="_Toc469470559"/>
      <w:bookmarkStart w:id="17" w:name="_Toc469480723"/>
      <w:r w:rsidRPr="001848F5">
        <w:rPr>
          <w:sz w:val="24"/>
          <w:szCs w:val="24"/>
        </w:rPr>
        <w:t>Отказ Участника, чья Заявка признана лучшей, от подписания Договора с включенными в текст дополнительными условиями, приведет к утере данным Участником статуса Победителя.</w:t>
      </w:r>
      <w:bookmarkEnd w:id="16"/>
      <w:bookmarkEnd w:id="17"/>
    </w:p>
    <w:p w:rsidR="00F15AD2" w:rsidRPr="001848F5" w:rsidRDefault="00F15AD2" w:rsidP="00ED19A8">
      <w:pPr>
        <w:numPr>
          <w:ilvl w:val="1"/>
          <w:numId w:val="18"/>
        </w:numPr>
        <w:tabs>
          <w:tab w:val="left" w:pos="1843"/>
        </w:tabs>
        <w:spacing w:line="240" w:lineRule="auto"/>
        <w:ind w:left="1134" w:firstLine="0"/>
        <w:rPr>
          <w:sz w:val="24"/>
          <w:szCs w:val="24"/>
        </w:rPr>
      </w:pPr>
      <w:bookmarkStart w:id="18" w:name="_Ref469470272"/>
      <w:bookmarkStart w:id="19" w:name="_Toc469470560"/>
      <w:bookmarkStart w:id="20" w:name="_Toc469480724"/>
      <w:r w:rsidRPr="001848F5">
        <w:rPr>
          <w:sz w:val="24"/>
          <w:szCs w:val="24"/>
        </w:rPr>
        <w:t>Дополнительные условия:</w:t>
      </w:r>
      <w:bookmarkEnd w:id="18"/>
      <w:bookmarkEnd w:id="19"/>
      <w:bookmarkEnd w:id="20"/>
    </w:p>
    <w:p w:rsidR="00F15AD2" w:rsidRPr="001848F5" w:rsidRDefault="00F15AD2" w:rsidP="00F15AD2">
      <w:pPr>
        <w:spacing w:line="240" w:lineRule="auto"/>
        <w:ind w:left="1843" w:firstLine="0"/>
        <w:rPr>
          <w:sz w:val="24"/>
          <w:szCs w:val="24"/>
        </w:rPr>
      </w:pPr>
      <w:bookmarkStart w:id="21" w:name="_Toc469470561"/>
      <w:bookmarkStart w:id="22" w:name="_Toc469480725"/>
      <w:r w:rsidRPr="001848F5">
        <w:rPr>
          <w:sz w:val="24"/>
          <w:szCs w:val="24"/>
        </w:rPr>
        <w:t>а) Право Поставщика (Подрядчика, Исполнителя), присоединившегося к Программе партнерства Общества (Заказчика), переуступить право требования оплаты по выполненным договорным обязательствам в пользу иного лица (финансового агента). При этом Поставщик (Подрядчик, Исполнитель) обеспечивает представление в адрес Заказчика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r w:rsidRPr="001848F5">
        <w:rPr>
          <w:sz w:val="24"/>
          <w:szCs w:val="24"/>
          <w:vertAlign w:val="superscript"/>
        </w:rPr>
        <w:footnoteReference w:id="1"/>
      </w:r>
      <w:r w:rsidRPr="001848F5">
        <w:rPr>
          <w:sz w:val="24"/>
          <w:szCs w:val="24"/>
        </w:rPr>
        <w:t>.</w:t>
      </w:r>
      <w:bookmarkEnd w:id="21"/>
      <w:bookmarkEnd w:id="22"/>
    </w:p>
    <w:p w:rsidR="00F15AD2" w:rsidRPr="001848F5" w:rsidRDefault="00F15AD2" w:rsidP="00F15AD2">
      <w:pPr>
        <w:spacing w:line="240" w:lineRule="auto"/>
        <w:ind w:left="1843" w:firstLine="0"/>
        <w:rPr>
          <w:sz w:val="24"/>
          <w:szCs w:val="24"/>
        </w:rPr>
      </w:pPr>
      <w:bookmarkStart w:id="23" w:name="_Toc469470562"/>
      <w:bookmarkStart w:id="24" w:name="_Toc469480726"/>
      <w:r w:rsidRPr="001848F5">
        <w:rPr>
          <w:sz w:val="24"/>
          <w:szCs w:val="24"/>
        </w:rPr>
        <w:t>б) Соглашение между Финансовым агентом (Фактором) и Поставщиком (Подрядчиком, Исполнителем) по переуступке права денежного требования по договору с Обществом (Заказчиком) должно содержать обязательство исполнения Поставщиком (Подрядчиком, Исполнителем) регрессных требований Фактора (факторинг с правом регресса).</w:t>
      </w:r>
      <w:bookmarkEnd w:id="23"/>
      <w:bookmarkEnd w:id="24"/>
    </w:p>
    <w:p w:rsidR="00F15AD2" w:rsidRPr="001848F5" w:rsidRDefault="00F15AD2" w:rsidP="00F15AD2">
      <w:pPr>
        <w:spacing w:line="240" w:lineRule="auto"/>
        <w:ind w:left="1843" w:firstLine="0"/>
        <w:rPr>
          <w:sz w:val="24"/>
          <w:szCs w:val="24"/>
        </w:rPr>
      </w:pPr>
      <w:bookmarkStart w:id="25" w:name="_Toc469470563"/>
      <w:bookmarkStart w:id="26" w:name="_Toc469480727"/>
      <w:r w:rsidRPr="001848F5">
        <w:rPr>
          <w:sz w:val="24"/>
          <w:szCs w:val="24"/>
        </w:rPr>
        <w:t xml:space="preserve">в) </w:t>
      </w:r>
      <w:proofErr w:type="gramStart"/>
      <w:r w:rsidRPr="001848F5">
        <w:rPr>
          <w:sz w:val="24"/>
          <w:szCs w:val="24"/>
        </w:rPr>
        <w:t>В</w:t>
      </w:r>
      <w:proofErr w:type="gramEnd"/>
      <w:r w:rsidRPr="001848F5">
        <w:rPr>
          <w:sz w:val="24"/>
          <w:szCs w:val="24"/>
        </w:rPr>
        <w:t xml:space="preserve"> случае переуступки Поставщиком (Подрядчиком, Исполнителем) права денежного требования по договору с Обществом (Заказчиком) с нарушением условий, указанных в пункте а) и/или б), Поставщик (Подрядчик, Исполнитель) уплачивает Обществу (Заказчику) штраф за каждое нарушение в размере 1% от стоимости заключенного договора.</w:t>
      </w:r>
      <w:bookmarkEnd w:id="25"/>
      <w:bookmarkEnd w:id="26"/>
    </w:p>
    <w:p w:rsidR="00F15AD2" w:rsidRPr="001848F5" w:rsidRDefault="00F15AD2" w:rsidP="00F15AD2">
      <w:pPr>
        <w:spacing w:line="240" w:lineRule="auto"/>
        <w:ind w:left="1843" w:firstLine="0"/>
        <w:rPr>
          <w:sz w:val="24"/>
          <w:szCs w:val="24"/>
        </w:rPr>
      </w:pPr>
      <w:bookmarkStart w:id="27" w:name="_Toc469470564"/>
      <w:bookmarkStart w:id="28" w:name="_Toc469480728"/>
      <w:r w:rsidRPr="001848F5">
        <w:rPr>
          <w:sz w:val="24"/>
          <w:szCs w:val="24"/>
        </w:rPr>
        <w:t>г) Куратор договора</w:t>
      </w:r>
      <w:r w:rsidRPr="001848F5">
        <w:rPr>
          <w:sz w:val="24"/>
          <w:szCs w:val="24"/>
          <w:vertAlign w:val="superscript"/>
        </w:rPr>
        <w:footnoteReference w:id="2"/>
      </w:r>
      <w:r w:rsidRPr="001848F5">
        <w:rPr>
          <w:sz w:val="24"/>
          <w:szCs w:val="24"/>
        </w:rPr>
        <w:t xml:space="preserve"> в течение 1 (одного) рабочего дня с даты получения в соответствии с п. а) оригинала уведомления об уступке обеспечивает направление (по электронной почте в адрес руководителя Департамент финансов Общества) сканированной копии уведомления и договора, права по которому подлежат переуступке (включая все дополнительные соглашения и приложения к нему).</w:t>
      </w:r>
      <w:bookmarkEnd w:id="27"/>
      <w:bookmarkEnd w:id="28"/>
      <w:r w:rsidRPr="001848F5">
        <w:rPr>
          <w:sz w:val="24"/>
          <w:szCs w:val="24"/>
        </w:rPr>
        <w:t xml:space="preserve"> </w:t>
      </w:r>
    </w:p>
    <w:p w:rsidR="008D7C7B" w:rsidRDefault="008D7C7B" w:rsidP="008D7C7B">
      <w:pPr>
        <w:pStyle w:val="afe"/>
        <w:numPr>
          <w:ilvl w:val="0"/>
          <w:numId w:val="4"/>
        </w:numPr>
        <w:autoSpaceDE/>
        <w:autoSpaceDN/>
        <w:spacing w:before="40" w:line="240" w:lineRule="auto"/>
        <w:rPr>
          <w:sz w:val="24"/>
          <w:szCs w:val="24"/>
        </w:rPr>
      </w:pPr>
      <w:r>
        <w:rPr>
          <w:b/>
          <w:sz w:val="24"/>
          <w:szCs w:val="24"/>
        </w:rPr>
        <w:t>Перечень и объем выполнения работ:</w:t>
      </w:r>
      <w:r>
        <w:rPr>
          <w:sz w:val="24"/>
          <w:szCs w:val="24"/>
        </w:rPr>
        <w:t xml:space="preserve"> согласно требований и условий, изложенных в Техническом задании.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Место выполнения работ:</w:t>
      </w:r>
      <w:r>
        <w:rPr>
          <w:sz w:val="24"/>
          <w:szCs w:val="24"/>
        </w:rPr>
        <w:t xml:space="preserve"> </w:t>
      </w:r>
      <w:bookmarkStart w:id="29" w:name="_Ref440965584"/>
      <w:r>
        <w:rPr>
          <w:sz w:val="24"/>
          <w:szCs w:val="24"/>
        </w:rPr>
        <w:t>на объектах, указанных в Приложении №1 к настоящей Документации.</w:t>
      </w:r>
    </w:p>
    <w:p w:rsidR="008D7C7B" w:rsidRDefault="008D7C7B" w:rsidP="008D7C7B">
      <w:pPr>
        <w:pStyle w:val="afe"/>
        <w:numPr>
          <w:ilvl w:val="0"/>
          <w:numId w:val="4"/>
        </w:numPr>
        <w:tabs>
          <w:tab w:val="left" w:pos="1080"/>
        </w:tabs>
        <w:autoSpaceDE/>
        <w:autoSpaceDN/>
        <w:spacing w:line="240" w:lineRule="auto"/>
        <w:rPr>
          <w:sz w:val="24"/>
          <w:szCs w:val="24"/>
        </w:rPr>
      </w:pPr>
      <w:r>
        <w:rPr>
          <w:b/>
          <w:sz w:val="24"/>
          <w:szCs w:val="24"/>
        </w:rPr>
        <w:t xml:space="preserve">Срок выполнения работ: </w:t>
      </w:r>
      <w:r>
        <w:rPr>
          <w:sz w:val="24"/>
          <w:szCs w:val="24"/>
        </w:rPr>
        <w:t xml:space="preserve">с </w:t>
      </w:r>
      <w:r w:rsidR="00E83894">
        <w:rPr>
          <w:sz w:val="24"/>
          <w:szCs w:val="24"/>
        </w:rPr>
        <w:t>момента заключения договор</w:t>
      </w:r>
      <w:r w:rsidR="00566306">
        <w:rPr>
          <w:sz w:val="24"/>
          <w:szCs w:val="24"/>
        </w:rPr>
        <w:t xml:space="preserve">а – </w:t>
      </w:r>
      <w:r w:rsidR="00A00A89">
        <w:rPr>
          <w:sz w:val="24"/>
          <w:szCs w:val="24"/>
        </w:rPr>
        <w:t>28</w:t>
      </w:r>
      <w:r w:rsidR="000571E6">
        <w:rPr>
          <w:sz w:val="24"/>
          <w:szCs w:val="24"/>
        </w:rPr>
        <w:t>.02.2027</w:t>
      </w:r>
      <w:r>
        <w:rPr>
          <w:sz w:val="24"/>
          <w:szCs w:val="24"/>
        </w:rPr>
        <w:t xml:space="preserve"> г.</w:t>
      </w:r>
    </w:p>
    <w:p w:rsidR="008D7C7B" w:rsidRDefault="008D7C7B" w:rsidP="008D7C7B">
      <w:pPr>
        <w:pStyle w:val="afe"/>
        <w:numPr>
          <w:ilvl w:val="0"/>
          <w:numId w:val="4"/>
        </w:numPr>
        <w:tabs>
          <w:tab w:val="left" w:pos="1080"/>
        </w:tabs>
        <w:autoSpaceDE/>
        <w:autoSpaceDN/>
        <w:spacing w:line="240" w:lineRule="auto"/>
        <w:rPr>
          <w:b/>
          <w:sz w:val="24"/>
          <w:szCs w:val="24"/>
        </w:rPr>
      </w:pPr>
      <w:r>
        <w:rPr>
          <w:b/>
          <w:color w:val="000000"/>
          <w:sz w:val="24"/>
          <w:szCs w:val="24"/>
        </w:rPr>
        <w:t>Дополнительные требования к выполняемым работам</w:t>
      </w:r>
      <w:r>
        <w:rPr>
          <w:color w:val="000000"/>
          <w:sz w:val="24"/>
          <w:szCs w:val="24"/>
        </w:rPr>
        <w:t xml:space="preserve"> изложены в </w:t>
      </w:r>
      <w:r>
        <w:rPr>
          <w:sz w:val="24"/>
          <w:szCs w:val="24"/>
        </w:rPr>
        <w:t>Техническом задании</w:t>
      </w:r>
      <w:r>
        <w:rPr>
          <w:color w:val="000000"/>
          <w:sz w:val="24"/>
          <w:szCs w:val="24"/>
        </w:rPr>
        <w:t xml:space="preserve">. При несоблюдении требований Технического задания Закупочная комиссия </w:t>
      </w:r>
      <w:r>
        <w:rPr>
          <w:sz w:val="24"/>
          <w:szCs w:val="24"/>
        </w:rPr>
        <w:t xml:space="preserve">отклонит </w:t>
      </w:r>
      <w:r>
        <w:rPr>
          <w:color w:val="000000"/>
          <w:sz w:val="24"/>
          <w:szCs w:val="24"/>
        </w:rPr>
        <w:t>Заявку Участника</w:t>
      </w:r>
      <w:r>
        <w:rPr>
          <w:sz w:val="24"/>
          <w:szCs w:val="24"/>
        </w:rPr>
        <w:t>.</w:t>
      </w:r>
    </w:p>
    <w:bookmarkEnd w:id="29"/>
    <w:p w:rsidR="008D7C7B" w:rsidRPr="00FE25D8" w:rsidRDefault="008D7C7B" w:rsidP="00566306">
      <w:pPr>
        <w:numPr>
          <w:ilvl w:val="0"/>
          <w:numId w:val="4"/>
        </w:numPr>
        <w:spacing w:before="240" w:line="240" w:lineRule="auto"/>
        <w:rPr>
          <w:sz w:val="24"/>
          <w:szCs w:val="24"/>
          <w:highlight w:val="yellow"/>
        </w:rPr>
      </w:pPr>
      <w:r w:rsidRPr="00FE25D8">
        <w:rPr>
          <w:b/>
          <w:sz w:val="24"/>
          <w:szCs w:val="24"/>
          <w:highlight w:val="yellow"/>
        </w:rPr>
        <w:t>Начальная (</w:t>
      </w:r>
      <w:r w:rsidRPr="00566306">
        <w:rPr>
          <w:b/>
          <w:sz w:val="24"/>
          <w:szCs w:val="24"/>
          <w:highlight w:val="yellow"/>
        </w:rPr>
        <w:t>максимальная) цена</w:t>
      </w:r>
      <w:r w:rsidRPr="00566306">
        <w:rPr>
          <w:sz w:val="24"/>
          <w:szCs w:val="24"/>
          <w:highlight w:val="yellow"/>
        </w:rPr>
        <w:t xml:space="preserve"> </w:t>
      </w:r>
      <w:r w:rsidRPr="00566306">
        <w:rPr>
          <w:b/>
          <w:sz w:val="24"/>
          <w:szCs w:val="24"/>
          <w:highlight w:val="yellow"/>
        </w:rPr>
        <w:t>Договора:</w:t>
      </w:r>
      <w:r w:rsidRPr="00566306">
        <w:rPr>
          <w:b/>
          <w:highlight w:val="yellow"/>
        </w:rPr>
        <w:t xml:space="preserve"> </w:t>
      </w:r>
      <w:r w:rsidR="00A00A89">
        <w:rPr>
          <w:b/>
          <w:bCs/>
          <w:sz w:val="24"/>
          <w:szCs w:val="24"/>
          <w:highlight w:val="yellow"/>
        </w:rPr>
        <w:t>4 730 215</w:t>
      </w:r>
      <w:r w:rsidR="00566306" w:rsidRPr="00566306">
        <w:rPr>
          <w:b/>
          <w:bCs/>
          <w:sz w:val="24"/>
          <w:szCs w:val="24"/>
          <w:highlight w:val="yellow"/>
        </w:rPr>
        <w:t xml:space="preserve"> </w:t>
      </w:r>
      <w:r w:rsidR="00261275" w:rsidRPr="00566306">
        <w:rPr>
          <w:b/>
          <w:bCs/>
          <w:sz w:val="24"/>
          <w:szCs w:val="24"/>
          <w:highlight w:val="yellow"/>
        </w:rPr>
        <w:t>(</w:t>
      </w:r>
      <w:r w:rsidR="00A00A89">
        <w:rPr>
          <w:b/>
          <w:sz w:val="24"/>
          <w:szCs w:val="24"/>
          <w:highlight w:val="yellow"/>
        </w:rPr>
        <w:t>четыре миллиона семьсот тридцать тысяч двести пятнадцать</w:t>
      </w:r>
      <w:r w:rsidR="00566306" w:rsidRPr="00566306">
        <w:rPr>
          <w:b/>
          <w:sz w:val="24"/>
          <w:szCs w:val="24"/>
          <w:highlight w:val="yellow"/>
        </w:rPr>
        <w:t xml:space="preserve">) </w:t>
      </w:r>
      <w:r w:rsidR="006B43DD" w:rsidRPr="00566306">
        <w:rPr>
          <w:b/>
          <w:sz w:val="24"/>
          <w:szCs w:val="24"/>
          <w:highlight w:val="yellow"/>
        </w:rPr>
        <w:t>руб</w:t>
      </w:r>
      <w:r w:rsidR="00A00A89">
        <w:rPr>
          <w:b/>
          <w:sz w:val="24"/>
          <w:szCs w:val="24"/>
          <w:highlight w:val="yellow"/>
        </w:rPr>
        <w:t>лей 72</w:t>
      </w:r>
      <w:r w:rsidR="001B48CD" w:rsidRPr="00566306">
        <w:rPr>
          <w:b/>
          <w:sz w:val="24"/>
          <w:szCs w:val="24"/>
          <w:highlight w:val="yellow"/>
        </w:rPr>
        <w:t xml:space="preserve"> </w:t>
      </w:r>
      <w:r w:rsidR="000571E6">
        <w:rPr>
          <w:b/>
          <w:sz w:val="24"/>
          <w:szCs w:val="24"/>
          <w:highlight w:val="yellow"/>
        </w:rPr>
        <w:t>копейки</w:t>
      </w:r>
      <w:r w:rsidRPr="00566306">
        <w:rPr>
          <w:b/>
          <w:sz w:val="24"/>
          <w:szCs w:val="24"/>
          <w:highlight w:val="yellow"/>
        </w:rPr>
        <w:t xml:space="preserve"> РФ, с учетом НДС.</w:t>
      </w:r>
    </w:p>
    <w:p w:rsidR="00F95FC0" w:rsidRPr="002B0C2A" w:rsidRDefault="00F95FC0" w:rsidP="00F95FC0">
      <w:pPr>
        <w:numPr>
          <w:ilvl w:val="0"/>
          <w:numId w:val="4"/>
        </w:numPr>
        <w:autoSpaceDE w:val="0"/>
        <w:autoSpaceDN w:val="0"/>
        <w:spacing w:before="40" w:line="240" w:lineRule="auto"/>
        <w:rPr>
          <w:bCs/>
          <w:iCs/>
          <w:sz w:val="24"/>
          <w:szCs w:val="24"/>
          <w:shd w:val="clear" w:color="auto" w:fill="FFFF99"/>
        </w:rPr>
      </w:pPr>
      <w:r w:rsidRPr="00261275">
        <w:rPr>
          <w:sz w:val="24"/>
          <w:szCs w:val="24"/>
        </w:rPr>
        <w:t>Обоснование начальной (максимальной) цены договора приведено в приложении №5 к настоящему Извещению. В случае, если цена, указанная</w:t>
      </w:r>
      <w:r w:rsidRPr="002B0C2A">
        <w:rPr>
          <w:sz w:val="24"/>
          <w:szCs w:val="24"/>
        </w:rPr>
        <w:t xml:space="preserve"> в Приложении №5 не </w:t>
      </w:r>
      <w:r w:rsidRPr="002B0C2A">
        <w:rPr>
          <w:sz w:val="24"/>
          <w:szCs w:val="24"/>
        </w:rPr>
        <w:lastRenderedPageBreak/>
        <w:t xml:space="preserve">соответствует цене, указанной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 Начальной (максимальной) ценой Договора считать цену, указанную в п. </w:t>
      </w:r>
      <w:r w:rsidRPr="002B0C2A">
        <w:rPr>
          <w:sz w:val="24"/>
          <w:szCs w:val="24"/>
        </w:rPr>
        <w:fldChar w:fldCharType="begin"/>
      </w:r>
      <w:r w:rsidRPr="002B0C2A">
        <w:rPr>
          <w:sz w:val="24"/>
          <w:szCs w:val="24"/>
        </w:rPr>
        <w:instrText xml:space="preserve"> REF _Ref440965830 \r \h  \* MERGEFORMAT </w:instrText>
      </w:r>
      <w:r w:rsidRPr="002B0C2A">
        <w:rPr>
          <w:sz w:val="24"/>
          <w:szCs w:val="24"/>
        </w:rPr>
      </w:r>
      <w:r w:rsidRPr="002B0C2A">
        <w:rPr>
          <w:sz w:val="24"/>
          <w:szCs w:val="24"/>
        </w:rPr>
        <w:fldChar w:fldCharType="separate"/>
      </w:r>
      <w:r w:rsidR="007E3F06">
        <w:rPr>
          <w:sz w:val="24"/>
          <w:szCs w:val="24"/>
        </w:rPr>
        <w:t>13</w:t>
      </w:r>
      <w:r w:rsidRPr="002B0C2A">
        <w:rPr>
          <w:sz w:val="24"/>
          <w:szCs w:val="24"/>
        </w:rPr>
        <w:fldChar w:fldCharType="end"/>
      </w:r>
      <w:r w:rsidRPr="002B0C2A">
        <w:rPr>
          <w:sz w:val="24"/>
          <w:szCs w:val="24"/>
        </w:rPr>
        <w:t xml:space="preserve"> настоящего Извещения.</w:t>
      </w:r>
    </w:p>
    <w:p w:rsidR="00F95FC0" w:rsidRDefault="00F95FC0" w:rsidP="00F95FC0">
      <w:pPr>
        <w:autoSpaceDE w:val="0"/>
        <w:autoSpaceDN w:val="0"/>
        <w:spacing w:before="40" w:line="240" w:lineRule="auto"/>
        <w:rPr>
          <w:i/>
          <w:sz w:val="24"/>
          <w:szCs w:val="24"/>
        </w:rPr>
      </w:pPr>
      <w:r w:rsidRPr="002B0C2A">
        <w:rPr>
          <w:i/>
          <w:sz w:val="24"/>
          <w:szCs w:val="24"/>
        </w:rPr>
        <w:t xml:space="preserve">* отличие цены, указанной в Приложении №5, от цены, указанной в пункте </w:t>
      </w:r>
      <w:r w:rsidRPr="002B0C2A">
        <w:rPr>
          <w:i/>
          <w:sz w:val="24"/>
          <w:szCs w:val="24"/>
        </w:rPr>
        <w:fldChar w:fldCharType="begin"/>
      </w:r>
      <w:r w:rsidRPr="002B0C2A">
        <w:rPr>
          <w:i/>
          <w:sz w:val="24"/>
          <w:szCs w:val="24"/>
        </w:rPr>
        <w:instrText xml:space="preserve"> REF _Ref440965830 \r \h  \* MERGEFORMAT </w:instrText>
      </w:r>
      <w:r w:rsidRPr="002B0C2A">
        <w:rPr>
          <w:i/>
          <w:sz w:val="24"/>
          <w:szCs w:val="24"/>
        </w:rPr>
      </w:r>
      <w:r w:rsidRPr="002B0C2A">
        <w:rPr>
          <w:i/>
          <w:sz w:val="24"/>
          <w:szCs w:val="24"/>
        </w:rPr>
        <w:fldChar w:fldCharType="separate"/>
      </w:r>
      <w:r w:rsidR="007E3F06">
        <w:rPr>
          <w:i/>
          <w:sz w:val="24"/>
          <w:szCs w:val="24"/>
        </w:rPr>
        <w:t>13</w:t>
      </w:r>
      <w:r w:rsidRPr="002B0C2A">
        <w:rPr>
          <w:i/>
          <w:sz w:val="24"/>
          <w:szCs w:val="24"/>
        </w:rPr>
        <w:fldChar w:fldCharType="end"/>
      </w:r>
      <w:r w:rsidRPr="002B0C2A">
        <w:rPr>
          <w:i/>
          <w:sz w:val="24"/>
          <w:szCs w:val="24"/>
        </w:rPr>
        <w:t xml:space="preserve"> настоящего Извещения, может составлять доли процента.</w:t>
      </w:r>
      <w:r>
        <w:rPr>
          <w:i/>
          <w:sz w:val="24"/>
          <w:szCs w:val="24"/>
        </w:rPr>
        <w:t xml:space="preserve">  </w:t>
      </w:r>
    </w:p>
    <w:p w:rsidR="00E57110" w:rsidRPr="005225E4" w:rsidRDefault="00391ABE" w:rsidP="005225E4">
      <w:pPr>
        <w:pStyle w:val="affa"/>
        <w:numPr>
          <w:ilvl w:val="0"/>
          <w:numId w:val="4"/>
        </w:numPr>
        <w:spacing w:line="240" w:lineRule="auto"/>
        <w:ind w:left="0"/>
        <w:rPr>
          <w:iCs/>
          <w:sz w:val="24"/>
          <w:szCs w:val="24"/>
        </w:rPr>
      </w:pPr>
      <w:bookmarkStart w:id="30" w:name="_Ref440964833"/>
      <w:r w:rsidRPr="005225E4">
        <w:rPr>
          <w:b/>
          <w:sz w:val="24"/>
          <w:szCs w:val="24"/>
        </w:rPr>
        <w:t>Форма и порядок оплаты:</w:t>
      </w:r>
      <w:r w:rsidRPr="005225E4">
        <w:rPr>
          <w:sz w:val="24"/>
          <w:szCs w:val="24"/>
        </w:rPr>
        <w:t xml:space="preserve"> </w:t>
      </w:r>
      <w:bookmarkEnd w:id="30"/>
      <w:r w:rsidR="005225E4" w:rsidRPr="005225E4">
        <w:rPr>
          <w:iCs/>
          <w:sz w:val="24"/>
          <w:szCs w:val="24"/>
        </w:rPr>
        <w:t>безналичный расчет, не более 30 (тридцати) рабочих дней с момента подписания сторонами Акта приемки выполненных работ и иных документов, предусмотренных договором(</w:t>
      </w:r>
      <w:proofErr w:type="spellStart"/>
      <w:r w:rsidR="005225E4" w:rsidRPr="005225E4">
        <w:rPr>
          <w:iCs/>
          <w:sz w:val="24"/>
          <w:szCs w:val="24"/>
        </w:rPr>
        <w:t>ами</w:t>
      </w:r>
      <w:proofErr w:type="spellEnd"/>
      <w:r w:rsidR="005225E4" w:rsidRPr="005225E4">
        <w:rPr>
          <w:iCs/>
          <w:sz w:val="24"/>
          <w:szCs w:val="24"/>
        </w:rPr>
        <w:t>). 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p>
    <w:p w:rsidR="005C42E5" w:rsidRPr="003052B7" w:rsidRDefault="005C42E5" w:rsidP="006E0F55">
      <w:pPr>
        <w:pStyle w:val="afe"/>
        <w:numPr>
          <w:ilvl w:val="0"/>
          <w:numId w:val="4"/>
        </w:numPr>
        <w:tabs>
          <w:tab w:val="left" w:pos="1080"/>
        </w:tabs>
        <w:spacing w:line="240" w:lineRule="auto"/>
        <w:rPr>
          <w:sz w:val="24"/>
          <w:szCs w:val="24"/>
        </w:rPr>
      </w:pPr>
      <w:r w:rsidRPr="002B0C2A">
        <w:rPr>
          <w:sz w:val="24"/>
          <w:szCs w:val="24"/>
        </w:rPr>
        <w:t xml:space="preserve">В случае, если сроки выполнения работ, форма и порядок оплаты, указанные в </w:t>
      </w:r>
      <w:proofErr w:type="spellStart"/>
      <w:r w:rsidRPr="002B0C2A">
        <w:rPr>
          <w:sz w:val="24"/>
          <w:szCs w:val="24"/>
        </w:rPr>
        <w:t>п.п</w:t>
      </w:r>
      <w:proofErr w:type="spellEnd"/>
      <w:r w:rsidRPr="002B0C2A">
        <w:rPr>
          <w:sz w:val="24"/>
          <w:szCs w:val="24"/>
        </w:rPr>
        <w:t xml:space="preserve">. </w:t>
      </w:r>
      <w:r w:rsidR="005225E4">
        <w:rPr>
          <w:sz w:val="24"/>
          <w:szCs w:val="24"/>
        </w:rPr>
        <w:t>12</w:t>
      </w:r>
      <w:r w:rsidRPr="002B0C2A">
        <w:rPr>
          <w:sz w:val="24"/>
          <w:szCs w:val="24"/>
        </w:rPr>
        <w:t xml:space="preserve">, </w:t>
      </w:r>
      <w:r w:rsidR="005225E4">
        <w:rPr>
          <w:sz w:val="24"/>
          <w:szCs w:val="24"/>
        </w:rPr>
        <w:t>16</w:t>
      </w:r>
      <w:r w:rsidRPr="002B0C2A">
        <w:rPr>
          <w:sz w:val="24"/>
          <w:szCs w:val="24"/>
        </w:rPr>
        <w:t xml:space="preserve"> настоящей Документации, противоречат соответствующим срокам выполнения</w:t>
      </w:r>
      <w:r w:rsidRPr="008415E0">
        <w:rPr>
          <w:sz w:val="24"/>
          <w:szCs w:val="24"/>
        </w:rPr>
        <w:t xml:space="preserve"> работ, форме и порядку оплаты, </w:t>
      </w:r>
      <w:r w:rsidR="00FD25B3">
        <w:rPr>
          <w:sz w:val="24"/>
          <w:szCs w:val="24"/>
        </w:rPr>
        <w:t>указанным в Техническом задании (Приложение №1) и/или проекте Договора (Приложение №2),</w:t>
      </w:r>
      <w:r w:rsidRPr="008415E0">
        <w:rPr>
          <w:sz w:val="24"/>
          <w:szCs w:val="24"/>
        </w:rPr>
        <w:t xml:space="preserve"> </w:t>
      </w:r>
      <w:r>
        <w:rPr>
          <w:sz w:val="24"/>
          <w:szCs w:val="24"/>
        </w:rPr>
        <w:t>Участники</w:t>
      </w:r>
      <w:r w:rsidRPr="008415E0">
        <w:rPr>
          <w:sz w:val="24"/>
          <w:szCs w:val="24"/>
        </w:rPr>
        <w:t xml:space="preserve"> при </w:t>
      </w:r>
      <w:r w:rsidRPr="003052B7">
        <w:rPr>
          <w:sz w:val="24"/>
          <w:szCs w:val="24"/>
        </w:rPr>
        <w:t xml:space="preserve">подготовке Заявок должны руководствоваться условиями, указанными в </w:t>
      </w:r>
      <w:proofErr w:type="spellStart"/>
      <w:r w:rsidRPr="003052B7">
        <w:rPr>
          <w:sz w:val="24"/>
          <w:szCs w:val="24"/>
        </w:rPr>
        <w:t>п.п</w:t>
      </w:r>
      <w:proofErr w:type="spellEnd"/>
      <w:r w:rsidRPr="003052B7">
        <w:rPr>
          <w:sz w:val="24"/>
          <w:szCs w:val="24"/>
        </w:rPr>
        <w:t xml:space="preserve">. </w:t>
      </w:r>
      <w:r w:rsidR="005225E4">
        <w:rPr>
          <w:sz w:val="24"/>
          <w:szCs w:val="24"/>
        </w:rPr>
        <w:t>12</w:t>
      </w:r>
      <w:r w:rsidRPr="003052B7">
        <w:rPr>
          <w:sz w:val="24"/>
          <w:szCs w:val="24"/>
        </w:rPr>
        <w:t xml:space="preserve">, </w:t>
      </w:r>
      <w:r w:rsidR="005225E4">
        <w:rPr>
          <w:sz w:val="24"/>
          <w:szCs w:val="24"/>
        </w:rPr>
        <w:t>16</w:t>
      </w:r>
      <w:r w:rsidRPr="003052B7">
        <w:rPr>
          <w:sz w:val="24"/>
          <w:szCs w:val="24"/>
        </w:rPr>
        <w:t xml:space="preserve"> настоящей Документации.</w:t>
      </w:r>
    </w:p>
    <w:p w:rsidR="00391ABE" w:rsidRPr="00B95777" w:rsidRDefault="008B62FD" w:rsidP="006E0F55">
      <w:pPr>
        <w:pStyle w:val="afe"/>
        <w:numPr>
          <w:ilvl w:val="0"/>
          <w:numId w:val="4"/>
        </w:numPr>
        <w:tabs>
          <w:tab w:val="left" w:pos="1080"/>
        </w:tabs>
        <w:spacing w:line="240" w:lineRule="auto"/>
        <w:rPr>
          <w:sz w:val="24"/>
          <w:szCs w:val="24"/>
        </w:rPr>
      </w:pPr>
      <w:r w:rsidRPr="003052B7">
        <w:rPr>
          <w:sz w:val="24"/>
          <w:szCs w:val="24"/>
        </w:rPr>
        <w:t xml:space="preserve">Участник должен указать в составе своей Заявки конкретные условия </w:t>
      </w:r>
      <w:r w:rsidR="009D200F" w:rsidRPr="003052B7">
        <w:rPr>
          <w:sz w:val="24"/>
          <w:szCs w:val="24"/>
        </w:rPr>
        <w:t xml:space="preserve">выполнения работ </w:t>
      </w:r>
      <w:r w:rsidRPr="003052B7">
        <w:rPr>
          <w:sz w:val="24"/>
          <w:szCs w:val="24"/>
        </w:rPr>
        <w:t xml:space="preserve">не хуже </w:t>
      </w:r>
      <w:r w:rsidRPr="00B95777">
        <w:rPr>
          <w:sz w:val="24"/>
          <w:szCs w:val="24"/>
        </w:rPr>
        <w:t>условий</w:t>
      </w:r>
      <w:r w:rsidR="00303667" w:rsidRPr="00B95777">
        <w:rPr>
          <w:sz w:val="24"/>
          <w:szCs w:val="24"/>
        </w:rPr>
        <w:t>,</w:t>
      </w:r>
      <w:r w:rsidRPr="00B95777">
        <w:rPr>
          <w:sz w:val="24"/>
          <w:szCs w:val="24"/>
        </w:rPr>
        <w:t xml:space="preserve"> указанных в п.</w:t>
      </w:r>
      <w:r w:rsidR="009D200F" w:rsidRPr="00B95777">
        <w:rPr>
          <w:sz w:val="24"/>
          <w:szCs w:val="24"/>
        </w:rPr>
        <w:t xml:space="preserve"> </w:t>
      </w:r>
      <w:r w:rsidR="005225E4">
        <w:rPr>
          <w:sz w:val="24"/>
          <w:szCs w:val="24"/>
        </w:rPr>
        <w:t>12</w:t>
      </w:r>
      <w:r w:rsidR="002979B1">
        <w:rPr>
          <w:sz w:val="24"/>
          <w:szCs w:val="24"/>
        </w:rPr>
        <w:t>.</w:t>
      </w:r>
    </w:p>
    <w:p w:rsidR="00592424" w:rsidRPr="00B95777" w:rsidRDefault="0072453A" w:rsidP="004D3D38">
      <w:pPr>
        <w:pStyle w:val="afe"/>
        <w:numPr>
          <w:ilvl w:val="0"/>
          <w:numId w:val="4"/>
        </w:numPr>
        <w:tabs>
          <w:tab w:val="left" w:pos="1080"/>
        </w:tabs>
        <w:spacing w:line="240" w:lineRule="auto"/>
        <w:rPr>
          <w:sz w:val="24"/>
          <w:szCs w:val="24"/>
        </w:rPr>
      </w:pPr>
      <w:bookmarkStart w:id="31" w:name="_Ref440977819"/>
      <w:bookmarkStart w:id="32" w:name="_Ref440357582"/>
      <w:r w:rsidRPr="00B95777">
        <w:rPr>
          <w:sz w:val="24"/>
          <w:szCs w:val="24"/>
        </w:rPr>
        <w:t>П</w:t>
      </w:r>
      <w:r w:rsidR="00573F97" w:rsidRPr="00B95777">
        <w:rPr>
          <w:sz w:val="24"/>
          <w:szCs w:val="24"/>
        </w:rPr>
        <w:t xml:space="preserve">редложенная Участником в Заявке </w:t>
      </w:r>
      <w:r w:rsidR="00573F97" w:rsidRPr="00B95777">
        <w:rPr>
          <w:spacing w:val="-2"/>
          <w:sz w:val="24"/>
          <w:szCs w:val="24"/>
        </w:rPr>
        <w:t>(Форма 1</w:t>
      </w:r>
      <w:r w:rsidR="00573F97" w:rsidRPr="00B95777">
        <w:rPr>
          <w:sz w:val="24"/>
          <w:szCs w:val="24"/>
        </w:rPr>
        <w:t>) цена должна соответствовать цене, указанной Участником на «котировочной доске» ЭТП</w:t>
      </w:r>
      <w:bookmarkStart w:id="33" w:name="_Ref440979511"/>
      <w:bookmarkEnd w:id="31"/>
      <w:r w:rsidR="00D944CC" w:rsidRPr="00B95777">
        <w:rPr>
          <w:sz w:val="24"/>
          <w:szCs w:val="24"/>
        </w:rPr>
        <w:t>.</w:t>
      </w:r>
    </w:p>
    <w:p w:rsidR="0072453A" w:rsidRPr="00B95777" w:rsidRDefault="0072453A" w:rsidP="0072453A">
      <w:pPr>
        <w:pStyle w:val="afe"/>
        <w:numPr>
          <w:ilvl w:val="0"/>
          <w:numId w:val="4"/>
        </w:numPr>
        <w:tabs>
          <w:tab w:val="left" w:pos="1080"/>
        </w:tabs>
        <w:spacing w:line="240" w:lineRule="auto"/>
        <w:rPr>
          <w:sz w:val="24"/>
          <w:szCs w:val="24"/>
        </w:rPr>
      </w:pPr>
      <w:bookmarkStart w:id="34" w:name="_Ref114676311"/>
      <w:r w:rsidRPr="00B95777">
        <w:rPr>
          <w:b/>
          <w:sz w:val="24"/>
          <w:szCs w:val="24"/>
        </w:rPr>
        <w:t>Дата начала, дата и время окончания срока подачи заявок на участие в закупке, порядок рассмотрения заявок и подведения итогов закупки (этапов закупки)</w:t>
      </w:r>
      <w:bookmarkEnd w:id="34"/>
    </w:p>
    <w:p w:rsidR="0072453A" w:rsidRPr="00933EB4" w:rsidRDefault="0072453A" w:rsidP="0072453A">
      <w:pPr>
        <w:spacing w:before="120" w:line="240" w:lineRule="auto"/>
        <w:rPr>
          <w:sz w:val="24"/>
          <w:szCs w:val="24"/>
        </w:rPr>
      </w:pPr>
      <w:r w:rsidRPr="00D548CC">
        <w:rPr>
          <w:sz w:val="24"/>
          <w:szCs w:val="24"/>
        </w:rPr>
        <w:t xml:space="preserve">Заявка подается в электронной форме с использованием функционала и в соответствии с </w:t>
      </w:r>
      <w:r w:rsidRPr="00933EB4">
        <w:rPr>
          <w:sz w:val="24"/>
          <w:szCs w:val="24"/>
        </w:rPr>
        <w:t>Регламентом работы ЕЭТП.</w:t>
      </w:r>
    </w:p>
    <w:p w:rsidR="008D7C7B" w:rsidRDefault="008D7C7B" w:rsidP="008D7C7B">
      <w:pPr>
        <w:spacing w:before="120" w:line="240" w:lineRule="auto"/>
        <w:ind w:left="567" w:firstLine="0"/>
        <w:rPr>
          <w:b/>
          <w:sz w:val="24"/>
          <w:szCs w:val="24"/>
        </w:rPr>
      </w:pPr>
      <w:bookmarkStart w:id="35" w:name="_Ref5977403"/>
      <w:r>
        <w:rPr>
          <w:sz w:val="24"/>
          <w:szCs w:val="24"/>
        </w:rPr>
        <w:t xml:space="preserve">Дата начала срока подачи заявок: </w:t>
      </w:r>
      <w:r w:rsidR="00A00A89">
        <w:rPr>
          <w:b/>
          <w:bCs/>
          <w:sz w:val="24"/>
          <w:szCs w:val="24"/>
          <w:highlight w:val="yellow"/>
        </w:rPr>
        <w:t>01 сентября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Дата и время окончания срока, последний день срока подачи Заявок: </w:t>
      </w:r>
      <w:r w:rsidR="00A00A89">
        <w:rPr>
          <w:b/>
          <w:sz w:val="24"/>
          <w:szCs w:val="24"/>
          <w:highlight w:val="yellow"/>
        </w:rPr>
        <w:t>08 сентября</w:t>
      </w:r>
      <w:r>
        <w:rPr>
          <w:b/>
          <w:sz w:val="24"/>
          <w:szCs w:val="24"/>
          <w:highlight w:val="yellow"/>
        </w:rPr>
        <w:t xml:space="preserve"> 2026</w:t>
      </w:r>
      <w:r>
        <w:rPr>
          <w:sz w:val="24"/>
          <w:szCs w:val="24"/>
          <w:highlight w:val="yellow"/>
        </w:rPr>
        <w:t xml:space="preserve"> </w:t>
      </w:r>
      <w:r>
        <w:rPr>
          <w:b/>
          <w:sz w:val="24"/>
          <w:szCs w:val="24"/>
          <w:highlight w:val="yellow"/>
        </w:rPr>
        <w:t>года 12:00 (время московское).</w:t>
      </w:r>
    </w:p>
    <w:p w:rsidR="008D7C7B" w:rsidRDefault="008D7C7B" w:rsidP="008D7C7B">
      <w:pPr>
        <w:spacing w:line="240" w:lineRule="auto"/>
        <w:ind w:left="567" w:firstLine="0"/>
        <w:rPr>
          <w:sz w:val="24"/>
          <w:szCs w:val="24"/>
        </w:rPr>
      </w:pPr>
      <w:r>
        <w:rPr>
          <w:sz w:val="24"/>
          <w:szCs w:val="24"/>
        </w:rPr>
        <w:t xml:space="preserve">Рассмотрение заявок: </w:t>
      </w:r>
    </w:p>
    <w:p w:rsidR="008D7C7B" w:rsidRDefault="008D7C7B" w:rsidP="008D7C7B">
      <w:pPr>
        <w:spacing w:line="240" w:lineRule="auto"/>
        <w:ind w:left="567" w:firstLine="0"/>
        <w:rPr>
          <w:b/>
          <w:sz w:val="24"/>
          <w:szCs w:val="24"/>
        </w:rPr>
      </w:pPr>
      <w:r w:rsidRPr="00884D28">
        <w:rPr>
          <w:sz w:val="24"/>
          <w:szCs w:val="24"/>
        </w:rPr>
        <w:t xml:space="preserve">Дата начала проведения этапа: </w:t>
      </w:r>
      <w:r w:rsidR="00A00A89">
        <w:rPr>
          <w:b/>
          <w:bCs/>
          <w:sz w:val="24"/>
          <w:szCs w:val="24"/>
          <w:highlight w:val="yellow"/>
        </w:rPr>
        <w:t>14 сентября</w:t>
      </w:r>
      <w:r>
        <w:rPr>
          <w:b/>
          <w:sz w:val="24"/>
          <w:szCs w:val="24"/>
          <w:highlight w:val="yellow"/>
        </w:rPr>
        <w:t xml:space="preserve"> 2026</w:t>
      </w:r>
      <w:r>
        <w:rPr>
          <w:sz w:val="24"/>
          <w:szCs w:val="24"/>
          <w:highlight w:val="yellow"/>
        </w:rPr>
        <w:t xml:space="preserve"> </w:t>
      </w:r>
      <w:r>
        <w:rPr>
          <w:b/>
          <w:sz w:val="24"/>
          <w:szCs w:val="24"/>
          <w:highlight w:val="yellow"/>
        </w:rPr>
        <w:t>года;</w:t>
      </w:r>
    </w:p>
    <w:p w:rsidR="008D7C7B" w:rsidRDefault="008D7C7B" w:rsidP="008D7C7B">
      <w:pPr>
        <w:spacing w:line="240" w:lineRule="auto"/>
        <w:ind w:left="567" w:firstLine="0"/>
        <w:rPr>
          <w:b/>
          <w:sz w:val="24"/>
          <w:szCs w:val="24"/>
        </w:rPr>
      </w:pPr>
      <w:r>
        <w:rPr>
          <w:sz w:val="24"/>
          <w:szCs w:val="24"/>
        </w:rPr>
        <w:t xml:space="preserve">Подведение итогов закупки: </w:t>
      </w:r>
      <w:r w:rsidR="00A00A89">
        <w:rPr>
          <w:b/>
          <w:sz w:val="24"/>
          <w:szCs w:val="24"/>
          <w:highlight w:val="yellow"/>
        </w:rPr>
        <w:t>29</w:t>
      </w:r>
      <w:r w:rsidR="000571E6">
        <w:rPr>
          <w:b/>
          <w:sz w:val="24"/>
          <w:szCs w:val="24"/>
          <w:highlight w:val="yellow"/>
        </w:rPr>
        <w:t xml:space="preserve"> сентября</w:t>
      </w:r>
      <w:r>
        <w:rPr>
          <w:b/>
          <w:sz w:val="24"/>
          <w:szCs w:val="24"/>
          <w:highlight w:val="yellow"/>
        </w:rPr>
        <w:t xml:space="preserve"> 2026</w:t>
      </w:r>
      <w:r>
        <w:rPr>
          <w:sz w:val="24"/>
          <w:szCs w:val="24"/>
          <w:highlight w:val="yellow"/>
        </w:rPr>
        <w:t xml:space="preserve"> </w:t>
      </w:r>
      <w:r>
        <w:rPr>
          <w:b/>
          <w:sz w:val="24"/>
          <w:szCs w:val="24"/>
          <w:highlight w:val="yellow"/>
        </w:rPr>
        <w:t>года.</w:t>
      </w:r>
    </w:p>
    <w:p w:rsidR="0072453A" w:rsidRPr="00933EB4" w:rsidRDefault="0072453A" w:rsidP="0072453A">
      <w:pPr>
        <w:pStyle w:val="afe"/>
        <w:numPr>
          <w:ilvl w:val="0"/>
          <w:numId w:val="4"/>
        </w:numPr>
        <w:tabs>
          <w:tab w:val="left" w:pos="1080"/>
        </w:tabs>
        <w:spacing w:before="240" w:line="240" w:lineRule="auto"/>
        <w:rPr>
          <w:b/>
          <w:sz w:val="24"/>
          <w:szCs w:val="24"/>
        </w:rPr>
      </w:pPr>
      <w:r w:rsidRPr="00933EB4">
        <w:rPr>
          <w:b/>
          <w:sz w:val="24"/>
          <w:szCs w:val="24"/>
        </w:rPr>
        <w:t>Дата и время окончания срока предоставления участникам закупки разъяснений положений извещения о закупке:</w:t>
      </w:r>
      <w:bookmarkEnd w:id="35"/>
    </w:p>
    <w:p w:rsidR="008D7C7B" w:rsidRDefault="00A00A89" w:rsidP="008D7C7B">
      <w:pPr>
        <w:pStyle w:val="Default"/>
        <w:tabs>
          <w:tab w:val="left" w:pos="0"/>
        </w:tabs>
        <w:spacing w:before="120" w:after="120"/>
        <w:ind w:firstLine="567"/>
        <w:jc w:val="both"/>
        <w:rPr>
          <w:b/>
        </w:rPr>
      </w:pPr>
      <w:bookmarkStart w:id="36" w:name="_Ref518554593"/>
      <w:r>
        <w:rPr>
          <w:b/>
          <w:bCs/>
          <w:highlight w:val="yellow"/>
        </w:rPr>
        <w:t>04 сентября</w:t>
      </w:r>
      <w:bookmarkStart w:id="37" w:name="_GoBack"/>
      <w:bookmarkEnd w:id="37"/>
      <w:r w:rsidR="00566306">
        <w:rPr>
          <w:b/>
          <w:bCs/>
          <w:highlight w:val="yellow"/>
        </w:rPr>
        <w:t xml:space="preserve"> </w:t>
      </w:r>
      <w:r w:rsidR="008D7C7B">
        <w:rPr>
          <w:b/>
          <w:bCs/>
          <w:highlight w:val="yellow"/>
        </w:rPr>
        <w:t>2026</w:t>
      </w:r>
      <w:r w:rsidR="008D7C7B">
        <w:rPr>
          <w:highlight w:val="yellow"/>
        </w:rPr>
        <w:t xml:space="preserve"> </w:t>
      </w:r>
      <w:r w:rsidR="008D7C7B">
        <w:rPr>
          <w:b/>
          <w:highlight w:val="yellow"/>
        </w:rPr>
        <w:t>года 12:00 (время московское).</w:t>
      </w:r>
    </w:p>
    <w:bookmarkEnd w:id="32"/>
    <w:bookmarkEnd w:id="33"/>
    <w:bookmarkEnd w:id="36"/>
    <w:p w:rsidR="0077612C" w:rsidRDefault="0077612C" w:rsidP="00566306">
      <w:pPr>
        <w:numPr>
          <w:ilvl w:val="0"/>
          <w:numId w:val="4"/>
        </w:numPr>
        <w:spacing w:line="240" w:lineRule="auto"/>
        <w:rPr>
          <w:sz w:val="24"/>
          <w:szCs w:val="24"/>
        </w:rPr>
      </w:pPr>
      <w:r>
        <w:rPr>
          <w:sz w:val="24"/>
          <w:szCs w:val="24"/>
        </w:rPr>
        <w:t xml:space="preserve">Участвовать в настоящем Запросе цен могут юридические лица, признанные победителями </w:t>
      </w:r>
      <w:r w:rsidR="00BE5EAD">
        <w:rPr>
          <w:sz w:val="24"/>
          <w:szCs w:val="24"/>
        </w:rPr>
        <w:t xml:space="preserve">конкурентного предварительного отбора </w:t>
      </w:r>
      <w:r>
        <w:rPr>
          <w:sz w:val="24"/>
          <w:szCs w:val="24"/>
        </w:rPr>
        <w:t xml:space="preserve">на право заключения рамочных соглашений о дальнейшем взаимодействии с победителями данного открытого конкурса путем проведения конкурентных закупочных процедур </w:t>
      </w:r>
      <w:r w:rsidR="00566306" w:rsidRPr="00566306">
        <w:rPr>
          <w:sz w:val="24"/>
          <w:szCs w:val="24"/>
        </w:rPr>
        <w:t xml:space="preserve">на право заключения договоров на выполнение строительно-монтажных и пусконаладочных работ по объектам распределительных сетей 0,4 – 10 </w:t>
      </w:r>
      <w:proofErr w:type="spellStart"/>
      <w:r w:rsidR="00566306" w:rsidRPr="00566306">
        <w:rPr>
          <w:sz w:val="24"/>
          <w:szCs w:val="24"/>
        </w:rPr>
        <w:t>кВ</w:t>
      </w:r>
      <w:proofErr w:type="spellEnd"/>
      <w:r w:rsidR="00566306" w:rsidRPr="00566306">
        <w:rPr>
          <w:sz w:val="24"/>
          <w:szCs w:val="24"/>
        </w:rPr>
        <w:t xml:space="preserve">, РУ 6-10 </w:t>
      </w:r>
      <w:proofErr w:type="spellStart"/>
      <w:r w:rsidR="00566306" w:rsidRPr="00566306">
        <w:rPr>
          <w:sz w:val="24"/>
          <w:szCs w:val="24"/>
        </w:rPr>
        <w:t>кВ</w:t>
      </w:r>
      <w:proofErr w:type="spellEnd"/>
      <w:r w:rsidR="00566306" w:rsidRPr="00566306">
        <w:rPr>
          <w:sz w:val="24"/>
          <w:szCs w:val="24"/>
        </w:rPr>
        <w:t xml:space="preserve"> на ПС (новое строительство, </w:t>
      </w:r>
      <w:proofErr w:type="spellStart"/>
      <w:r w:rsidR="00566306" w:rsidRPr="00566306">
        <w:rPr>
          <w:sz w:val="24"/>
          <w:szCs w:val="24"/>
        </w:rPr>
        <w:t>техперевооружение</w:t>
      </w:r>
      <w:proofErr w:type="spellEnd"/>
      <w:r w:rsidR="00566306" w:rsidRPr="00566306">
        <w:rPr>
          <w:sz w:val="24"/>
          <w:szCs w:val="24"/>
        </w:rPr>
        <w:t>, реконструкция, выносы, ремонты), а также работ «под ключ» (работ, включающие проектирование и поставку оборудования) по объектам технологического присоединения для нужд филиала ПАО «</w:t>
      </w:r>
      <w:proofErr w:type="spellStart"/>
      <w:r w:rsidR="00566306" w:rsidRPr="00566306">
        <w:rPr>
          <w:sz w:val="24"/>
          <w:szCs w:val="24"/>
        </w:rPr>
        <w:t>Россети</w:t>
      </w:r>
      <w:proofErr w:type="spellEnd"/>
      <w:r w:rsidR="00566306" w:rsidRPr="00566306">
        <w:rPr>
          <w:sz w:val="24"/>
          <w:szCs w:val="24"/>
        </w:rPr>
        <w:t xml:space="preserve"> Центр и Приволжье» - «Тулэнерго»  и в связи с этим приглашает Участников, признанных Победителями на основании Протокола закупочной комиссии ПАО «</w:t>
      </w:r>
      <w:proofErr w:type="spellStart"/>
      <w:r w:rsidR="00566306" w:rsidRPr="00566306">
        <w:rPr>
          <w:sz w:val="24"/>
          <w:szCs w:val="24"/>
        </w:rPr>
        <w:t>Россети</w:t>
      </w:r>
      <w:proofErr w:type="spellEnd"/>
      <w:r w:rsidR="00566306" w:rsidRPr="00566306">
        <w:rPr>
          <w:sz w:val="24"/>
          <w:szCs w:val="24"/>
        </w:rPr>
        <w:t xml:space="preserve"> Центр» № 0299-ЦП-21 от «28» февраля 2021 г. соответствующие Рамочные соглашения.</w:t>
      </w:r>
    </w:p>
    <w:p w:rsidR="00E57110" w:rsidRPr="008728A7" w:rsidRDefault="00E57110" w:rsidP="006E0F55">
      <w:pPr>
        <w:numPr>
          <w:ilvl w:val="0"/>
          <w:numId w:val="4"/>
        </w:numPr>
        <w:tabs>
          <w:tab w:val="left" w:pos="3261"/>
        </w:tabs>
        <w:autoSpaceDE w:val="0"/>
        <w:autoSpaceDN w:val="0"/>
        <w:spacing w:before="40" w:line="240" w:lineRule="auto"/>
        <w:rPr>
          <w:sz w:val="24"/>
          <w:szCs w:val="24"/>
        </w:rPr>
      </w:pPr>
      <w:r w:rsidRPr="008728A7">
        <w:rPr>
          <w:sz w:val="24"/>
          <w:szCs w:val="24"/>
        </w:rPr>
        <w:t xml:space="preserve">Претендовать на победу в </w:t>
      </w:r>
      <w:r w:rsidR="008B62FD" w:rsidRPr="008728A7">
        <w:rPr>
          <w:sz w:val="24"/>
          <w:szCs w:val="24"/>
        </w:rPr>
        <w:t>данном запросе цен</w:t>
      </w:r>
      <w:r w:rsidRPr="008728A7">
        <w:rPr>
          <w:sz w:val="24"/>
          <w:szCs w:val="24"/>
        </w:rPr>
        <w:t xml:space="preserve"> может Участник, от</w:t>
      </w:r>
      <w:r w:rsidR="008B62FD" w:rsidRPr="008728A7">
        <w:rPr>
          <w:sz w:val="24"/>
          <w:szCs w:val="24"/>
        </w:rPr>
        <w:t>вечающий следующим требованиям:</w:t>
      </w:r>
    </w:p>
    <w:p w:rsidR="007E234B" w:rsidRDefault="007E234B" w:rsidP="002B0C2A">
      <w:pPr>
        <w:widowControl w:val="0"/>
        <w:numPr>
          <w:ilvl w:val="0"/>
          <w:numId w:val="6"/>
        </w:numPr>
        <w:tabs>
          <w:tab w:val="left" w:pos="0"/>
          <w:tab w:val="left" w:pos="1134"/>
        </w:tabs>
        <w:spacing w:line="264" w:lineRule="auto"/>
        <w:ind w:left="1134"/>
        <w:rPr>
          <w:sz w:val="24"/>
          <w:szCs w:val="24"/>
        </w:rPr>
      </w:pPr>
      <w:bookmarkStart w:id="38" w:name="_Ref306032455"/>
      <w:r w:rsidRPr="00CC1343">
        <w:rPr>
          <w:color w:val="000000"/>
          <w:sz w:val="24"/>
          <w:szCs w:val="24"/>
        </w:rPr>
        <w:t xml:space="preserve">должен </w:t>
      </w:r>
      <w:bookmarkStart w:id="39" w:name="_Ref303669099"/>
      <w:r w:rsidRPr="00CC1343">
        <w:rPr>
          <w:color w:val="000000"/>
          <w:sz w:val="24"/>
          <w:szCs w:val="24"/>
        </w:rPr>
        <w:t xml:space="preserve">обладать гражданской правоспособностью в полном объеме для заключения </w:t>
      </w:r>
      <w:r w:rsidRPr="00CC1343">
        <w:rPr>
          <w:color w:val="000000"/>
          <w:sz w:val="24"/>
          <w:szCs w:val="24"/>
        </w:rPr>
        <w:lastRenderedPageBreak/>
        <w:t xml:space="preserve">и </w:t>
      </w:r>
      <w:r w:rsidRPr="00CC1343">
        <w:rPr>
          <w:sz w:val="24"/>
          <w:szCs w:val="24"/>
        </w:rPr>
        <w:t>исполнения</w:t>
      </w:r>
      <w:r w:rsidRPr="00CC1343">
        <w:rPr>
          <w:color w:val="000000"/>
          <w:sz w:val="24"/>
          <w:szCs w:val="24"/>
        </w:rPr>
        <w:t xml:space="preserve"> Договора (должен быть зарегистрирован в установленном порядке);</w:t>
      </w:r>
      <w:bookmarkEnd w:id="38"/>
      <w:bookmarkEnd w:id="39"/>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не должен находиться в процессе ликвидации, должно отсутствовать решение арбитражного суда о признании Участника несостоятельным (банкротом) (для юридического лица, индивидуального предпринимателя);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 xml:space="preserve">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(документы для подтверждения требованию не предоставляются. Проверка соответствия установленному требованию осуществляется на основании открытых данных соответствующего источника: </w:t>
      </w:r>
      <w:hyperlink r:id="rId17" w:history="1">
        <w:r w:rsidRPr="008728A7">
          <w:rPr>
            <w:rStyle w:val="aa"/>
            <w:sz w:val="24"/>
            <w:szCs w:val="24"/>
          </w:rPr>
          <w:t>https://zakupki.gov.ru/epz/dishonestsupplier/search/results.html</w:t>
        </w:r>
      </w:hyperlink>
      <w:r w:rsidRPr="008728A7">
        <w:rPr>
          <w:sz w:val="24"/>
          <w:szCs w:val="24"/>
        </w:rPr>
        <w:t>);</w:t>
      </w:r>
      <w:r w:rsidR="008728A7">
        <w:rPr>
          <w:sz w:val="24"/>
          <w:szCs w:val="24"/>
        </w:rPr>
        <w:t xml:space="preserve"> </w:t>
      </w:r>
    </w:p>
    <w:p w:rsidR="002B0C2A" w:rsidRPr="008728A7" w:rsidRDefault="002B0C2A" w:rsidP="002B0C2A">
      <w:pPr>
        <w:widowControl w:val="0"/>
        <w:numPr>
          <w:ilvl w:val="0"/>
          <w:numId w:val="6"/>
        </w:numPr>
        <w:tabs>
          <w:tab w:val="left" w:pos="0"/>
          <w:tab w:val="left" w:pos="1134"/>
        </w:tabs>
        <w:spacing w:line="264" w:lineRule="auto"/>
        <w:ind w:left="1134"/>
        <w:rPr>
          <w:sz w:val="24"/>
          <w:szCs w:val="24"/>
        </w:rPr>
      </w:pPr>
      <w:r w:rsidRPr="008728A7">
        <w:rPr>
          <w:sz w:val="24"/>
          <w:szCs w:val="24"/>
        </w:rPr>
        <w:t>Требования по отношению к особо опасным, технически сложным объектам капитального строительства – не устанавливаются.</w:t>
      </w:r>
    </w:p>
    <w:p w:rsidR="00D84589" w:rsidRPr="008728A7" w:rsidRDefault="00D84589" w:rsidP="00D84589">
      <w:pPr>
        <w:widowControl w:val="0"/>
        <w:numPr>
          <w:ilvl w:val="0"/>
          <w:numId w:val="6"/>
        </w:numPr>
        <w:tabs>
          <w:tab w:val="left" w:pos="0"/>
          <w:tab w:val="left" w:pos="1134"/>
        </w:tabs>
        <w:spacing w:line="240" w:lineRule="auto"/>
        <w:ind w:left="1134"/>
        <w:rPr>
          <w:sz w:val="24"/>
          <w:szCs w:val="24"/>
        </w:rPr>
      </w:pPr>
      <w:r w:rsidRPr="008728A7">
        <w:rPr>
          <w:sz w:val="24"/>
          <w:szCs w:val="24"/>
        </w:rPr>
        <w:t>не должен являться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w:t>
      </w:r>
    </w:p>
    <w:p w:rsidR="003B28BD" w:rsidRPr="008728A7" w:rsidRDefault="003B28BD" w:rsidP="003B28BD">
      <w:pPr>
        <w:pStyle w:val="afe"/>
        <w:numPr>
          <w:ilvl w:val="0"/>
          <w:numId w:val="4"/>
        </w:numPr>
        <w:tabs>
          <w:tab w:val="left" w:pos="1080"/>
        </w:tabs>
        <w:spacing w:line="240" w:lineRule="auto"/>
        <w:rPr>
          <w:sz w:val="24"/>
          <w:szCs w:val="24"/>
        </w:rPr>
      </w:pPr>
      <w:r w:rsidRPr="008728A7">
        <w:rPr>
          <w:sz w:val="24"/>
          <w:szCs w:val="24"/>
        </w:rPr>
        <w:t xml:space="preserve">Заказчик вправе отклонить Заявку Участника в случае наличия отрицательных отзывов и рекламаций (отрицательного опыта) по исполнению ранее заключенных договоров с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00F946B6" w:rsidRPr="005E65B7">
        <w:rPr>
          <w:sz w:val="24"/>
          <w:szCs w:val="24"/>
        </w:rPr>
        <w:t>Центр и Приволжье</w:t>
      </w:r>
      <w:r w:rsidRPr="008728A7">
        <w:rPr>
          <w:iCs/>
          <w:sz w:val="24"/>
          <w:szCs w:val="24"/>
        </w:rPr>
        <w:t>»</w:t>
      </w:r>
      <w:r w:rsidRPr="008728A7">
        <w:rPr>
          <w:sz w:val="24"/>
          <w:szCs w:val="24"/>
        </w:rPr>
        <w:t>, его филиалов и ДЗО, а также по заключенным договорам с иными Заказчиками. Под отрицательным опытом понимается:</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наличие замечаний Заказчика по составу и качеству выполнения работ, задержка устранения дефектов в работах и/или  задержка возмещения расходов Заказчика на устранение указанных дефектов;</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несоблюдение сроков окончания работ и сдачи результата работ Заказчику, предусмотренных договором подряда;</w:t>
      </w:r>
    </w:p>
    <w:p w:rsidR="003B28BD" w:rsidRPr="008728A7" w:rsidRDefault="003B28BD" w:rsidP="003B28BD">
      <w:pPr>
        <w:pStyle w:val="af9"/>
        <w:numPr>
          <w:ilvl w:val="0"/>
          <w:numId w:val="0"/>
        </w:numPr>
        <w:tabs>
          <w:tab w:val="num" w:pos="1276"/>
        </w:tabs>
        <w:spacing w:before="60" w:line="240" w:lineRule="auto"/>
        <w:ind w:left="1276" w:hanging="142"/>
        <w:rPr>
          <w:sz w:val="24"/>
          <w:szCs w:val="24"/>
        </w:rPr>
      </w:pPr>
      <w:r w:rsidRPr="008728A7">
        <w:rPr>
          <w:sz w:val="24"/>
          <w:szCs w:val="24"/>
        </w:rPr>
        <w:t>- иные нарушения существенных условий заключенных договоров подряда.</w:t>
      </w:r>
    </w:p>
    <w:p w:rsidR="00E57110" w:rsidRPr="008728A7" w:rsidRDefault="005C42E5" w:rsidP="006E0F55">
      <w:pPr>
        <w:pStyle w:val="afe"/>
        <w:numPr>
          <w:ilvl w:val="0"/>
          <w:numId w:val="4"/>
        </w:numPr>
        <w:tabs>
          <w:tab w:val="left" w:pos="1080"/>
        </w:tabs>
        <w:spacing w:line="240" w:lineRule="auto"/>
        <w:rPr>
          <w:sz w:val="24"/>
          <w:szCs w:val="24"/>
        </w:rPr>
      </w:pPr>
      <w:bookmarkStart w:id="40" w:name="_Ref307493257"/>
      <w:r w:rsidRPr="008728A7">
        <w:rPr>
          <w:sz w:val="24"/>
          <w:szCs w:val="24"/>
        </w:rPr>
        <w:t>Участник</w:t>
      </w:r>
      <w:r w:rsidR="00E57110" w:rsidRPr="008728A7">
        <w:rPr>
          <w:sz w:val="24"/>
          <w:szCs w:val="24"/>
        </w:rPr>
        <w:t xml:space="preserve"> имеет право подать только одну </w:t>
      </w:r>
      <w:r w:rsidRPr="008728A7">
        <w:rPr>
          <w:sz w:val="24"/>
          <w:szCs w:val="24"/>
        </w:rPr>
        <w:t>Заявку</w:t>
      </w:r>
      <w:r w:rsidR="00E57110" w:rsidRPr="008728A7">
        <w:rPr>
          <w:sz w:val="24"/>
          <w:szCs w:val="24"/>
        </w:rPr>
        <w:t xml:space="preserve">. В случае подачи </w:t>
      </w:r>
      <w:r w:rsidRPr="008728A7">
        <w:rPr>
          <w:sz w:val="24"/>
          <w:szCs w:val="24"/>
        </w:rPr>
        <w:t>Участником</w:t>
      </w:r>
      <w:r w:rsidR="00E57110" w:rsidRPr="008728A7">
        <w:rPr>
          <w:sz w:val="24"/>
          <w:szCs w:val="24"/>
        </w:rPr>
        <w:t xml:space="preserve"> нескольких </w:t>
      </w:r>
      <w:r w:rsidRPr="008728A7">
        <w:rPr>
          <w:sz w:val="24"/>
          <w:szCs w:val="24"/>
        </w:rPr>
        <w:t>Заявок</w:t>
      </w:r>
      <w:r w:rsidR="00E57110" w:rsidRPr="008728A7">
        <w:rPr>
          <w:sz w:val="24"/>
          <w:szCs w:val="24"/>
        </w:rPr>
        <w:t xml:space="preserve"> все они будут отклонены без </w:t>
      </w:r>
      <w:proofErr w:type="gramStart"/>
      <w:r w:rsidR="00E57110" w:rsidRPr="008728A7">
        <w:rPr>
          <w:sz w:val="24"/>
          <w:szCs w:val="24"/>
        </w:rPr>
        <w:t>рассмотрения</w:t>
      </w:r>
      <w:proofErr w:type="gramEnd"/>
      <w:r w:rsidR="00E57110" w:rsidRPr="008728A7">
        <w:rPr>
          <w:sz w:val="24"/>
          <w:szCs w:val="24"/>
        </w:rPr>
        <w:t xml:space="preserve"> по существу.</w:t>
      </w:r>
      <w:bookmarkEnd w:id="40"/>
    </w:p>
    <w:p w:rsidR="0094588A" w:rsidRPr="008728A7" w:rsidRDefault="0094588A" w:rsidP="0094588A">
      <w:pPr>
        <w:pStyle w:val="afe"/>
        <w:numPr>
          <w:ilvl w:val="0"/>
          <w:numId w:val="4"/>
        </w:numPr>
        <w:tabs>
          <w:tab w:val="left" w:pos="1080"/>
        </w:tabs>
        <w:spacing w:line="240" w:lineRule="auto"/>
        <w:rPr>
          <w:sz w:val="24"/>
          <w:szCs w:val="24"/>
        </w:rPr>
      </w:pPr>
      <w:bookmarkStart w:id="41" w:name="_Ref444161569"/>
      <w:bookmarkStart w:id="42" w:name="_Ref444161478"/>
      <w:r w:rsidRPr="008728A7">
        <w:rPr>
          <w:sz w:val="24"/>
          <w:szCs w:val="24"/>
        </w:rPr>
        <w:t>Требования к оформлению заявки:</w:t>
      </w:r>
      <w:r w:rsidR="0026600B" w:rsidRPr="008728A7">
        <w:rPr>
          <w:sz w:val="24"/>
          <w:szCs w:val="24"/>
        </w:rPr>
        <w:t xml:space="preserve"> </w:t>
      </w:r>
    </w:p>
    <w:p w:rsidR="0094588A" w:rsidRPr="0094588A"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8728A7">
        <w:rPr>
          <w:sz w:val="24"/>
          <w:szCs w:val="24"/>
        </w:rPr>
        <w:t>Заявка должна быть оформлена по формам, приведенным в Приложении №3 к настоящей Документации, и быть действительной не менее чем 90 календарных дней со дня, следующего за днем окончания подачи Заявок (п</w:t>
      </w:r>
      <w:r w:rsidRPr="0094588A">
        <w:rPr>
          <w:sz w:val="24"/>
          <w:szCs w:val="24"/>
        </w:rPr>
        <w:t xml:space="preserve">. </w:t>
      </w:r>
      <w:r w:rsidR="00BE5EAD">
        <w:rPr>
          <w:sz w:val="24"/>
          <w:szCs w:val="24"/>
        </w:rPr>
        <w:t>20</w:t>
      </w:r>
      <w:r w:rsidRPr="0094588A">
        <w:rPr>
          <w:sz w:val="24"/>
          <w:szCs w:val="24"/>
        </w:rPr>
        <w:t>).</w:t>
      </w:r>
      <w:r w:rsidR="0026600B">
        <w:rPr>
          <w:sz w:val="24"/>
          <w:szCs w:val="24"/>
        </w:rPr>
        <w:t xml:space="preserve"> </w:t>
      </w:r>
      <w:r w:rsidRPr="0094588A">
        <w:rPr>
          <w:sz w:val="24"/>
          <w:szCs w:val="24"/>
        </w:rPr>
        <w:t xml:space="preserve"> </w:t>
      </w:r>
    </w:p>
    <w:p w:rsidR="0094588A" w:rsidRPr="00AA12FE" w:rsidRDefault="0094588A"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94588A">
        <w:rPr>
          <w:sz w:val="24"/>
          <w:szCs w:val="24"/>
        </w:rPr>
        <w:t xml:space="preserve">Все формы, указанные в Приложении №3 к настоящей Документации, подаваемые Участником в составе своей Заявки, должны быть подготовлены и </w:t>
      </w:r>
      <w:r w:rsidRPr="00AA12FE">
        <w:rPr>
          <w:sz w:val="24"/>
          <w:szCs w:val="24"/>
        </w:rPr>
        <w:t xml:space="preserve">оформлены по форме и в соответствии с инструкциями, приведенными в настоящей Документации, в противном случае Заявка Участника </w:t>
      </w:r>
      <w:r w:rsidR="005060AB" w:rsidRPr="00AA12FE">
        <w:rPr>
          <w:sz w:val="24"/>
          <w:szCs w:val="24"/>
        </w:rPr>
        <w:t>будет</w:t>
      </w:r>
      <w:r w:rsidRPr="00AA12FE">
        <w:rPr>
          <w:sz w:val="24"/>
          <w:szCs w:val="24"/>
        </w:rPr>
        <w:t xml:space="preserve"> отклонена. </w:t>
      </w:r>
    </w:p>
    <w:p w:rsidR="0094588A"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Все документы, входящие в состав заявки, должны быть подписаны уполномоченным лицом</w:t>
      </w:r>
      <w:r w:rsidR="0094588A" w:rsidRPr="00AA12FE">
        <w:rPr>
          <w:sz w:val="24"/>
          <w:szCs w:val="24"/>
        </w:rPr>
        <w:t>.</w:t>
      </w:r>
      <w:bookmarkEnd w:id="41"/>
    </w:p>
    <w:p w:rsidR="00750101" w:rsidRPr="00AA12FE" w:rsidRDefault="00750101" w:rsidP="0094588A">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AA12FE">
        <w:rPr>
          <w:sz w:val="24"/>
          <w:szCs w:val="24"/>
        </w:rPr>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w:t>
      </w:r>
      <w:r w:rsidRPr="00AA12FE">
        <w:rPr>
          <w:sz w:val="24"/>
          <w:szCs w:val="24"/>
        </w:rPr>
        <w:lastRenderedPageBreak/>
        <w:t>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rsidR="00916793" w:rsidRPr="00B03B3C" w:rsidRDefault="00916793" w:rsidP="006E0F55">
      <w:pPr>
        <w:pStyle w:val="afe"/>
        <w:numPr>
          <w:ilvl w:val="0"/>
          <w:numId w:val="4"/>
        </w:numPr>
        <w:tabs>
          <w:tab w:val="left" w:pos="1080"/>
        </w:tabs>
        <w:spacing w:line="240" w:lineRule="auto"/>
        <w:rPr>
          <w:sz w:val="24"/>
          <w:szCs w:val="24"/>
        </w:rPr>
      </w:pPr>
      <w:bookmarkStart w:id="43" w:name="_Ref315706700"/>
      <w:bookmarkEnd w:id="42"/>
      <w:r w:rsidRPr="00AA12FE">
        <w:rPr>
          <w:sz w:val="24"/>
          <w:szCs w:val="24"/>
        </w:rPr>
        <w:t>Участник должен подготовить Заявку, включающую</w:t>
      </w:r>
      <w:r w:rsidRPr="00B03B3C">
        <w:rPr>
          <w:sz w:val="24"/>
          <w:szCs w:val="24"/>
        </w:rPr>
        <w:t xml:space="preserve"> </w:t>
      </w:r>
      <w:r w:rsidRPr="00B03B3C">
        <w:rPr>
          <w:b/>
          <w:i/>
          <w:sz w:val="24"/>
          <w:szCs w:val="24"/>
        </w:rPr>
        <w:t>следующие обязательные документы</w:t>
      </w:r>
      <w:r w:rsidRPr="00B03B3C">
        <w:rPr>
          <w:sz w:val="24"/>
          <w:szCs w:val="24"/>
        </w:rPr>
        <w:t>:</w:t>
      </w:r>
      <w:bookmarkEnd w:id="43"/>
    </w:p>
    <w:p w:rsidR="00916793" w:rsidRPr="00297B01" w:rsidRDefault="00413C5D" w:rsidP="006E0F55">
      <w:pPr>
        <w:pStyle w:val="af9"/>
        <w:numPr>
          <w:ilvl w:val="0"/>
          <w:numId w:val="7"/>
        </w:numPr>
        <w:tabs>
          <w:tab w:val="left" w:pos="1134"/>
        </w:tabs>
        <w:spacing w:line="240" w:lineRule="auto"/>
        <w:ind w:left="1134"/>
        <w:rPr>
          <w:sz w:val="24"/>
          <w:szCs w:val="24"/>
        </w:rPr>
      </w:pPr>
      <w:r w:rsidRPr="00B03B3C">
        <w:rPr>
          <w:sz w:val="24"/>
          <w:szCs w:val="24"/>
        </w:rPr>
        <w:t>Заявка</w:t>
      </w:r>
      <w:r w:rsidR="00916793" w:rsidRPr="00B03B3C">
        <w:rPr>
          <w:sz w:val="24"/>
          <w:szCs w:val="24"/>
        </w:rPr>
        <w:t xml:space="preserve"> на </w:t>
      </w:r>
      <w:r w:rsidR="00916793" w:rsidRPr="00297B01">
        <w:rPr>
          <w:sz w:val="24"/>
          <w:szCs w:val="24"/>
        </w:rPr>
        <w:t>выполнение работ (форма 1);</w:t>
      </w:r>
    </w:p>
    <w:p w:rsidR="009D2CEF" w:rsidRPr="009D2CEF" w:rsidRDefault="009D2CEF" w:rsidP="009D2CEF">
      <w:pPr>
        <w:pStyle w:val="af9"/>
        <w:numPr>
          <w:ilvl w:val="0"/>
          <w:numId w:val="7"/>
        </w:numPr>
        <w:tabs>
          <w:tab w:val="left" w:pos="1134"/>
        </w:tabs>
        <w:spacing w:line="240" w:lineRule="auto"/>
        <w:ind w:left="1134"/>
        <w:rPr>
          <w:sz w:val="24"/>
          <w:szCs w:val="24"/>
        </w:rPr>
      </w:pPr>
      <w:bookmarkStart w:id="44" w:name="_Ref440279062"/>
      <w:r w:rsidRPr="00297B01">
        <w:rPr>
          <w:i/>
          <w:sz w:val="24"/>
          <w:szCs w:val="24"/>
        </w:rPr>
        <w:t xml:space="preserve">для Участников, </w:t>
      </w:r>
      <w:r w:rsidRPr="00604BE3">
        <w:rPr>
          <w:i/>
          <w:sz w:val="24"/>
          <w:szCs w:val="24"/>
        </w:rPr>
        <w:t>зарегистрированных на территории РФ:</w:t>
      </w:r>
      <w:r w:rsidRPr="00604BE3">
        <w:rPr>
          <w:sz w:val="24"/>
          <w:szCs w:val="24"/>
        </w:rPr>
        <w:t xml:space="preserve"> выписку из Единого государственного реестра юридических лиц (ЕГРЮЛ) с указанием сведений, что Участник не находится в состоянии ликвидации, выданную </w:t>
      </w:r>
      <w:r w:rsidRPr="00B95777">
        <w:rPr>
          <w:sz w:val="24"/>
          <w:szCs w:val="24"/>
        </w:rPr>
        <w:t>соответствующим подразделением Федеральной налоговой службы не ранее чем за 60 (шестьдесят) дней до срока окончания приема Заявок. Выписка должна быть предоставлена в форме электронного документа, подписанного усиленной квалифицированной электронной подписью соответствующего подразделения ФНС в порядке, установленным законодательством РФ</w:t>
      </w:r>
      <w:r w:rsidRPr="00B95777">
        <w:rPr>
          <w:bCs/>
          <w:sz w:val="24"/>
          <w:szCs w:val="24"/>
        </w:rPr>
        <w:t>;</w:t>
      </w:r>
      <w:bookmarkEnd w:id="44"/>
    </w:p>
    <w:p w:rsidR="009D2CEF" w:rsidRPr="00B95777" w:rsidRDefault="009D2CEF" w:rsidP="009D2CEF">
      <w:pPr>
        <w:pStyle w:val="af9"/>
        <w:numPr>
          <w:ilvl w:val="0"/>
          <w:numId w:val="7"/>
        </w:numPr>
        <w:tabs>
          <w:tab w:val="left" w:pos="1134"/>
        </w:tabs>
        <w:spacing w:line="240" w:lineRule="auto"/>
        <w:ind w:left="1134"/>
        <w:rPr>
          <w:sz w:val="24"/>
          <w:szCs w:val="24"/>
        </w:rPr>
      </w:pPr>
      <w:r w:rsidRPr="00B95777">
        <w:rPr>
          <w:sz w:val="24"/>
          <w:szCs w:val="24"/>
        </w:rPr>
        <w:t>Выписк</w:t>
      </w:r>
      <w:r w:rsidRPr="00B95777">
        <w:rPr>
          <w:sz w:val="24"/>
          <w:szCs w:val="24"/>
          <w:lang w:val="ru-RU"/>
        </w:rPr>
        <w:t>а</w:t>
      </w:r>
      <w:r w:rsidRPr="00B95777">
        <w:rPr>
          <w:sz w:val="24"/>
          <w:szCs w:val="24"/>
        </w:rPr>
        <w:t xml:space="preserve"> из Единого реестра субъектов малого и среднего предпринимательства (далее МСП), сформированн</w:t>
      </w:r>
      <w:r w:rsidRPr="00B95777">
        <w:rPr>
          <w:sz w:val="24"/>
          <w:szCs w:val="24"/>
          <w:lang w:val="ru-RU"/>
        </w:rPr>
        <w:t>ая</w:t>
      </w:r>
      <w:r w:rsidRPr="00B95777">
        <w:rPr>
          <w:sz w:val="24"/>
          <w:szCs w:val="24"/>
        </w:rPr>
        <w:t xml:space="preserve"> с использованием сервиса «Единый реестр субъектов малого и среднего предпринимательства», размещенного на официальном сайте ФНС России в сети Интернет по адресу: </w:t>
      </w:r>
      <w:hyperlink r:id="rId18" w:history="1">
        <w:r w:rsidRPr="00B95777">
          <w:rPr>
            <w:rStyle w:val="aa"/>
            <w:sz w:val="24"/>
            <w:szCs w:val="24"/>
          </w:rPr>
          <w:t>https://rmsp.nalog.ru</w:t>
        </w:r>
      </w:hyperlink>
      <w:r w:rsidRPr="00B95777">
        <w:rPr>
          <w:sz w:val="24"/>
          <w:szCs w:val="24"/>
        </w:rPr>
        <w:t xml:space="preserve"> (Сведения, сгенерированные в выписку, должны быть подписаны усиленной квалифицированной электронной подписью, о чем должна быть соответственная отметка в документе с указанием № сертификата, владельца, срока действия)</w:t>
      </w:r>
      <w:r>
        <w:rPr>
          <w:sz w:val="24"/>
          <w:szCs w:val="24"/>
          <w:lang w:val="ru-RU"/>
        </w:rPr>
        <w:t>;</w:t>
      </w:r>
    </w:p>
    <w:p w:rsidR="00916793" w:rsidRPr="00B95777" w:rsidRDefault="00916793" w:rsidP="006E0F55">
      <w:pPr>
        <w:pStyle w:val="af9"/>
        <w:numPr>
          <w:ilvl w:val="0"/>
          <w:numId w:val="7"/>
        </w:numPr>
        <w:tabs>
          <w:tab w:val="left" w:pos="1134"/>
        </w:tabs>
        <w:spacing w:line="240" w:lineRule="auto"/>
        <w:ind w:left="1134"/>
        <w:rPr>
          <w:sz w:val="24"/>
          <w:szCs w:val="24"/>
        </w:rPr>
      </w:pPr>
      <w:r w:rsidRPr="00B95777">
        <w:rPr>
          <w:sz w:val="24"/>
          <w:szCs w:val="24"/>
        </w:rPr>
        <w:t xml:space="preserve">Приложения к </w:t>
      </w:r>
      <w:r w:rsidR="00413C5D" w:rsidRPr="00B95777">
        <w:rPr>
          <w:sz w:val="24"/>
          <w:szCs w:val="24"/>
        </w:rPr>
        <w:t>Заявке</w:t>
      </w:r>
      <w:r w:rsidR="00623DF7" w:rsidRPr="00B95777">
        <w:rPr>
          <w:sz w:val="24"/>
          <w:szCs w:val="24"/>
        </w:rPr>
        <w:t xml:space="preserve"> на выполнение работ:</w:t>
      </w:r>
      <w:r w:rsidRPr="00B95777">
        <w:rPr>
          <w:sz w:val="24"/>
          <w:szCs w:val="24"/>
        </w:rPr>
        <w:t xml:space="preserve"> Техническое предложение (Форма 2), График выполнения работ (Форма 3); </w:t>
      </w:r>
      <w:r w:rsidR="00B73F9E" w:rsidRPr="00B95777">
        <w:rPr>
          <w:sz w:val="24"/>
          <w:szCs w:val="24"/>
        </w:rPr>
        <w:t xml:space="preserve">Сводная таблица стоимости работ </w:t>
      </w:r>
      <w:r w:rsidR="00B73F9E" w:rsidRPr="00B95777">
        <w:rPr>
          <w:sz w:val="24"/>
          <w:szCs w:val="24"/>
          <w:lang w:val="ru-RU"/>
        </w:rPr>
        <w:t>(форма 4)</w:t>
      </w:r>
      <w:r w:rsidR="00A12178" w:rsidRPr="00B95777">
        <w:rPr>
          <w:sz w:val="24"/>
          <w:szCs w:val="24"/>
          <w:lang w:val="ru-RU"/>
        </w:rPr>
        <w:t xml:space="preserve"> </w:t>
      </w:r>
      <w:r w:rsidR="00A12178" w:rsidRPr="00B95777">
        <w:rPr>
          <w:spacing w:val="-1"/>
          <w:sz w:val="24"/>
          <w:szCs w:val="24"/>
        </w:rPr>
        <w:t xml:space="preserve">с приложением файла копии Сводной таблицы стоимости </w:t>
      </w:r>
      <w:r w:rsidR="00A12178" w:rsidRPr="00B95777">
        <w:rPr>
          <w:sz w:val="24"/>
          <w:szCs w:val="24"/>
        </w:rPr>
        <w:t>работ</w:t>
      </w:r>
      <w:r w:rsidR="00A12178" w:rsidRPr="00B95777">
        <w:rPr>
          <w:spacing w:val="-1"/>
          <w:sz w:val="24"/>
          <w:szCs w:val="24"/>
        </w:rPr>
        <w:t xml:space="preserve">, </w:t>
      </w:r>
      <w:r w:rsidR="00A12178" w:rsidRPr="00B95777">
        <w:rPr>
          <w:bCs/>
          <w:spacing w:val="-1"/>
          <w:sz w:val="24"/>
          <w:szCs w:val="24"/>
        </w:rPr>
        <w:t xml:space="preserve">выполненного в редактируемом формате, желательно в формате </w:t>
      </w:r>
      <w:r w:rsidR="00A12178" w:rsidRPr="00B95777">
        <w:rPr>
          <w:bCs/>
          <w:spacing w:val="-1"/>
          <w:sz w:val="24"/>
          <w:szCs w:val="24"/>
          <w:lang w:val="en-US"/>
        </w:rPr>
        <w:t>MS</w:t>
      </w:r>
      <w:r w:rsidR="00A12178" w:rsidRPr="00B95777">
        <w:rPr>
          <w:bCs/>
          <w:spacing w:val="-1"/>
          <w:sz w:val="24"/>
          <w:szCs w:val="24"/>
        </w:rPr>
        <w:t> </w:t>
      </w:r>
      <w:proofErr w:type="spellStart"/>
      <w:r w:rsidR="00A12178" w:rsidRPr="00B95777">
        <w:rPr>
          <w:bCs/>
          <w:spacing w:val="-1"/>
          <w:sz w:val="24"/>
          <w:szCs w:val="24"/>
          <w:lang w:val="en-US"/>
        </w:rPr>
        <w:t>Excel</w:t>
      </w:r>
      <w:proofErr w:type="spellEnd"/>
      <w:r w:rsidR="00B73F9E" w:rsidRPr="00B95777">
        <w:rPr>
          <w:sz w:val="24"/>
          <w:szCs w:val="24"/>
          <w:lang w:val="ru-RU"/>
        </w:rPr>
        <w:t xml:space="preserve">; </w:t>
      </w:r>
      <w:r w:rsidR="004456E5" w:rsidRPr="00B95777">
        <w:rPr>
          <w:sz w:val="24"/>
          <w:szCs w:val="24"/>
          <w:lang w:val="ru-RU"/>
        </w:rPr>
        <w:t>Согласие с проектом Договора</w:t>
      </w:r>
      <w:r w:rsidR="00B73F9E" w:rsidRPr="00B95777">
        <w:rPr>
          <w:sz w:val="24"/>
          <w:szCs w:val="24"/>
        </w:rPr>
        <w:t xml:space="preserve"> (Форма </w:t>
      </w:r>
      <w:r w:rsidR="002979B1">
        <w:rPr>
          <w:sz w:val="24"/>
          <w:szCs w:val="24"/>
          <w:lang w:val="ru-RU"/>
        </w:rPr>
        <w:t>5</w:t>
      </w:r>
      <w:r w:rsidR="00B73F9E" w:rsidRPr="00B95777">
        <w:rPr>
          <w:sz w:val="24"/>
          <w:szCs w:val="24"/>
        </w:rPr>
        <w:t>)</w:t>
      </w:r>
      <w:r w:rsidR="00732338" w:rsidRPr="006451A0">
        <w:rPr>
          <w:sz w:val="24"/>
          <w:szCs w:val="24"/>
          <w:lang w:val="ru-RU"/>
        </w:rPr>
        <w:t>;</w:t>
      </w:r>
    </w:p>
    <w:p w:rsidR="0094588A" w:rsidRPr="00B95777" w:rsidRDefault="00750101" w:rsidP="0094588A">
      <w:pPr>
        <w:pStyle w:val="afe"/>
        <w:numPr>
          <w:ilvl w:val="0"/>
          <w:numId w:val="4"/>
        </w:numPr>
        <w:tabs>
          <w:tab w:val="left" w:pos="1080"/>
        </w:tabs>
        <w:spacing w:line="240" w:lineRule="auto"/>
        <w:rPr>
          <w:sz w:val="24"/>
          <w:szCs w:val="24"/>
        </w:rPr>
      </w:pPr>
      <w:r w:rsidRPr="00B95777">
        <w:rPr>
          <w:sz w:val="24"/>
          <w:szCs w:val="24"/>
        </w:rPr>
        <w:t>В случае непредставления</w:t>
      </w:r>
      <w:r w:rsidR="0094588A" w:rsidRPr="00B95777">
        <w:rPr>
          <w:sz w:val="24"/>
          <w:szCs w:val="24"/>
        </w:rPr>
        <w:t xml:space="preserve"> Участником в составе Заявки хотя бы одного из перечисленных в пункте </w:t>
      </w:r>
      <w:r w:rsidR="00BE5EAD">
        <w:rPr>
          <w:sz w:val="24"/>
          <w:szCs w:val="24"/>
        </w:rPr>
        <w:t>27</w:t>
      </w:r>
      <w:r w:rsidR="0023622C">
        <w:rPr>
          <w:sz w:val="24"/>
          <w:szCs w:val="24"/>
        </w:rPr>
        <w:t xml:space="preserve"> </w:t>
      </w:r>
      <w:r w:rsidR="0094588A" w:rsidRPr="00B95777">
        <w:rPr>
          <w:sz w:val="24"/>
          <w:szCs w:val="24"/>
        </w:rPr>
        <w:t>Документации документов, Закупочная комиссия отклонит Заявку данного Участника.</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Все цены в Заявке должны включать все налоги и другие обязательные платежи, стоимость всех сопутствующих работ, а также все скидки, предлагаемые </w:t>
      </w:r>
      <w:r w:rsidR="00EF5B38" w:rsidRPr="00B95777">
        <w:rPr>
          <w:sz w:val="24"/>
          <w:szCs w:val="24"/>
        </w:rPr>
        <w:t>Участником</w:t>
      </w:r>
      <w:r w:rsidR="002E19F7" w:rsidRPr="00B95777">
        <w:rPr>
          <w:sz w:val="24"/>
          <w:szCs w:val="24"/>
        </w:rPr>
        <w:t>.</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Заявка должна быть подана на русском языке. Все цены должны быть выражены в рублях</w:t>
      </w:r>
      <w:r w:rsidR="00EA29B4" w:rsidRPr="00B95777">
        <w:rPr>
          <w:sz w:val="24"/>
          <w:szCs w:val="24"/>
        </w:rPr>
        <w:t xml:space="preserve"> РФ</w:t>
      </w:r>
      <w:r w:rsidRPr="00B95777">
        <w:rPr>
          <w:sz w:val="24"/>
          <w:szCs w:val="24"/>
        </w:rPr>
        <w:t>.</w:t>
      </w:r>
    </w:p>
    <w:p w:rsidR="0016674C" w:rsidRDefault="002E19F7" w:rsidP="0016674C">
      <w:pPr>
        <w:pStyle w:val="afe"/>
        <w:numPr>
          <w:ilvl w:val="0"/>
          <w:numId w:val="4"/>
        </w:numPr>
        <w:tabs>
          <w:tab w:val="left" w:pos="1080"/>
        </w:tabs>
        <w:spacing w:line="240" w:lineRule="auto"/>
        <w:rPr>
          <w:sz w:val="24"/>
          <w:szCs w:val="24"/>
        </w:rPr>
      </w:pPr>
      <w:r w:rsidRPr="00B95777">
        <w:rPr>
          <w:sz w:val="24"/>
          <w:szCs w:val="24"/>
        </w:rPr>
        <w:t xml:space="preserve">Организатор запроса цен отклонит </w:t>
      </w:r>
      <w:r w:rsidR="00413C5D" w:rsidRPr="00B95777">
        <w:rPr>
          <w:sz w:val="24"/>
          <w:szCs w:val="24"/>
        </w:rPr>
        <w:t>Заявку</w:t>
      </w:r>
      <w:r w:rsidRPr="00B95777">
        <w:rPr>
          <w:sz w:val="24"/>
          <w:szCs w:val="24"/>
        </w:rPr>
        <w:t xml:space="preserve"> </w:t>
      </w:r>
      <w:r w:rsidR="00AA0B09" w:rsidRPr="00B95777">
        <w:rPr>
          <w:sz w:val="24"/>
          <w:szCs w:val="24"/>
        </w:rPr>
        <w:t>Участника</w:t>
      </w:r>
      <w:r w:rsidRPr="00B95777">
        <w:rPr>
          <w:sz w:val="24"/>
          <w:szCs w:val="24"/>
        </w:rPr>
        <w:t xml:space="preserve"> только на том основании, что предложенная </w:t>
      </w:r>
      <w:r w:rsidR="00AA0B09" w:rsidRPr="00B95777">
        <w:rPr>
          <w:sz w:val="24"/>
          <w:szCs w:val="24"/>
        </w:rPr>
        <w:t>Участником</w:t>
      </w:r>
      <w:r w:rsidRPr="00B95777">
        <w:rPr>
          <w:sz w:val="24"/>
          <w:szCs w:val="24"/>
        </w:rPr>
        <w:t xml:space="preserve"> цена превышает установленную начальную (</w:t>
      </w:r>
      <w:r w:rsidR="009D200F" w:rsidRPr="00B95777">
        <w:rPr>
          <w:sz w:val="24"/>
          <w:szCs w:val="24"/>
        </w:rPr>
        <w:t>максимальную</w:t>
      </w:r>
      <w:r w:rsidRPr="00B95777">
        <w:rPr>
          <w:sz w:val="24"/>
          <w:szCs w:val="24"/>
        </w:rPr>
        <w:t>) цену</w:t>
      </w:r>
      <w:r w:rsidR="00CA30A2" w:rsidRPr="00B95777">
        <w:rPr>
          <w:sz w:val="24"/>
          <w:szCs w:val="24"/>
        </w:rPr>
        <w:t xml:space="preserve"> </w:t>
      </w:r>
      <w:r w:rsidR="007C0F80" w:rsidRPr="008D7C7B">
        <w:rPr>
          <w:sz w:val="24"/>
          <w:szCs w:val="24"/>
        </w:rPr>
        <w:t xml:space="preserve">Договора </w:t>
      </w:r>
      <w:r w:rsidR="00510B6F" w:rsidRPr="008D7C7B">
        <w:rPr>
          <w:sz w:val="24"/>
          <w:szCs w:val="24"/>
        </w:rPr>
        <w:t>с учетом</w:t>
      </w:r>
      <w:r w:rsidR="00B51691" w:rsidRPr="008D7C7B">
        <w:rPr>
          <w:sz w:val="24"/>
          <w:szCs w:val="24"/>
        </w:rPr>
        <w:t xml:space="preserve"> НДС </w:t>
      </w:r>
      <w:r w:rsidR="00E66163" w:rsidRPr="008D7C7B">
        <w:rPr>
          <w:sz w:val="24"/>
          <w:szCs w:val="24"/>
        </w:rPr>
        <w:t>(</w:t>
      </w:r>
      <w:r w:rsidR="00E66163" w:rsidRPr="00B95777">
        <w:rPr>
          <w:sz w:val="24"/>
          <w:szCs w:val="24"/>
        </w:rPr>
        <w:t xml:space="preserve">п. </w:t>
      </w:r>
      <w:r w:rsidR="00BE5EAD">
        <w:rPr>
          <w:sz w:val="24"/>
          <w:szCs w:val="24"/>
        </w:rPr>
        <w:t>14</w:t>
      </w:r>
      <w:r w:rsidR="00E66163" w:rsidRPr="00B95777">
        <w:rPr>
          <w:sz w:val="24"/>
          <w:szCs w:val="24"/>
        </w:rPr>
        <w:t xml:space="preserve">) </w:t>
      </w:r>
      <w:r w:rsidR="00CA30A2" w:rsidRPr="00B95777">
        <w:rPr>
          <w:sz w:val="24"/>
          <w:szCs w:val="24"/>
        </w:rPr>
        <w:t xml:space="preserve">либо не соответствует цене, указанной в </w:t>
      </w:r>
      <w:r w:rsidR="00B73F9E" w:rsidRPr="00B95777">
        <w:rPr>
          <w:sz w:val="24"/>
          <w:szCs w:val="24"/>
        </w:rPr>
        <w:t>Сводной таблице стоимости работ (форма 4)</w:t>
      </w:r>
      <w:r w:rsidRPr="00B95777">
        <w:rPr>
          <w:sz w:val="24"/>
          <w:szCs w:val="24"/>
        </w:rPr>
        <w:t>.</w:t>
      </w:r>
    </w:p>
    <w:p w:rsidR="003D4CBC" w:rsidRPr="00B95777" w:rsidRDefault="003D4CBC" w:rsidP="0016674C">
      <w:pPr>
        <w:pStyle w:val="afe"/>
        <w:numPr>
          <w:ilvl w:val="0"/>
          <w:numId w:val="4"/>
        </w:numPr>
        <w:tabs>
          <w:tab w:val="left" w:pos="1080"/>
        </w:tabs>
        <w:spacing w:line="240" w:lineRule="auto"/>
        <w:rPr>
          <w:sz w:val="24"/>
          <w:szCs w:val="24"/>
        </w:rPr>
      </w:pPr>
      <w:r w:rsidRPr="00B95777">
        <w:rPr>
          <w:sz w:val="24"/>
          <w:szCs w:val="24"/>
        </w:rPr>
        <w:t xml:space="preserve">В случае предоставления ложной информации </w:t>
      </w:r>
      <w:r w:rsidR="00A052FB" w:rsidRPr="00B95777">
        <w:rPr>
          <w:sz w:val="24"/>
          <w:szCs w:val="24"/>
        </w:rPr>
        <w:t>Организатор</w:t>
      </w:r>
      <w:r w:rsidRPr="00B95777">
        <w:rPr>
          <w:sz w:val="24"/>
          <w:szCs w:val="24"/>
        </w:rPr>
        <w:t xml:space="preserve"> отклонит Заявку Участника.</w:t>
      </w:r>
    </w:p>
    <w:p w:rsidR="00A75ECB" w:rsidRPr="00B95777" w:rsidRDefault="00872623" w:rsidP="0016674C">
      <w:pPr>
        <w:pStyle w:val="afe"/>
        <w:numPr>
          <w:ilvl w:val="0"/>
          <w:numId w:val="4"/>
        </w:numPr>
        <w:tabs>
          <w:tab w:val="left" w:pos="1080"/>
        </w:tabs>
        <w:spacing w:line="240" w:lineRule="auto"/>
        <w:rPr>
          <w:sz w:val="24"/>
          <w:szCs w:val="24"/>
        </w:rPr>
      </w:pPr>
      <w:r w:rsidRPr="00B95777">
        <w:rPr>
          <w:sz w:val="24"/>
          <w:szCs w:val="24"/>
        </w:rPr>
        <w:t xml:space="preserve">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w:t>
      </w:r>
      <w:r w:rsidRPr="00B95777">
        <w:rPr>
          <w:sz w:val="24"/>
          <w:szCs w:val="24"/>
        </w:rPr>
        <w:lastRenderedPageBreak/>
        <w:t>задолженности в соответствии с законодательством Российской Федерации, Заказчик, комиссия вправе отстранить такого участника от участия в закупке на любом этапе ее проведения.</w:t>
      </w:r>
    </w:p>
    <w:p w:rsidR="004304E1" w:rsidRPr="00B95777" w:rsidRDefault="004304E1" w:rsidP="004304E1">
      <w:pPr>
        <w:pStyle w:val="afe"/>
        <w:numPr>
          <w:ilvl w:val="0"/>
          <w:numId w:val="4"/>
        </w:numPr>
        <w:tabs>
          <w:tab w:val="left" w:pos="1080"/>
        </w:tabs>
        <w:spacing w:line="240" w:lineRule="auto"/>
        <w:rPr>
          <w:sz w:val="24"/>
          <w:szCs w:val="24"/>
        </w:rPr>
      </w:pPr>
      <w:bookmarkStart w:id="45" w:name="_Ref440966276"/>
      <w:r w:rsidRPr="00B95777">
        <w:rPr>
          <w:sz w:val="24"/>
          <w:szCs w:val="24"/>
        </w:rPr>
        <w:t xml:space="preserve">Участник в Графике выполнения работ (форма 3) – условия по срокам выполнения работ, не противоречащие условиям, указанным в Заявке </w:t>
      </w:r>
      <w:r w:rsidRPr="00B95777">
        <w:rPr>
          <w:spacing w:val="-2"/>
          <w:sz w:val="24"/>
          <w:szCs w:val="24"/>
        </w:rPr>
        <w:t>(форма 1</w:t>
      </w:r>
      <w:r w:rsidRPr="00B95777">
        <w:rPr>
          <w:sz w:val="24"/>
          <w:szCs w:val="24"/>
        </w:rPr>
        <w:t xml:space="preserve">). </w:t>
      </w:r>
    </w:p>
    <w:p w:rsidR="00201DCA" w:rsidRPr="00B95777" w:rsidRDefault="003A1217" w:rsidP="00201DCA">
      <w:pPr>
        <w:pStyle w:val="afe"/>
        <w:numPr>
          <w:ilvl w:val="0"/>
          <w:numId w:val="4"/>
        </w:numPr>
        <w:tabs>
          <w:tab w:val="left" w:pos="1080"/>
        </w:tabs>
        <w:spacing w:line="240" w:lineRule="auto"/>
        <w:rPr>
          <w:sz w:val="24"/>
          <w:szCs w:val="24"/>
        </w:rPr>
      </w:pPr>
      <w:r w:rsidRPr="00B95777">
        <w:rPr>
          <w:sz w:val="24"/>
          <w:szCs w:val="24"/>
        </w:rPr>
        <w:t>Заявки на ЭТП могут быть поданы до наступления времени и даты окончания приема Заявок</w:t>
      </w:r>
      <w:r w:rsidR="00716EE9" w:rsidRPr="00B95777">
        <w:rPr>
          <w:sz w:val="24"/>
          <w:szCs w:val="24"/>
        </w:rPr>
        <w:t xml:space="preserve"> </w:t>
      </w:r>
      <w:r w:rsidRPr="00B95777">
        <w:rPr>
          <w:sz w:val="24"/>
          <w:szCs w:val="24"/>
        </w:rPr>
        <w:t>(</w:t>
      </w:r>
      <w:r w:rsidR="00716EE9" w:rsidRPr="00B95777">
        <w:rPr>
          <w:sz w:val="24"/>
          <w:szCs w:val="24"/>
        </w:rPr>
        <w:t xml:space="preserve">п. </w:t>
      </w:r>
      <w:r w:rsidR="00BE5EAD">
        <w:rPr>
          <w:sz w:val="24"/>
          <w:szCs w:val="24"/>
        </w:rPr>
        <w:t>20</w:t>
      </w:r>
      <w:r w:rsidRPr="00B95777">
        <w:rPr>
          <w:sz w:val="24"/>
          <w:szCs w:val="24"/>
        </w:rPr>
        <w:t>)</w:t>
      </w:r>
      <w:r w:rsidR="00BF5BCE" w:rsidRPr="00B95777">
        <w:rPr>
          <w:sz w:val="24"/>
          <w:szCs w:val="24"/>
        </w:rPr>
        <w:t>, при этом предложенная Участником в Заявке на выполнение работ (Форма 1) цена должна соответствовать цене, указанной Участником на «котировочной доске» ЭТП»</w:t>
      </w:r>
      <w:r w:rsidR="00716EE9" w:rsidRPr="00B95777">
        <w:rPr>
          <w:sz w:val="24"/>
          <w:szCs w:val="24"/>
        </w:rPr>
        <w:t xml:space="preserve">. </w:t>
      </w:r>
      <w:r w:rsidR="002E19F7" w:rsidRPr="00B95777">
        <w:rPr>
          <w:sz w:val="24"/>
          <w:szCs w:val="24"/>
        </w:rPr>
        <w:t xml:space="preserve">Порядок подачи Заявок на ЭТП определяется правилами и инструкциями данной ЭТП. Все требуемые документы в соответствии условиями настоящей Документации по запросу </w:t>
      </w:r>
      <w:r w:rsidR="00413C5D" w:rsidRPr="00B95777">
        <w:rPr>
          <w:sz w:val="24"/>
          <w:szCs w:val="24"/>
        </w:rPr>
        <w:t>цен</w:t>
      </w:r>
      <w:r w:rsidR="002E19F7" w:rsidRPr="00B95777">
        <w:rPr>
          <w:sz w:val="24"/>
          <w:szCs w:val="24"/>
        </w:rPr>
        <w:t xml:space="preserve"> должны быть предоставлены Участником через ЭТП</w:t>
      </w:r>
      <w:r w:rsidR="00733625">
        <w:rPr>
          <w:sz w:val="24"/>
          <w:szCs w:val="24"/>
        </w:rPr>
        <w:t>.</w:t>
      </w:r>
      <w:r w:rsidR="002E19F7" w:rsidRPr="00B95777">
        <w:rPr>
          <w:sz w:val="24"/>
          <w:szCs w:val="24"/>
        </w:rPr>
        <w:t xml:space="preserve"> Размещение электронных архивов, состоящих из нескольких частей (томов) на ЭТП не допускается. Подача Участником Заявки в письменной</w:t>
      </w:r>
      <w:r w:rsidR="0043676E" w:rsidRPr="00B95777">
        <w:rPr>
          <w:sz w:val="24"/>
          <w:szCs w:val="24"/>
        </w:rPr>
        <w:t xml:space="preserve"> (бумажной)</w:t>
      </w:r>
      <w:r w:rsidR="002E19F7" w:rsidRPr="00B95777">
        <w:rPr>
          <w:sz w:val="24"/>
          <w:szCs w:val="24"/>
        </w:rPr>
        <w:t xml:space="preserve"> форме не предусмотрена.</w:t>
      </w:r>
      <w:bookmarkEnd w:id="45"/>
      <w:r w:rsidR="00201DCA" w:rsidRPr="00B95777">
        <w:rPr>
          <w:sz w:val="24"/>
          <w:szCs w:val="24"/>
        </w:rPr>
        <w:t xml:space="preserve"> </w:t>
      </w:r>
      <w:r w:rsidR="000850D1" w:rsidRPr="00B95777">
        <w:rPr>
          <w:sz w:val="24"/>
          <w:szCs w:val="24"/>
        </w:rPr>
        <w:t>После наступления даты и времени завершения срока подачи Заявок Участниками (</w:t>
      </w:r>
      <w:r w:rsidR="00AB2E60" w:rsidRPr="00B95777">
        <w:rPr>
          <w:sz w:val="24"/>
          <w:szCs w:val="24"/>
        </w:rPr>
        <w:t>п.</w:t>
      </w:r>
      <w:r w:rsidR="00BE5EAD">
        <w:rPr>
          <w:sz w:val="24"/>
          <w:szCs w:val="24"/>
        </w:rPr>
        <w:t>20</w:t>
      </w:r>
      <w:r w:rsidR="000850D1" w:rsidRPr="00B95777">
        <w:rPr>
          <w:sz w:val="24"/>
          <w:szCs w:val="24"/>
        </w:rPr>
        <w:t xml:space="preserve">) </w:t>
      </w:r>
      <w:r w:rsidR="000850D1" w:rsidRPr="00B95777">
        <w:rPr>
          <w:iCs/>
          <w:sz w:val="24"/>
          <w:szCs w:val="24"/>
        </w:rPr>
        <w:t>Организатор запроса цен</w:t>
      </w:r>
      <w:r w:rsidR="000850D1" w:rsidRPr="00B95777">
        <w:rPr>
          <w:sz w:val="24"/>
          <w:szCs w:val="24"/>
        </w:rPr>
        <w:t xml:space="preserve"> получает доступ для скачивания полученных Заявок Участников. В случае если в скачанной Организатором с электронно-торговой площадки Заявке, предоставленной Участником, Заказчик не сможет получить доступ к содержимому архива или отдельного файла заявки Участника, Закупочной комиссией будет принято решение о невозможности проведения анализа данного архива либо файла, и такой архив либо файл будет считаться не полученным.</w:t>
      </w:r>
    </w:p>
    <w:p w:rsidR="00E57110" w:rsidRPr="00B95777" w:rsidRDefault="00E57110" w:rsidP="006E0F55">
      <w:pPr>
        <w:pStyle w:val="afe"/>
        <w:numPr>
          <w:ilvl w:val="0"/>
          <w:numId w:val="4"/>
        </w:numPr>
        <w:tabs>
          <w:tab w:val="left" w:pos="1080"/>
        </w:tabs>
        <w:spacing w:line="240" w:lineRule="auto"/>
        <w:rPr>
          <w:sz w:val="24"/>
          <w:szCs w:val="24"/>
        </w:rPr>
      </w:pPr>
      <w:r w:rsidRPr="00B95777">
        <w:rPr>
          <w:sz w:val="24"/>
          <w:szCs w:val="24"/>
        </w:rPr>
        <w:t xml:space="preserve">Не допускается подача заявок на отдельные позиции или часть объема по какой-либо из позиций </w:t>
      </w:r>
      <w:r w:rsidR="003D4CBC" w:rsidRPr="00B95777">
        <w:rPr>
          <w:sz w:val="24"/>
          <w:szCs w:val="24"/>
        </w:rPr>
        <w:t>закупаемого в соответствии с Техническим заданием</w:t>
      </w:r>
      <w:r w:rsidRPr="00B95777">
        <w:rPr>
          <w:sz w:val="24"/>
          <w:szCs w:val="24"/>
        </w:rPr>
        <w:t xml:space="preserve"> перечня </w:t>
      </w:r>
      <w:r w:rsidR="003D4CBC" w:rsidRPr="00B95777">
        <w:rPr>
          <w:sz w:val="24"/>
          <w:szCs w:val="24"/>
        </w:rPr>
        <w:t>работ</w:t>
      </w:r>
      <w:r w:rsidRPr="00B95777">
        <w:rPr>
          <w:sz w:val="24"/>
          <w:szCs w:val="24"/>
        </w:rPr>
        <w:t>.</w:t>
      </w:r>
    </w:p>
    <w:p w:rsidR="00F35AF8" w:rsidRDefault="00F35AF8" w:rsidP="00F35AF8">
      <w:pPr>
        <w:pStyle w:val="afe"/>
        <w:numPr>
          <w:ilvl w:val="0"/>
          <w:numId w:val="4"/>
        </w:numPr>
        <w:tabs>
          <w:tab w:val="left" w:pos="1080"/>
        </w:tabs>
        <w:spacing w:line="240" w:lineRule="auto"/>
        <w:rPr>
          <w:sz w:val="24"/>
          <w:szCs w:val="24"/>
        </w:rPr>
      </w:pPr>
      <w:bookmarkStart w:id="46" w:name="_Ref225757361"/>
      <w:bookmarkStart w:id="47" w:name="_Ref440969473"/>
      <w:r w:rsidRPr="002B0C2A">
        <w:rPr>
          <w:sz w:val="24"/>
          <w:szCs w:val="24"/>
        </w:rPr>
        <w:t>До окончания срока подачи заявок (</w:t>
      </w:r>
      <w:r w:rsidR="00AB2E60" w:rsidRPr="002B0C2A">
        <w:rPr>
          <w:sz w:val="24"/>
          <w:szCs w:val="24"/>
        </w:rPr>
        <w:t xml:space="preserve">п. </w:t>
      </w:r>
      <w:r w:rsidR="00BE5EAD">
        <w:rPr>
          <w:sz w:val="24"/>
          <w:szCs w:val="24"/>
        </w:rPr>
        <w:t>20</w:t>
      </w:r>
      <w:r w:rsidRPr="002B0C2A">
        <w:rPr>
          <w:sz w:val="24"/>
          <w:szCs w:val="24"/>
        </w:rPr>
        <w:t xml:space="preserve">) Участник вправе изменить или отозвать поданную Заявку. Порядок изменения или отзыва Заявок до окончания срока подачи Заявок </w:t>
      </w:r>
      <w:r w:rsidRPr="002B0C2A">
        <w:rPr>
          <w:bCs/>
          <w:iCs/>
          <w:sz w:val="24"/>
          <w:szCs w:val="24"/>
        </w:rPr>
        <w:t>(</w:t>
      </w:r>
      <w:r w:rsidR="00AB2E60" w:rsidRPr="002B0C2A">
        <w:rPr>
          <w:sz w:val="24"/>
          <w:szCs w:val="24"/>
        </w:rPr>
        <w:t xml:space="preserve">п. </w:t>
      </w:r>
      <w:r w:rsidR="00BE5EAD">
        <w:rPr>
          <w:sz w:val="24"/>
          <w:szCs w:val="24"/>
        </w:rPr>
        <w:t>20</w:t>
      </w:r>
      <w:r w:rsidR="00AB2E60" w:rsidRPr="002B0C2A">
        <w:rPr>
          <w:sz w:val="24"/>
          <w:szCs w:val="24"/>
        </w:rPr>
        <w:fldChar w:fldCharType="begin"/>
      </w:r>
      <w:r w:rsidR="00AB2E60" w:rsidRPr="002B0C2A">
        <w:rPr>
          <w:sz w:val="24"/>
          <w:szCs w:val="24"/>
        </w:rPr>
        <w:instrText xml:space="preserve"> REF _Ref114676311 \r \h </w:instrText>
      </w:r>
      <w:r w:rsidR="00AB2E60" w:rsidRPr="002B0C2A">
        <w:rPr>
          <w:sz w:val="24"/>
          <w:szCs w:val="24"/>
        </w:rPr>
      </w:r>
      <w:r w:rsidR="00AB2E60" w:rsidRPr="002B0C2A">
        <w:rPr>
          <w:sz w:val="24"/>
          <w:szCs w:val="24"/>
        </w:rPr>
        <w:fldChar w:fldCharType="end"/>
      </w:r>
      <w:r w:rsidRPr="002B0C2A">
        <w:rPr>
          <w:bCs/>
          <w:iCs/>
          <w:sz w:val="24"/>
          <w:szCs w:val="24"/>
        </w:rPr>
        <w:t>)</w:t>
      </w:r>
      <w:r w:rsidRPr="002B0C2A">
        <w:rPr>
          <w:sz w:val="24"/>
          <w:szCs w:val="24"/>
        </w:rPr>
        <w:t xml:space="preserve"> через ЭТП определяется правилами данной системы. После окончания срока подачи Заявок </w:t>
      </w:r>
      <w:r w:rsidRPr="002B0C2A">
        <w:rPr>
          <w:bCs/>
          <w:iCs/>
          <w:sz w:val="24"/>
          <w:szCs w:val="24"/>
        </w:rPr>
        <w:t>(</w:t>
      </w:r>
      <w:r w:rsidR="00AB2E60" w:rsidRPr="002B0C2A">
        <w:rPr>
          <w:sz w:val="24"/>
          <w:szCs w:val="24"/>
        </w:rPr>
        <w:t xml:space="preserve">п. </w:t>
      </w:r>
      <w:r w:rsidR="00BE5EAD">
        <w:rPr>
          <w:sz w:val="24"/>
          <w:szCs w:val="24"/>
        </w:rPr>
        <w:t>20</w:t>
      </w:r>
      <w:r w:rsidRPr="002B0C2A">
        <w:rPr>
          <w:bCs/>
          <w:iCs/>
          <w:sz w:val="24"/>
          <w:szCs w:val="24"/>
        </w:rPr>
        <w:t>)</w:t>
      </w:r>
      <w:r w:rsidRPr="002B0C2A">
        <w:rPr>
          <w:sz w:val="24"/>
          <w:szCs w:val="24"/>
        </w:rPr>
        <w:t xml:space="preserve">, в случае отзыва Заявки, Участники готовят обращение к Организатору на бланке Участника, подписанное и скрепленное печатью в порядке, указанном в пункте </w:t>
      </w:r>
      <w:r w:rsidR="00BE5EAD">
        <w:rPr>
          <w:sz w:val="24"/>
          <w:szCs w:val="24"/>
        </w:rPr>
        <w:t>6</w:t>
      </w:r>
      <w:r w:rsidRPr="002B0C2A">
        <w:rPr>
          <w:sz w:val="24"/>
          <w:szCs w:val="24"/>
        </w:rPr>
        <w:t>, в письменной форме.</w:t>
      </w:r>
      <w:bookmarkEnd w:id="46"/>
    </w:p>
    <w:p w:rsidR="00011AF5" w:rsidRDefault="00011AF5" w:rsidP="00011AF5">
      <w:pPr>
        <w:pStyle w:val="afe"/>
        <w:numPr>
          <w:ilvl w:val="0"/>
          <w:numId w:val="4"/>
        </w:numPr>
        <w:tabs>
          <w:tab w:val="clear" w:pos="1134"/>
          <w:tab w:val="num" w:pos="993"/>
          <w:tab w:val="left" w:pos="1080"/>
        </w:tabs>
        <w:spacing w:line="240" w:lineRule="auto"/>
        <w:rPr>
          <w:sz w:val="24"/>
          <w:szCs w:val="24"/>
        </w:rPr>
      </w:pPr>
      <w:bookmarkStart w:id="48" w:name="_Ref228956692"/>
      <w:r w:rsidRPr="00E81D8F">
        <w:rPr>
          <w:sz w:val="24"/>
          <w:szCs w:val="24"/>
        </w:rPr>
        <w:t xml:space="preserve">Организатор, по решению Закупочной комиссии, в любой момент до истечения срока приема заявок (п. </w:t>
      </w:r>
      <w:r w:rsidR="00BE5EAD">
        <w:rPr>
          <w:sz w:val="24"/>
          <w:szCs w:val="24"/>
        </w:rPr>
        <w:t>20</w:t>
      </w:r>
      <w:r w:rsidRPr="00E81D8F">
        <w:rPr>
          <w:sz w:val="24"/>
          <w:szCs w:val="24"/>
        </w:rPr>
        <w:t>) вправе внести изменения в настоящую Документацию. Все Участники, оформившие свое участие в запросе цен через ЭТП, получат соответствующие уведомления в порядке, установленными правилами данной системы.</w:t>
      </w:r>
      <w:bookmarkEnd w:id="48"/>
    </w:p>
    <w:p w:rsidR="00BE5EAD" w:rsidRPr="00BE5EAD" w:rsidRDefault="00BE5EAD" w:rsidP="00BE5EAD">
      <w:pPr>
        <w:pStyle w:val="afe"/>
        <w:numPr>
          <w:ilvl w:val="0"/>
          <w:numId w:val="4"/>
        </w:numPr>
        <w:tabs>
          <w:tab w:val="left" w:pos="1080"/>
        </w:tabs>
        <w:spacing w:line="240" w:lineRule="auto"/>
        <w:rPr>
          <w:sz w:val="24"/>
          <w:szCs w:val="24"/>
        </w:rPr>
      </w:pPr>
      <w:r w:rsidRPr="00B23BFA">
        <w:rPr>
          <w:sz w:val="24"/>
          <w:szCs w:val="24"/>
        </w:rPr>
        <w:t>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w:t>
      </w:r>
    </w:p>
    <w:bookmarkEnd w:id="47"/>
    <w:p w:rsidR="00E57110" w:rsidRPr="006E61DB" w:rsidRDefault="0016674C" w:rsidP="006E0F55">
      <w:pPr>
        <w:pStyle w:val="afe"/>
        <w:numPr>
          <w:ilvl w:val="0"/>
          <w:numId w:val="4"/>
        </w:numPr>
        <w:tabs>
          <w:tab w:val="left" w:pos="1080"/>
        </w:tabs>
        <w:spacing w:line="240" w:lineRule="auto"/>
        <w:rPr>
          <w:sz w:val="24"/>
          <w:szCs w:val="24"/>
        </w:rPr>
      </w:pPr>
      <w:r w:rsidRPr="00B95777">
        <w:rPr>
          <w:sz w:val="24"/>
          <w:szCs w:val="24"/>
        </w:rPr>
        <w:t>В процессе подготовки Заявки Участники вправе</w:t>
      </w:r>
      <w:r w:rsidRPr="00B95777">
        <w:rPr>
          <w:iCs/>
          <w:sz w:val="24"/>
          <w:szCs w:val="24"/>
        </w:rPr>
        <w:t xml:space="preserve"> обратиться к Организатору за разъяснениями настоящей Д</w:t>
      </w:r>
      <w:r w:rsidRPr="00B95777">
        <w:rPr>
          <w:sz w:val="24"/>
          <w:szCs w:val="24"/>
        </w:rPr>
        <w:t>окументации</w:t>
      </w:r>
      <w:r w:rsidRPr="00B95777">
        <w:rPr>
          <w:iCs/>
          <w:sz w:val="24"/>
          <w:szCs w:val="24"/>
        </w:rPr>
        <w:t xml:space="preserve">. Запросы на разъяснение Документации должны быть направлены через </w:t>
      </w:r>
      <w:r w:rsidRPr="002B0C2A">
        <w:rPr>
          <w:iCs/>
          <w:sz w:val="24"/>
          <w:szCs w:val="24"/>
        </w:rPr>
        <w:t xml:space="preserve">ЭТП. </w:t>
      </w:r>
      <w:r w:rsidRPr="002B0C2A">
        <w:rPr>
          <w:sz w:val="24"/>
          <w:szCs w:val="24"/>
        </w:rPr>
        <w:t xml:space="preserve">Организатор обязуется ответить на любой запрос разъяснений в срок не позднее </w:t>
      </w:r>
      <w:r w:rsidR="00BE5EAD">
        <w:rPr>
          <w:sz w:val="24"/>
          <w:szCs w:val="24"/>
        </w:rPr>
        <w:t>3</w:t>
      </w:r>
      <w:r w:rsidRPr="002B0C2A">
        <w:rPr>
          <w:sz w:val="24"/>
          <w:szCs w:val="24"/>
        </w:rPr>
        <w:t xml:space="preserve"> (</w:t>
      </w:r>
      <w:r w:rsidR="00BE5EAD">
        <w:rPr>
          <w:sz w:val="24"/>
          <w:szCs w:val="24"/>
        </w:rPr>
        <w:t>трех</w:t>
      </w:r>
      <w:r w:rsidRPr="002B0C2A">
        <w:rPr>
          <w:sz w:val="24"/>
          <w:szCs w:val="24"/>
        </w:rPr>
        <w:t>) рабоч</w:t>
      </w:r>
      <w:r w:rsidR="00BE5EAD">
        <w:rPr>
          <w:sz w:val="24"/>
          <w:szCs w:val="24"/>
        </w:rPr>
        <w:t>их дней</w:t>
      </w:r>
      <w:r w:rsidRPr="002B0C2A">
        <w:rPr>
          <w:sz w:val="24"/>
          <w:szCs w:val="24"/>
        </w:rPr>
        <w:t xml:space="preserve"> с даты поступления запроса. Ответ на запрос разъяснений Организатор размещает посредством функционала ЭТП. Организатор начинает предоставлять </w:t>
      </w:r>
      <w:r w:rsidRPr="00B95777">
        <w:rPr>
          <w:sz w:val="24"/>
          <w:szCs w:val="24"/>
        </w:rPr>
        <w:t xml:space="preserve">ответы на запросы разъяснений с даты публикации закупочной процедуры (п. </w:t>
      </w:r>
      <w:r w:rsidR="00BE5EAD">
        <w:rPr>
          <w:sz w:val="24"/>
          <w:szCs w:val="24"/>
        </w:rPr>
        <w:t>5</w:t>
      </w:r>
      <w:r w:rsidRPr="00B95777">
        <w:rPr>
          <w:sz w:val="24"/>
          <w:szCs w:val="24"/>
        </w:rPr>
        <w:t xml:space="preserve">). Организатор заканчивает предоставлять ответы на запросы разъяснений </w:t>
      </w:r>
      <w:r w:rsidR="0072453A" w:rsidRPr="00B95777">
        <w:rPr>
          <w:sz w:val="24"/>
          <w:szCs w:val="24"/>
        </w:rPr>
        <w:t xml:space="preserve">в срок, указанный в п. </w:t>
      </w:r>
      <w:r w:rsidR="00BE5EAD">
        <w:rPr>
          <w:sz w:val="24"/>
          <w:szCs w:val="24"/>
        </w:rPr>
        <w:t>21</w:t>
      </w:r>
      <w:r w:rsidR="0072453A" w:rsidRPr="00B95777">
        <w:rPr>
          <w:sz w:val="24"/>
          <w:szCs w:val="24"/>
        </w:rPr>
        <w:t>настоящего извещения</w:t>
      </w:r>
      <w:r w:rsidR="0072453A" w:rsidRPr="00B95777">
        <w:rPr>
          <w:iCs/>
          <w:sz w:val="24"/>
          <w:szCs w:val="24"/>
        </w:rPr>
        <w:t>.</w:t>
      </w:r>
    </w:p>
    <w:p w:rsidR="003B28BD" w:rsidRPr="00B95777" w:rsidRDefault="003B28BD" w:rsidP="006E0F55">
      <w:pPr>
        <w:pStyle w:val="afe"/>
        <w:numPr>
          <w:ilvl w:val="0"/>
          <w:numId w:val="4"/>
        </w:numPr>
        <w:tabs>
          <w:tab w:val="left" w:pos="1080"/>
        </w:tabs>
        <w:spacing w:line="240" w:lineRule="auto"/>
        <w:rPr>
          <w:sz w:val="24"/>
          <w:szCs w:val="24"/>
        </w:rPr>
      </w:pPr>
      <w:r w:rsidRPr="00B95777">
        <w:rPr>
          <w:sz w:val="24"/>
          <w:szCs w:val="24"/>
        </w:rPr>
        <w:t xml:space="preserve">Организатор оставляет за собой право (но не обязанность) ответа на вопрос, полученный в более поздний срок, если обстоятельства позволят Организатору ответить на него в разумное время до установленного срока подачи Заявки. </w:t>
      </w:r>
      <w:r w:rsidRPr="00B95777">
        <w:rPr>
          <w:iCs/>
          <w:sz w:val="24"/>
          <w:szCs w:val="24"/>
        </w:rPr>
        <w:t>При этом копия ответа будет размещена Организатором на официальном сайте, на сайте ЭТП. Такой ответ Организатора имеет силу неотъемлемых дополнений к Д</w:t>
      </w:r>
      <w:r w:rsidRPr="00B95777">
        <w:rPr>
          <w:sz w:val="24"/>
          <w:szCs w:val="24"/>
        </w:rPr>
        <w:t>окументации по запросу цен</w:t>
      </w:r>
      <w:r w:rsidRPr="00B95777">
        <w:rPr>
          <w:iCs/>
          <w:sz w:val="24"/>
          <w:szCs w:val="24"/>
        </w:rPr>
        <w:t xml:space="preserve">, если в тексте ответа не будет указано иное. В случае, если разъяснения изменяют Документацию, Организатором будут внесены изменения в Документацию (п. </w:t>
      </w:r>
      <w:r w:rsidR="00BE5EAD">
        <w:rPr>
          <w:iCs/>
          <w:sz w:val="24"/>
          <w:szCs w:val="24"/>
        </w:rPr>
        <w:t>38</w:t>
      </w:r>
      <w:r w:rsidRPr="00B95777">
        <w:rPr>
          <w:iCs/>
          <w:sz w:val="24"/>
          <w:szCs w:val="24"/>
        </w:rPr>
        <w:t xml:space="preserve">) и, при необходимости, осуществлено продление подачи заявок в соответствии с п. </w:t>
      </w:r>
      <w:r w:rsidR="00BE5EAD">
        <w:rPr>
          <w:bCs/>
          <w:iCs/>
          <w:sz w:val="24"/>
          <w:szCs w:val="24"/>
        </w:rPr>
        <w:t>42</w:t>
      </w:r>
      <w:r w:rsidRPr="00B95777">
        <w:rPr>
          <w:iCs/>
          <w:sz w:val="24"/>
          <w:szCs w:val="24"/>
        </w:rPr>
        <w:t>.</w:t>
      </w:r>
    </w:p>
    <w:p w:rsidR="003B3C9D" w:rsidRDefault="00431757" w:rsidP="00FD6839">
      <w:pPr>
        <w:pStyle w:val="afe"/>
        <w:numPr>
          <w:ilvl w:val="0"/>
          <w:numId w:val="4"/>
        </w:numPr>
        <w:tabs>
          <w:tab w:val="left" w:pos="1080"/>
        </w:tabs>
        <w:spacing w:line="240" w:lineRule="auto"/>
        <w:rPr>
          <w:sz w:val="24"/>
          <w:szCs w:val="24"/>
        </w:rPr>
      </w:pPr>
      <w:bookmarkStart w:id="49" w:name="_Ref440968965"/>
      <w:r w:rsidRPr="003B3C9D">
        <w:rPr>
          <w:sz w:val="24"/>
          <w:szCs w:val="24"/>
        </w:rPr>
        <w:t>При необходимости Организатор, по решению Закупочной комиссии</w:t>
      </w:r>
      <w:r w:rsidR="004965B3" w:rsidRPr="003B3C9D">
        <w:rPr>
          <w:sz w:val="24"/>
          <w:szCs w:val="24"/>
        </w:rPr>
        <w:t xml:space="preserve"> </w:t>
      </w:r>
      <w:r w:rsidRPr="003B3C9D">
        <w:rPr>
          <w:sz w:val="24"/>
          <w:szCs w:val="24"/>
        </w:rPr>
        <w:t>имеет право продлевать срок окончания приема Заявок</w:t>
      </w:r>
      <w:r w:rsidR="003C3E7B" w:rsidRPr="003B3C9D">
        <w:rPr>
          <w:sz w:val="24"/>
          <w:szCs w:val="24"/>
        </w:rPr>
        <w:t xml:space="preserve"> (</w:t>
      </w:r>
      <w:r w:rsidR="00AB2E60" w:rsidRPr="003B3C9D">
        <w:rPr>
          <w:sz w:val="24"/>
          <w:szCs w:val="24"/>
        </w:rPr>
        <w:t xml:space="preserve">п. </w:t>
      </w:r>
      <w:r w:rsidR="00BE5EAD" w:rsidRPr="003B3C9D">
        <w:rPr>
          <w:sz w:val="24"/>
          <w:szCs w:val="24"/>
        </w:rPr>
        <w:t>20</w:t>
      </w:r>
      <w:r w:rsidR="003C3E7B" w:rsidRPr="003B3C9D">
        <w:rPr>
          <w:sz w:val="24"/>
          <w:szCs w:val="24"/>
        </w:rPr>
        <w:t>)</w:t>
      </w:r>
      <w:r w:rsidRPr="003B3C9D">
        <w:rPr>
          <w:sz w:val="24"/>
          <w:szCs w:val="24"/>
        </w:rPr>
        <w:t>.</w:t>
      </w:r>
      <w:bookmarkEnd w:id="49"/>
      <w:r w:rsidRPr="003B3C9D">
        <w:rPr>
          <w:sz w:val="24"/>
          <w:szCs w:val="24"/>
        </w:rPr>
        <w:t xml:space="preserve"> Все Участники, оформившие свое участие в </w:t>
      </w:r>
      <w:r w:rsidRPr="003B3C9D">
        <w:rPr>
          <w:sz w:val="24"/>
          <w:szCs w:val="24"/>
        </w:rPr>
        <w:lastRenderedPageBreak/>
        <w:t xml:space="preserve">запросе </w:t>
      </w:r>
      <w:r w:rsidR="00413C5D" w:rsidRPr="003B3C9D">
        <w:rPr>
          <w:sz w:val="24"/>
          <w:szCs w:val="24"/>
        </w:rPr>
        <w:t>цен</w:t>
      </w:r>
      <w:r w:rsidRPr="003B3C9D">
        <w:rPr>
          <w:sz w:val="24"/>
          <w:szCs w:val="24"/>
        </w:rPr>
        <w:t xml:space="preserve"> через ЭТП, получат соответствующие уведомления в порядке, установленными правилами ЭТП.</w:t>
      </w:r>
      <w:r w:rsidR="006E61DB" w:rsidRPr="003B3C9D">
        <w:rPr>
          <w:sz w:val="24"/>
          <w:szCs w:val="24"/>
        </w:rPr>
        <w:t xml:space="preserve"> </w:t>
      </w:r>
    </w:p>
    <w:p w:rsidR="007C6E12" w:rsidRPr="003B3C9D" w:rsidRDefault="007C6E12" w:rsidP="00FD6839">
      <w:pPr>
        <w:pStyle w:val="afe"/>
        <w:numPr>
          <w:ilvl w:val="0"/>
          <w:numId w:val="4"/>
        </w:numPr>
        <w:tabs>
          <w:tab w:val="left" w:pos="1080"/>
        </w:tabs>
        <w:spacing w:line="240" w:lineRule="auto"/>
        <w:rPr>
          <w:sz w:val="24"/>
          <w:szCs w:val="24"/>
        </w:rPr>
      </w:pPr>
      <w:r w:rsidRPr="003B3C9D">
        <w:rPr>
          <w:sz w:val="24"/>
          <w:szCs w:val="24"/>
        </w:rPr>
        <w:t xml:space="preserve">Оценка Заявок осуществляется Закупочной комиссией </w:t>
      </w:r>
      <w:r w:rsidRPr="003B3C9D">
        <w:rPr>
          <w:spacing w:val="-1"/>
          <w:sz w:val="24"/>
          <w:szCs w:val="24"/>
        </w:rPr>
        <w:t xml:space="preserve">и иными лицами (экспертами и специалистами), привлеченными </w:t>
      </w:r>
      <w:r w:rsidRPr="003B3C9D">
        <w:rPr>
          <w:sz w:val="24"/>
          <w:szCs w:val="24"/>
        </w:rPr>
        <w:t xml:space="preserve">Организатором. Оценка Заявок будет осуществляться, исходя из электронных версий документов Заявок, в соответствии с условиями настоящей Документации. Информация относительно разъяснения, предварительного рассмотрения, оценки и сопоставления Заявок Участников, а также рекомендации по присуждению Договора является строго конфиденциальной и не подлежит разглашению Участникам или иным лицам, которые официально не имеют к этому отношения, за исключением сведений, размещаемых на официальном сайте, сайте </w:t>
      </w:r>
      <w:r w:rsidR="009756A9" w:rsidRPr="003B3C9D">
        <w:rPr>
          <w:iCs/>
          <w:sz w:val="24"/>
          <w:szCs w:val="24"/>
        </w:rPr>
        <w:t>ПАО «</w:t>
      </w:r>
      <w:proofErr w:type="spellStart"/>
      <w:r w:rsidR="009756A9" w:rsidRPr="003B3C9D">
        <w:rPr>
          <w:iCs/>
          <w:sz w:val="24"/>
          <w:szCs w:val="24"/>
        </w:rPr>
        <w:t>Россети</w:t>
      </w:r>
      <w:proofErr w:type="spellEnd"/>
      <w:r w:rsidR="009756A9" w:rsidRPr="003B3C9D">
        <w:rPr>
          <w:iCs/>
          <w:sz w:val="24"/>
          <w:szCs w:val="24"/>
        </w:rPr>
        <w:t xml:space="preserve"> Центр»</w:t>
      </w:r>
      <w:r w:rsidRPr="003B3C9D">
        <w:rPr>
          <w:sz w:val="24"/>
          <w:szCs w:val="24"/>
        </w:rPr>
        <w:t xml:space="preserve">, </w:t>
      </w:r>
      <w:r w:rsidR="00F946B6" w:rsidRPr="003B3C9D">
        <w:rPr>
          <w:iCs/>
          <w:sz w:val="24"/>
          <w:szCs w:val="24"/>
        </w:rPr>
        <w:t>ПАО «</w:t>
      </w:r>
      <w:proofErr w:type="spellStart"/>
      <w:r w:rsidR="00F946B6" w:rsidRPr="003B3C9D">
        <w:rPr>
          <w:iCs/>
          <w:sz w:val="24"/>
          <w:szCs w:val="24"/>
        </w:rPr>
        <w:t>Россети</w:t>
      </w:r>
      <w:proofErr w:type="spellEnd"/>
      <w:r w:rsidR="00F946B6" w:rsidRPr="003B3C9D">
        <w:rPr>
          <w:iCs/>
          <w:sz w:val="24"/>
          <w:szCs w:val="24"/>
        </w:rPr>
        <w:t xml:space="preserve"> Центр и Приволжье», </w:t>
      </w:r>
      <w:r w:rsidRPr="003B3C9D">
        <w:rPr>
          <w:sz w:val="24"/>
          <w:szCs w:val="24"/>
        </w:rPr>
        <w:t>ЭТП. Участники не вправе каким-либо способом влиять, участвовать или присутствовать при оценке заявок, а также вступать в контакты с экспертами, выполняющими экспертизу Заявок. Любые попытки Участников повлиять на Закупочную комиссию при экспертизе Заявок или на присуждение Договора, а также оказать давление на любое лицо, привлеченное Организатором, служат основанием для отклонения Заявок таких Участников. Оценка Заявок включа</w:t>
      </w:r>
      <w:r w:rsidR="00750101" w:rsidRPr="003B3C9D">
        <w:rPr>
          <w:sz w:val="24"/>
          <w:szCs w:val="24"/>
        </w:rPr>
        <w:t>е</w:t>
      </w:r>
      <w:r w:rsidRPr="003B3C9D">
        <w:rPr>
          <w:sz w:val="24"/>
          <w:szCs w:val="24"/>
        </w:rPr>
        <w:t xml:space="preserve">т отборочную стадию (пункт </w:t>
      </w:r>
      <w:r w:rsidR="003B3C9D">
        <w:t>44</w:t>
      </w:r>
      <w:r w:rsidRPr="003B3C9D">
        <w:rPr>
          <w:sz w:val="24"/>
          <w:szCs w:val="24"/>
        </w:rPr>
        <w:t xml:space="preserve">) и оценочную стадию (пункт </w:t>
      </w:r>
      <w:r w:rsidR="003B3C9D">
        <w:t>45</w:t>
      </w:r>
      <w:r w:rsidRPr="003B3C9D">
        <w:rPr>
          <w:sz w:val="24"/>
          <w:szCs w:val="24"/>
        </w:rPr>
        <w:t xml:space="preserve">). </w:t>
      </w:r>
    </w:p>
    <w:p w:rsidR="0000453A" w:rsidRPr="00B95777" w:rsidRDefault="0000453A" w:rsidP="006E0F55">
      <w:pPr>
        <w:pStyle w:val="afe"/>
        <w:numPr>
          <w:ilvl w:val="0"/>
          <w:numId w:val="4"/>
        </w:numPr>
        <w:tabs>
          <w:tab w:val="left" w:pos="1080"/>
        </w:tabs>
        <w:spacing w:line="240" w:lineRule="auto"/>
        <w:rPr>
          <w:sz w:val="24"/>
          <w:szCs w:val="24"/>
          <w:u w:val="single"/>
        </w:rPr>
      </w:pPr>
      <w:bookmarkStart w:id="50" w:name="_Ref440971211"/>
      <w:r w:rsidRPr="00B95777">
        <w:rPr>
          <w:sz w:val="24"/>
          <w:szCs w:val="24"/>
          <w:u w:val="single"/>
        </w:rPr>
        <w:t>Порядок проведения отборочной стадии:</w:t>
      </w:r>
      <w:bookmarkEnd w:id="50"/>
    </w:p>
    <w:p w:rsidR="0000453A" w:rsidRPr="00B957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В рамках отборочной стадии Закупочная комиссия проверяет:</w:t>
      </w:r>
    </w:p>
    <w:p w:rsidR="0000453A" w:rsidRPr="00B95777"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правильность оформления Заявки и </w:t>
      </w:r>
      <w:r w:rsidR="00685203" w:rsidRPr="00B95777">
        <w:rPr>
          <w:sz w:val="24"/>
          <w:szCs w:val="24"/>
        </w:rPr>
        <w:t>её</w:t>
      </w:r>
      <w:r w:rsidRPr="00B95777">
        <w:rPr>
          <w:sz w:val="24"/>
          <w:szCs w:val="24"/>
        </w:rPr>
        <w:t xml:space="preserve"> соответствие требованиям настоящей Документации по существу;</w:t>
      </w:r>
    </w:p>
    <w:p w:rsidR="0000453A" w:rsidRPr="00D86EDD"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B95777">
        <w:rPr>
          <w:sz w:val="24"/>
          <w:szCs w:val="24"/>
        </w:rPr>
        <w:t xml:space="preserve">соответствие Участника требованиям настоящей Документации, в том числе отсутствие Участника в Реестрах недобросовестных поставщиков, которые ведутся в соответствии с положениями Федерального закона от </w:t>
      </w:r>
      <w:r w:rsidR="00C94DE4" w:rsidRPr="00B95777">
        <w:rPr>
          <w:rFonts w:eastAsia="Arial Unicode MS"/>
          <w:sz w:val="24"/>
          <w:szCs w:val="24"/>
        </w:rPr>
        <w:t>05.04.2013 № 44-ФЗ «О контрактной системе в сфере закупок товаров, работ, услуг для обеспечения государственных и муниципальных нужд»</w:t>
      </w:r>
      <w:r w:rsidRPr="00B95777">
        <w:rPr>
          <w:sz w:val="24"/>
          <w:szCs w:val="24"/>
        </w:rPr>
        <w:t xml:space="preserve">, Федерального закона от 18.07.2011 № 223-ФЗ «О закупках товаров, работ, услуг отдельными видами </w:t>
      </w:r>
      <w:r w:rsidRPr="00D86EDD">
        <w:rPr>
          <w:sz w:val="24"/>
          <w:szCs w:val="24"/>
        </w:rPr>
        <w:t xml:space="preserve">юридических лиц»; отсутствие отрицательных отзывов о работе Участника; </w:t>
      </w:r>
    </w:p>
    <w:p w:rsidR="0000453A" w:rsidRPr="00825BA5" w:rsidRDefault="0000453A" w:rsidP="00ED19A8">
      <w:pPr>
        <w:widowControl w:val="0"/>
        <w:numPr>
          <w:ilvl w:val="0"/>
          <w:numId w:val="12"/>
        </w:numPr>
        <w:tabs>
          <w:tab w:val="clear" w:pos="453"/>
        </w:tabs>
        <w:suppressAutoHyphens/>
        <w:autoSpaceDE w:val="0"/>
        <w:spacing w:line="264" w:lineRule="auto"/>
        <w:ind w:left="1701" w:hanging="425"/>
        <w:rPr>
          <w:bCs/>
          <w:sz w:val="24"/>
          <w:szCs w:val="24"/>
        </w:rPr>
      </w:pPr>
      <w:r w:rsidRPr="00D86EDD">
        <w:rPr>
          <w:sz w:val="24"/>
          <w:szCs w:val="24"/>
        </w:rPr>
        <w:t xml:space="preserve">соответствие коммерческой и технической составляющих Заявки требованиям настоящей Документации, в том числе соответствие цены </w:t>
      </w:r>
      <w:proofErr w:type="gramStart"/>
      <w:r w:rsidRPr="00D86EDD">
        <w:rPr>
          <w:sz w:val="24"/>
          <w:szCs w:val="24"/>
        </w:rPr>
        <w:t>Заявки</w:t>
      </w:r>
      <w:proofErr w:type="gramEnd"/>
      <w:r w:rsidRPr="00D86EDD">
        <w:rPr>
          <w:sz w:val="24"/>
          <w:szCs w:val="24"/>
        </w:rPr>
        <w:t xml:space="preserve"> установленной начальной (максимальной) цене </w:t>
      </w:r>
      <w:r w:rsidRPr="00EC3C92">
        <w:rPr>
          <w:sz w:val="24"/>
          <w:szCs w:val="24"/>
        </w:rPr>
        <w:t>Договора</w:t>
      </w:r>
      <w:r w:rsidR="00510B6F" w:rsidRPr="00EC3C92">
        <w:rPr>
          <w:sz w:val="24"/>
          <w:szCs w:val="24"/>
        </w:rPr>
        <w:t xml:space="preserve"> с учетом </w:t>
      </w:r>
      <w:r w:rsidR="00B51691" w:rsidRPr="00EC3C92">
        <w:rPr>
          <w:sz w:val="24"/>
          <w:szCs w:val="24"/>
        </w:rPr>
        <w:t>НДС</w:t>
      </w:r>
      <w:r w:rsidR="00221378">
        <w:rPr>
          <w:sz w:val="24"/>
          <w:szCs w:val="24"/>
        </w:rPr>
        <w:t xml:space="preserve"> </w:t>
      </w:r>
      <w:r w:rsidR="00221378" w:rsidRPr="00825BA5">
        <w:rPr>
          <w:sz w:val="24"/>
          <w:szCs w:val="24"/>
        </w:rPr>
        <w:t>и требований по предоставлению национального режима в соответствии с Постановлением правительства РФ №1875</w:t>
      </w:r>
      <w:r w:rsidRPr="00825BA5">
        <w:rPr>
          <w:i/>
          <w:sz w:val="24"/>
          <w:szCs w:val="24"/>
        </w:rPr>
        <w:t>.</w:t>
      </w:r>
    </w:p>
    <w:p w:rsidR="0000453A" w:rsidRPr="00D86EDD" w:rsidRDefault="00A957F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1" w:name="_Ref55304419"/>
      <w:r w:rsidRPr="00D86EDD">
        <w:rPr>
          <w:bCs/>
          <w:sz w:val="24"/>
          <w:szCs w:val="24"/>
        </w:rPr>
        <w:t>З</w:t>
      </w:r>
      <w:r w:rsidRPr="00D86EDD">
        <w:rPr>
          <w:sz w:val="24"/>
          <w:szCs w:val="24"/>
        </w:rPr>
        <w:t>акупочная комиссия может</w:t>
      </w:r>
      <w:r w:rsidR="00806C6D" w:rsidRPr="00D86EDD">
        <w:rPr>
          <w:sz w:val="24"/>
          <w:szCs w:val="24"/>
        </w:rPr>
        <w:t xml:space="preserve"> запросить у Участников разъяснения или дополнения их Заявок. Запросы могут быть выполнены только с использованием программно-аппаратных средств ЭТП. Закупочная комиссия не вправе запрашивать разъяснения или требовать документы, меняющие суть Заявки, а также документы, перечень которых отсутствует в настоящей Документации. Допускаются уточняющие запросы по техническим условиям Заявки (перечня предлагаемой продукции, её технических характеристик, иных технических условий), при этом данные уточнения не должны изменять предмет закупки. В случае направления запроса Участнику предоставляется минимально необходимый срок для предоставления разъяснений или дополнений. При этом все возможные риски отклонения заявки и ответственность, связанные с несвоевременным предоставлением разъяснений или дополнений по запросу закупочной комиссии, несет Участник. Документы, поступившие в ответ на запрос после истечения, указанного в нем срока, закупочная комиссия вправе не принимать, не рассматривать и не учитывать при принятии решений в рамках закупки.</w:t>
      </w:r>
    </w:p>
    <w:p w:rsidR="0000453A" w:rsidRPr="00D86EDD"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D86EDD">
        <w:rPr>
          <w:sz w:val="24"/>
          <w:szCs w:val="24"/>
        </w:rPr>
        <w:t xml:space="preserve">При проверке правильности оформления Заявки Закупочная комиссия вправе не </w:t>
      </w:r>
      <w:r w:rsidRPr="00D86EDD">
        <w:rPr>
          <w:sz w:val="24"/>
          <w:szCs w:val="24"/>
        </w:rPr>
        <w:lastRenderedPageBreak/>
        <w:t xml:space="preserve">обращать внимания на мелкие недочеты и погрешности, которые не влияют на существо Заявки. </w:t>
      </w:r>
    </w:p>
    <w:p w:rsidR="0000453A" w:rsidRPr="00CF1277"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2" w:name="_Ref55307002"/>
      <w:r w:rsidRPr="00D86EDD">
        <w:rPr>
          <w:sz w:val="24"/>
          <w:szCs w:val="24"/>
        </w:rPr>
        <w:t xml:space="preserve">По </w:t>
      </w:r>
      <w:r w:rsidRPr="00CF1277">
        <w:rPr>
          <w:sz w:val="24"/>
          <w:szCs w:val="24"/>
        </w:rPr>
        <w:t>результатам проведения отборочной стадии Закупочная комиссия отклонит Заявки, которые</w:t>
      </w:r>
      <w:r w:rsidR="0094588A" w:rsidRPr="00CF1277">
        <w:rPr>
          <w:sz w:val="24"/>
          <w:szCs w:val="24"/>
        </w:rPr>
        <w:t xml:space="preserve"> не соответствуют установленным в настоящей Документации одному либо нескольким отборочным критериям</w:t>
      </w:r>
      <w:r w:rsidRPr="00CF1277">
        <w:rPr>
          <w:sz w:val="24"/>
          <w:szCs w:val="24"/>
        </w:rPr>
        <w:t>:</w:t>
      </w:r>
      <w:bookmarkEnd w:id="51"/>
      <w:bookmarkEnd w:id="52"/>
    </w:p>
    <w:p w:rsidR="00C05DDB" w:rsidRDefault="00C05DDB" w:rsidP="00ED19A8">
      <w:pPr>
        <w:widowControl w:val="0"/>
        <w:numPr>
          <w:ilvl w:val="0"/>
          <w:numId w:val="14"/>
        </w:numPr>
        <w:tabs>
          <w:tab w:val="left" w:pos="-2127"/>
        </w:tabs>
        <w:suppressAutoHyphens/>
        <w:autoSpaceDE w:val="0"/>
        <w:spacing w:line="264" w:lineRule="auto"/>
        <w:ind w:left="1701" w:hanging="425"/>
        <w:rPr>
          <w:sz w:val="24"/>
          <w:szCs w:val="24"/>
        </w:rPr>
      </w:pPr>
      <w:r w:rsidRPr="00CF1277">
        <w:rPr>
          <w:sz w:val="24"/>
          <w:szCs w:val="24"/>
        </w:rPr>
        <w:t>поданы с нарушением порядка подачи Заявок, установленного в настоящей документации;</w:t>
      </w:r>
    </w:p>
    <w:p w:rsidR="003B3C9D" w:rsidRPr="003B3C9D" w:rsidRDefault="003B3C9D" w:rsidP="003B3C9D">
      <w:pPr>
        <w:widowControl w:val="0"/>
        <w:numPr>
          <w:ilvl w:val="0"/>
          <w:numId w:val="14"/>
        </w:numPr>
        <w:tabs>
          <w:tab w:val="left" w:pos="-2127"/>
        </w:tabs>
        <w:suppressAutoHyphens/>
        <w:autoSpaceDE w:val="0"/>
        <w:spacing w:line="264" w:lineRule="auto"/>
        <w:ind w:left="1701" w:hanging="425"/>
        <w:rPr>
          <w:sz w:val="24"/>
          <w:szCs w:val="24"/>
        </w:rPr>
      </w:pPr>
      <w:r w:rsidRPr="00B23BFA">
        <w:rPr>
          <w:sz w:val="24"/>
          <w:szCs w:val="24"/>
        </w:rPr>
        <w:t xml:space="preserve">не отвечают </w:t>
      </w:r>
      <w:r w:rsidRPr="00CE162D">
        <w:rPr>
          <w:sz w:val="24"/>
          <w:szCs w:val="24"/>
        </w:rPr>
        <w:t>установленным в настоящей документации требованиям к оформлению, составу документов и сведений, подаваемым в Заявке;</w:t>
      </w:r>
    </w:p>
    <w:p w:rsidR="0000453A" w:rsidRPr="00EC3C92" w:rsidRDefault="001436B3" w:rsidP="00ED19A8">
      <w:pPr>
        <w:widowControl w:val="0"/>
        <w:numPr>
          <w:ilvl w:val="0"/>
          <w:numId w:val="14"/>
        </w:numPr>
        <w:tabs>
          <w:tab w:val="left" w:pos="-2127"/>
        </w:tabs>
        <w:suppressAutoHyphens/>
        <w:autoSpaceDE w:val="0"/>
        <w:spacing w:line="264" w:lineRule="auto"/>
        <w:ind w:left="1701" w:hanging="425"/>
        <w:rPr>
          <w:sz w:val="24"/>
          <w:szCs w:val="24"/>
        </w:rPr>
      </w:pPr>
      <w:r w:rsidRPr="00825BA5">
        <w:rPr>
          <w:sz w:val="24"/>
          <w:szCs w:val="24"/>
        </w:rPr>
        <w:t xml:space="preserve">заявка участника </w:t>
      </w:r>
      <w:r w:rsidRPr="00C57863">
        <w:rPr>
          <w:sz w:val="24"/>
          <w:szCs w:val="24"/>
        </w:rPr>
        <w:t xml:space="preserve">не соответствует требованиям, установленным Извещением, в том числе к продукции, работам, услугам, форме, составу, порядку оформления необходимых сведений и документов, </w:t>
      </w:r>
      <w:r w:rsidR="00012FC7" w:rsidRPr="00C57863">
        <w:rPr>
          <w:sz w:val="24"/>
          <w:szCs w:val="24"/>
        </w:rPr>
        <w:t>в</w:t>
      </w:r>
      <w:r w:rsidR="000C758B" w:rsidRPr="00C57863">
        <w:rPr>
          <w:sz w:val="24"/>
          <w:szCs w:val="24"/>
        </w:rPr>
        <w:t xml:space="preserve"> том числе в части соблюдения требований по </w:t>
      </w:r>
      <w:r w:rsidR="00012FC7" w:rsidRPr="00C57863">
        <w:rPr>
          <w:sz w:val="24"/>
          <w:szCs w:val="24"/>
        </w:rPr>
        <w:t>п</w:t>
      </w:r>
      <w:r w:rsidR="000C758B" w:rsidRPr="00C57863">
        <w:rPr>
          <w:sz w:val="24"/>
          <w:szCs w:val="24"/>
        </w:rPr>
        <w:t>редоставлению национального</w:t>
      </w:r>
      <w:r w:rsidR="000C758B" w:rsidRPr="00825BA5">
        <w:rPr>
          <w:sz w:val="24"/>
          <w:szCs w:val="24"/>
        </w:rPr>
        <w:t xml:space="preserve"> режима в </w:t>
      </w:r>
      <w:r w:rsidR="000C758B" w:rsidRPr="00EC3C92">
        <w:rPr>
          <w:sz w:val="24"/>
          <w:szCs w:val="24"/>
        </w:rPr>
        <w:t>соответствии с Постановлением правительства РФ №1875</w:t>
      </w:r>
      <w:r w:rsidR="0000453A" w:rsidRPr="00EC3C92">
        <w:rPr>
          <w:sz w:val="24"/>
          <w:szCs w:val="24"/>
        </w:rPr>
        <w:t>;</w:t>
      </w:r>
    </w:p>
    <w:p w:rsidR="00CA30A2" w:rsidRPr="00EC3C92" w:rsidRDefault="00765C03" w:rsidP="00ED19A8">
      <w:pPr>
        <w:widowControl w:val="0"/>
        <w:numPr>
          <w:ilvl w:val="0"/>
          <w:numId w:val="14"/>
        </w:numPr>
        <w:tabs>
          <w:tab w:val="left" w:pos="-2127"/>
        </w:tabs>
        <w:suppressAutoHyphens/>
        <w:autoSpaceDE w:val="0"/>
        <w:spacing w:line="264" w:lineRule="auto"/>
        <w:ind w:left="1701" w:hanging="425"/>
        <w:rPr>
          <w:sz w:val="24"/>
          <w:szCs w:val="24"/>
        </w:rPr>
      </w:pPr>
      <w:r w:rsidRPr="00EC3C92">
        <w:rPr>
          <w:sz w:val="24"/>
          <w:szCs w:val="24"/>
        </w:rPr>
        <w:t>имеют</w:t>
      </w:r>
      <w:r w:rsidR="00CA30A2" w:rsidRPr="00EC3C92">
        <w:rPr>
          <w:sz w:val="24"/>
          <w:szCs w:val="24"/>
        </w:rPr>
        <w:t xml:space="preserve"> цен</w:t>
      </w:r>
      <w:r w:rsidRPr="00EC3C92">
        <w:rPr>
          <w:sz w:val="24"/>
          <w:szCs w:val="24"/>
        </w:rPr>
        <w:t>у</w:t>
      </w:r>
      <w:r w:rsidR="00CA30A2" w:rsidRPr="00EC3C92">
        <w:rPr>
          <w:sz w:val="24"/>
          <w:szCs w:val="24"/>
        </w:rPr>
        <w:t xml:space="preserve"> Заявки</w:t>
      </w:r>
      <w:r w:rsidRPr="00EC3C92">
        <w:rPr>
          <w:sz w:val="24"/>
          <w:szCs w:val="24"/>
        </w:rPr>
        <w:t>,</w:t>
      </w:r>
      <w:r w:rsidR="00CA30A2" w:rsidRPr="00EC3C92">
        <w:rPr>
          <w:sz w:val="24"/>
          <w:szCs w:val="24"/>
        </w:rPr>
        <w:t xml:space="preserve"> превыша</w:t>
      </w:r>
      <w:r w:rsidRPr="00EC3C92">
        <w:rPr>
          <w:sz w:val="24"/>
          <w:szCs w:val="24"/>
        </w:rPr>
        <w:t>ющую</w:t>
      </w:r>
      <w:r w:rsidR="00CA30A2" w:rsidRPr="00EC3C92">
        <w:rPr>
          <w:sz w:val="24"/>
          <w:szCs w:val="24"/>
        </w:rPr>
        <w:t xml:space="preserve"> начальную (</w:t>
      </w:r>
      <w:r w:rsidR="009D200F" w:rsidRPr="00EC3C92">
        <w:rPr>
          <w:sz w:val="24"/>
          <w:szCs w:val="24"/>
        </w:rPr>
        <w:t>максимальную</w:t>
      </w:r>
      <w:r w:rsidR="00CA30A2" w:rsidRPr="00EC3C92">
        <w:rPr>
          <w:sz w:val="24"/>
          <w:szCs w:val="24"/>
        </w:rPr>
        <w:t>) цену</w:t>
      </w:r>
      <w:r w:rsidR="00693173" w:rsidRPr="00EC3C92">
        <w:rPr>
          <w:sz w:val="24"/>
          <w:szCs w:val="24"/>
        </w:rPr>
        <w:t xml:space="preserve"> Договора</w:t>
      </w:r>
      <w:r w:rsidR="00221378" w:rsidRPr="00EC3C92">
        <w:rPr>
          <w:sz w:val="24"/>
          <w:szCs w:val="24"/>
        </w:rPr>
        <w:t xml:space="preserve"> </w:t>
      </w:r>
      <w:r w:rsidR="00510B6F" w:rsidRPr="00EC3C92">
        <w:rPr>
          <w:sz w:val="24"/>
          <w:szCs w:val="24"/>
        </w:rPr>
        <w:t>с учетом</w:t>
      </w:r>
      <w:r w:rsidR="00221378" w:rsidRPr="00EC3C92">
        <w:rPr>
          <w:sz w:val="24"/>
          <w:szCs w:val="24"/>
        </w:rPr>
        <w:t xml:space="preserve"> НДС</w:t>
      </w:r>
      <w:r w:rsidR="00CA30A2" w:rsidRPr="00EC3C92">
        <w:rPr>
          <w:sz w:val="24"/>
          <w:szCs w:val="24"/>
        </w:rPr>
        <w:t>;</w:t>
      </w:r>
    </w:p>
    <w:p w:rsidR="0000453A" w:rsidRPr="00B95777" w:rsidRDefault="00EE46CC"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lang w:val="x-none"/>
        </w:rPr>
        <w:t>содержат существенные арифметические ошибки; под существенными ошибками понимается ошибка, которая может при дальнейших расчетах повлиять на корректность итогового предложения участника</w:t>
      </w:r>
      <w:r w:rsidR="002C7E6D" w:rsidRPr="00B95777">
        <w:rPr>
          <w:sz w:val="24"/>
          <w:szCs w:val="24"/>
        </w:rPr>
        <w:t>;</w:t>
      </w:r>
    </w:p>
    <w:p w:rsidR="000850D1" w:rsidRPr="00B95777" w:rsidRDefault="000850D1" w:rsidP="00ED19A8">
      <w:pPr>
        <w:widowControl w:val="0"/>
        <w:numPr>
          <w:ilvl w:val="0"/>
          <w:numId w:val="14"/>
        </w:numPr>
        <w:tabs>
          <w:tab w:val="left" w:pos="-2127"/>
        </w:tabs>
        <w:suppressAutoHyphens/>
        <w:autoSpaceDE w:val="0"/>
        <w:spacing w:line="264" w:lineRule="auto"/>
        <w:ind w:left="1701" w:hanging="425"/>
        <w:rPr>
          <w:sz w:val="24"/>
          <w:szCs w:val="24"/>
        </w:rPr>
      </w:pPr>
      <w:r w:rsidRPr="00B95777">
        <w:rPr>
          <w:sz w:val="24"/>
          <w:szCs w:val="24"/>
        </w:rPr>
        <w:t>содержат недостоверные сведения</w:t>
      </w:r>
      <w:r w:rsidR="00AA12FE" w:rsidRPr="00B95777">
        <w:rPr>
          <w:sz w:val="24"/>
          <w:szCs w:val="24"/>
        </w:rPr>
        <w:t>.</w:t>
      </w:r>
    </w:p>
    <w:p w:rsidR="0000453A" w:rsidRPr="00FF4872" w:rsidRDefault="0000453A" w:rsidP="00E76C1E">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3" w:name="_Ref469063154"/>
      <w:r w:rsidRPr="00B95777">
        <w:rPr>
          <w:sz w:val="24"/>
          <w:szCs w:val="24"/>
        </w:rPr>
        <w:t xml:space="preserve">При проведении отборочной стадии Организатор вправе проверять </w:t>
      </w:r>
      <w:r w:rsidRPr="00FF4872">
        <w:rPr>
          <w:sz w:val="24"/>
          <w:szCs w:val="24"/>
        </w:rPr>
        <w:t xml:space="preserve">соответствие предоставленных Участником заявлений, документов и информации действительности, в том числе путем направления запросов в государственные органы, лицам, указанным в Заявке, а также проводить выездные проверки. При предоставлении заведомо ложных сведений или намеренном искажении информации </w:t>
      </w:r>
      <w:r w:rsidR="002C7E6D" w:rsidRPr="00FF4872">
        <w:rPr>
          <w:sz w:val="24"/>
          <w:szCs w:val="24"/>
        </w:rPr>
        <w:t xml:space="preserve">или документов (представлении </w:t>
      </w:r>
      <w:r w:rsidR="00D751DB" w:rsidRPr="00FF4872">
        <w:rPr>
          <w:sz w:val="24"/>
          <w:szCs w:val="24"/>
        </w:rPr>
        <w:t xml:space="preserve">фальсифицированных </w:t>
      </w:r>
      <w:r w:rsidR="002C7E6D" w:rsidRPr="00FF4872">
        <w:rPr>
          <w:sz w:val="24"/>
          <w:szCs w:val="24"/>
        </w:rPr>
        <w:t xml:space="preserve">документов), </w:t>
      </w:r>
      <w:r w:rsidRPr="00FF4872">
        <w:rPr>
          <w:sz w:val="24"/>
          <w:szCs w:val="24"/>
        </w:rPr>
        <w:t>приведенных в составе Заявки, Заявка участника будет отклонена.</w:t>
      </w:r>
      <w:bookmarkEnd w:id="53"/>
      <w:r w:rsidRPr="00FF4872">
        <w:rPr>
          <w:sz w:val="24"/>
          <w:szCs w:val="24"/>
        </w:rPr>
        <w:t xml:space="preserve">  </w:t>
      </w:r>
    </w:p>
    <w:p w:rsidR="000850D1" w:rsidRPr="00FF4872" w:rsidRDefault="000850D1" w:rsidP="000850D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54" w:name="_Ref440971505"/>
      <w:r w:rsidRPr="00FF4872">
        <w:rPr>
          <w:sz w:val="24"/>
          <w:szCs w:val="24"/>
          <w:lang w:val="x-none"/>
        </w:rPr>
        <w:t>Заявка Участника будет отклонена на основании отрицательного заключения службы безопасности Заказчика</w:t>
      </w:r>
      <w:r w:rsidR="007E2B16" w:rsidRPr="00FF4872">
        <w:rPr>
          <w:sz w:val="24"/>
          <w:szCs w:val="24"/>
        </w:rPr>
        <w:t>.</w:t>
      </w:r>
    </w:p>
    <w:p w:rsidR="00CA3A51" w:rsidRPr="00331BBD" w:rsidRDefault="00CA3A51" w:rsidP="00CA3A51">
      <w:pPr>
        <w:widowControl w:val="0"/>
        <w:numPr>
          <w:ilvl w:val="1"/>
          <w:numId w:val="4"/>
        </w:numPr>
        <w:shd w:val="clear" w:color="auto" w:fill="FFFFFF"/>
        <w:tabs>
          <w:tab w:val="num" w:pos="141"/>
          <w:tab w:val="left" w:pos="1418"/>
        </w:tabs>
        <w:suppressAutoHyphens/>
        <w:autoSpaceDE w:val="0"/>
        <w:spacing w:before="60" w:line="240" w:lineRule="auto"/>
        <w:ind w:left="1418" w:right="159" w:hanging="709"/>
        <w:rPr>
          <w:sz w:val="24"/>
          <w:szCs w:val="24"/>
        </w:rPr>
      </w:pPr>
      <w:r w:rsidRPr="00FF4872">
        <w:rPr>
          <w:sz w:val="24"/>
          <w:szCs w:val="24"/>
        </w:rPr>
        <w:t xml:space="preserve">Рассмотрение ценовых предложений осуществляется в части </w:t>
      </w:r>
      <w:proofErr w:type="spellStart"/>
      <w:r w:rsidRPr="00FF4872">
        <w:rPr>
          <w:sz w:val="24"/>
          <w:szCs w:val="24"/>
        </w:rPr>
        <w:t>непревышения</w:t>
      </w:r>
      <w:proofErr w:type="spellEnd"/>
      <w:r w:rsidRPr="00FF4872">
        <w:rPr>
          <w:sz w:val="24"/>
          <w:szCs w:val="24"/>
        </w:rPr>
        <w:t xml:space="preserve"> ценового предложения участника начальной (максимальной) цены договора, а также </w:t>
      </w:r>
      <w:proofErr w:type="spellStart"/>
      <w:r w:rsidRPr="00FF4872">
        <w:rPr>
          <w:sz w:val="24"/>
          <w:szCs w:val="24"/>
        </w:rPr>
        <w:t>непревышения</w:t>
      </w:r>
      <w:proofErr w:type="spellEnd"/>
      <w:r w:rsidRPr="00FF4872">
        <w:rPr>
          <w:sz w:val="24"/>
          <w:szCs w:val="24"/>
        </w:rPr>
        <w:t xml:space="preserve"> отдельных стоимостных позиций (например, единичных расценок,  установленных в документации, отдельных стоимостных позиций, которые использовались в рамках формирования начальной (максимальной) цены договора, стоимостей отдельных договоров, и т.п.), </w:t>
      </w:r>
      <w:proofErr w:type="spellStart"/>
      <w:r w:rsidR="00684357" w:rsidRPr="00FF4872">
        <w:rPr>
          <w:sz w:val="24"/>
          <w:szCs w:val="24"/>
        </w:rPr>
        <w:t>непревышения</w:t>
      </w:r>
      <w:proofErr w:type="spellEnd"/>
      <w:r w:rsidR="00684357" w:rsidRPr="00FF4872">
        <w:rPr>
          <w:sz w:val="24"/>
          <w:szCs w:val="24"/>
        </w:rPr>
        <w:t xml:space="preserve"> участником при </w:t>
      </w:r>
      <w:r w:rsidR="00684357" w:rsidRPr="00331BBD">
        <w:rPr>
          <w:sz w:val="24"/>
          <w:szCs w:val="24"/>
        </w:rPr>
        <w:t xml:space="preserve">проведении переторжки единичных расценок либо отдельных стоимостных позиций, первоначально представленных в заявке, </w:t>
      </w:r>
      <w:r w:rsidRPr="00331BBD">
        <w:rPr>
          <w:sz w:val="24"/>
          <w:szCs w:val="24"/>
        </w:rPr>
        <w:t xml:space="preserve">соответствия установленным требованиям </w:t>
      </w:r>
      <w:r w:rsidR="00B51691" w:rsidRPr="00331BBD">
        <w:rPr>
          <w:sz w:val="24"/>
          <w:szCs w:val="24"/>
        </w:rPr>
        <w:t>в части соблюдения требований по Предоставлению национального режима в соответствии с Постановлением правительства РФ №1875</w:t>
      </w:r>
      <w:r w:rsidR="001E674B" w:rsidRPr="00331BBD">
        <w:rPr>
          <w:sz w:val="24"/>
          <w:szCs w:val="24"/>
        </w:rPr>
        <w:t xml:space="preserve"> и др</w:t>
      </w:r>
      <w:r w:rsidRPr="00331BBD">
        <w:rPr>
          <w:sz w:val="24"/>
          <w:szCs w:val="24"/>
        </w:rPr>
        <w:t>.</w:t>
      </w:r>
    </w:p>
    <w:p w:rsidR="0000453A" w:rsidRPr="00FF4872" w:rsidRDefault="00D92DE0" w:rsidP="006E0F55">
      <w:pPr>
        <w:pStyle w:val="afe"/>
        <w:numPr>
          <w:ilvl w:val="0"/>
          <w:numId w:val="4"/>
        </w:numPr>
        <w:tabs>
          <w:tab w:val="left" w:pos="1080"/>
        </w:tabs>
        <w:spacing w:line="240" w:lineRule="auto"/>
        <w:rPr>
          <w:sz w:val="24"/>
          <w:szCs w:val="24"/>
        </w:rPr>
      </w:pPr>
      <w:bookmarkStart w:id="55" w:name="_Ref516150028"/>
      <w:r w:rsidRPr="00FF4872">
        <w:rPr>
          <w:sz w:val="24"/>
          <w:szCs w:val="24"/>
          <w:u w:val="single"/>
        </w:rPr>
        <w:t>Порядок проведения оценочной стадии:</w:t>
      </w:r>
      <w:bookmarkEnd w:id="54"/>
      <w:bookmarkEnd w:id="55"/>
    </w:p>
    <w:p w:rsidR="00DF6641" w:rsidRPr="00DF6641" w:rsidRDefault="00D92DE0" w:rsidP="00DF664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В рамках оценочной стадии Закупочная комиссия оценивает и сопоставляет Заявки, допущенные к оценочной стадии, и проводит их ранжирование по </w:t>
      </w:r>
      <w:r w:rsidRPr="00DF6641">
        <w:rPr>
          <w:sz w:val="24"/>
          <w:szCs w:val="24"/>
        </w:rPr>
        <w:t xml:space="preserve">степени предпочтительности для </w:t>
      </w:r>
      <w:r w:rsidRPr="00331BBD">
        <w:rPr>
          <w:sz w:val="24"/>
          <w:szCs w:val="24"/>
        </w:rPr>
        <w:t xml:space="preserve">Заказчика </w:t>
      </w:r>
      <w:r w:rsidR="00F946B6" w:rsidRPr="00EE1825">
        <w:rPr>
          <w:sz w:val="24"/>
          <w:szCs w:val="24"/>
        </w:rPr>
        <w:t xml:space="preserve">исходя из цены Заявки </w:t>
      </w:r>
      <w:r w:rsidR="00610706" w:rsidRPr="00331BBD">
        <w:rPr>
          <w:sz w:val="24"/>
          <w:szCs w:val="24"/>
        </w:rPr>
        <w:t xml:space="preserve">с учетом </w:t>
      </w:r>
      <w:r w:rsidR="00303565" w:rsidRPr="00331BBD">
        <w:rPr>
          <w:sz w:val="24"/>
          <w:szCs w:val="24"/>
        </w:rPr>
        <w:t xml:space="preserve">соблюдения требований по Предоставлению национального режима в соответствии с Постановлением правительства РФ №1875 </w:t>
      </w:r>
      <w:r w:rsidR="00610706" w:rsidRPr="00331BBD">
        <w:rPr>
          <w:sz w:val="24"/>
          <w:szCs w:val="24"/>
        </w:rPr>
        <w:t>(</w:t>
      </w:r>
      <w:r w:rsidR="001436B3" w:rsidRPr="00331BBD">
        <w:rPr>
          <w:sz w:val="24"/>
          <w:szCs w:val="24"/>
        </w:rPr>
        <w:t xml:space="preserve">соответствующие </w:t>
      </w:r>
      <w:r w:rsidR="00303565" w:rsidRPr="00331BBD">
        <w:rPr>
          <w:sz w:val="24"/>
          <w:szCs w:val="24"/>
        </w:rPr>
        <w:t xml:space="preserve">требования </w:t>
      </w:r>
      <w:r w:rsidR="001436B3" w:rsidRPr="00331BBD">
        <w:rPr>
          <w:sz w:val="24"/>
          <w:szCs w:val="24"/>
        </w:rPr>
        <w:t xml:space="preserve">приведены </w:t>
      </w:r>
      <w:r w:rsidR="00610706" w:rsidRPr="00331BBD">
        <w:rPr>
          <w:sz w:val="24"/>
          <w:szCs w:val="24"/>
        </w:rPr>
        <w:t xml:space="preserve">в разделе </w:t>
      </w:r>
      <w:r w:rsidR="003B3C9D">
        <w:rPr>
          <w:sz w:val="24"/>
          <w:szCs w:val="24"/>
        </w:rPr>
        <w:t>46</w:t>
      </w:r>
      <w:r w:rsidR="00275F1F" w:rsidRPr="00331BBD">
        <w:rPr>
          <w:sz w:val="24"/>
          <w:szCs w:val="24"/>
        </w:rPr>
        <w:t xml:space="preserve"> </w:t>
      </w:r>
      <w:r w:rsidR="00610706" w:rsidRPr="00331BBD">
        <w:rPr>
          <w:sz w:val="24"/>
          <w:szCs w:val="24"/>
        </w:rPr>
        <w:t>Извещения о проведении запроса цен).</w:t>
      </w:r>
      <w:r w:rsidRPr="00331BBD">
        <w:rPr>
          <w:sz w:val="24"/>
          <w:szCs w:val="24"/>
        </w:rPr>
        <w:t xml:space="preserve"> </w:t>
      </w:r>
      <w:r w:rsidR="00DF6641" w:rsidRPr="00331BBD">
        <w:rPr>
          <w:sz w:val="24"/>
          <w:szCs w:val="24"/>
        </w:rPr>
        <w:t xml:space="preserve">При оценке заявок Участников Организатор исходит из того, что предложенная </w:t>
      </w:r>
      <w:r w:rsidR="00DF6641" w:rsidRPr="00331BBD">
        <w:rPr>
          <w:sz w:val="24"/>
          <w:szCs w:val="24"/>
        </w:rPr>
        <w:lastRenderedPageBreak/>
        <w:t>Участником цена договора либо цена единицы товара, работы, услуги, содержит все расходы Участника, включая, но не ограничиваясь, расходы на перевозку, страхование, уплату таможенных пошлин, налогов и других обязательных платежей.</w:t>
      </w:r>
      <w:r w:rsidR="00DF6641" w:rsidRPr="00331BBD">
        <w:rPr>
          <w:color w:val="FF0000"/>
          <w:sz w:val="24"/>
          <w:szCs w:val="24"/>
        </w:rPr>
        <w:t xml:space="preserve"> </w:t>
      </w:r>
      <w:r w:rsidRPr="00331BBD">
        <w:rPr>
          <w:sz w:val="24"/>
          <w:szCs w:val="24"/>
        </w:rPr>
        <w:t>Единственным критерием для определени</w:t>
      </w:r>
      <w:r w:rsidR="00A052FB" w:rsidRPr="00331BBD">
        <w:rPr>
          <w:sz w:val="24"/>
          <w:szCs w:val="24"/>
        </w:rPr>
        <w:t>я</w:t>
      </w:r>
      <w:r w:rsidRPr="00331BBD">
        <w:rPr>
          <w:sz w:val="24"/>
          <w:szCs w:val="24"/>
        </w:rPr>
        <w:t xml:space="preserve"> </w:t>
      </w:r>
      <w:r w:rsidR="00A052FB" w:rsidRPr="00331BBD">
        <w:rPr>
          <w:sz w:val="24"/>
          <w:szCs w:val="24"/>
        </w:rPr>
        <w:t xml:space="preserve">лучшей Заявки запроса цен и </w:t>
      </w:r>
      <w:r w:rsidR="00A052FB" w:rsidRPr="00EC3C92">
        <w:rPr>
          <w:sz w:val="24"/>
          <w:szCs w:val="24"/>
        </w:rPr>
        <w:t>Участника, чья Заявка признана лучшей (далее - Победителя)</w:t>
      </w:r>
      <w:r w:rsidRPr="00EC3C92">
        <w:rPr>
          <w:sz w:val="24"/>
          <w:szCs w:val="24"/>
        </w:rPr>
        <w:t xml:space="preserve"> является наименьшая цена Заявки</w:t>
      </w:r>
      <w:r w:rsidR="00825BA5" w:rsidRPr="00EC3C92">
        <w:rPr>
          <w:sz w:val="24"/>
          <w:szCs w:val="24"/>
        </w:rPr>
        <w:t xml:space="preserve"> </w:t>
      </w:r>
      <w:r w:rsidR="00510B6F" w:rsidRPr="00EC3C92">
        <w:rPr>
          <w:sz w:val="24"/>
          <w:szCs w:val="24"/>
        </w:rPr>
        <w:t>с учетом</w:t>
      </w:r>
      <w:r w:rsidR="00825BA5" w:rsidRPr="00EC3C92">
        <w:rPr>
          <w:sz w:val="24"/>
          <w:szCs w:val="24"/>
        </w:rPr>
        <w:t xml:space="preserve"> НДС</w:t>
      </w:r>
      <w:r w:rsidRPr="00EC3C92">
        <w:rPr>
          <w:sz w:val="24"/>
          <w:szCs w:val="24"/>
        </w:rPr>
        <w:t>, при</w:t>
      </w:r>
      <w:r w:rsidRPr="00FF4872">
        <w:rPr>
          <w:sz w:val="24"/>
          <w:szCs w:val="24"/>
        </w:rPr>
        <w:t xml:space="preserve"> условии соответствия Заявки и самого Участника требованиям настоящей Документации.</w:t>
      </w:r>
    </w:p>
    <w:p w:rsidR="00E76C1E" w:rsidRPr="00B95777" w:rsidRDefault="00D92DE0"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FF4872">
        <w:rPr>
          <w:sz w:val="24"/>
          <w:szCs w:val="24"/>
        </w:rPr>
        <w:t xml:space="preserve">Наивысшее место в итоговой </w:t>
      </w:r>
      <w:proofErr w:type="spellStart"/>
      <w:r w:rsidRPr="00FF4872">
        <w:rPr>
          <w:sz w:val="24"/>
          <w:szCs w:val="24"/>
        </w:rPr>
        <w:t>ранжировке</w:t>
      </w:r>
      <w:proofErr w:type="spellEnd"/>
      <w:r w:rsidRPr="00FF4872">
        <w:rPr>
          <w:sz w:val="24"/>
          <w:szCs w:val="24"/>
        </w:rPr>
        <w:t xml:space="preserve"> получает </w:t>
      </w:r>
      <w:r w:rsidR="00413C5D" w:rsidRPr="00FF4872">
        <w:rPr>
          <w:sz w:val="24"/>
          <w:szCs w:val="24"/>
        </w:rPr>
        <w:t>Заявка</w:t>
      </w:r>
      <w:r w:rsidRPr="00FF4872">
        <w:rPr>
          <w:sz w:val="24"/>
          <w:szCs w:val="24"/>
        </w:rPr>
        <w:t xml:space="preserve">, имеющая наименьшую цену, сформированную посредством функционала ЭТП. </w:t>
      </w:r>
      <w:proofErr w:type="spellStart"/>
      <w:r w:rsidRPr="00331BBD">
        <w:rPr>
          <w:sz w:val="24"/>
          <w:szCs w:val="24"/>
        </w:rPr>
        <w:t>Ранжировка</w:t>
      </w:r>
      <w:proofErr w:type="spellEnd"/>
      <w:r w:rsidRPr="00331BBD">
        <w:rPr>
          <w:sz w:val="24"/>
          <w:szCs w:val="24"/>
        </w:rPr>
        <w:t xml:space="preserve"> Заявок осуществляется в порядке увеличения цен Заявок (чем выше цена</w:t>
      </w:r>
      <w:r w:rsidR="003A1217" w:rsidRPr="00331BBD">
        <w:rPr>
          <w:sz w:val="24"/>
          <w:szCs w:val="24"/>
        </w:rPr>
        <w:t>,</w:t>
      </w:r>
      <w:r w:rsidRPr="00331BBD">
        <w:rPr>
          <w:sz w:val="24"/>
          <w:szCs w:val="24"/>
        </w:rPr>
        <w:t xml:space="preserve"> тем ниже место)</w:t>
      </w:r>
      <w:r w:rsidR="000C758B" w:rsidRPr="00331BBD">
        <w:rPr>
          <w:sz w:val="24"/>
          <w:szCs w:val="24"/>
        </w:rPr>
        <w:t xml:space="preserve"> с учетом соблюдения требований по Предоставлению национального режима в соответствии с Постановлением правительства РФ №1875</w:t>
      </w:r>
      <w:r w:rsidR="00610706" w:rsidRPr="00331BBD">
        <w:rPr>
          <w:sz w:val="24"/>
          <w:szCs w:val="24"/>
        </w:rPr>
        <w:t>.</w:t>
      </w:r>
      <w:r w:rsidR="00F803EC" w:rsidRPr="00331BBD">
        <w:rPr>
          <w:sz w:val="24"/>
          <w:szCs w:val="24"/>
        </w:rPr>
        <w:t xml:space="preserve"> В случае, если цена Заявки двух или нескольких Участников одинакова, при </w:t>
      </w:r>
      <w:proofErr w:type="spellStart"/>
      <w:r w:rsidR="00F803EC" w:rsidRPr="00331BBD">
        <w:rPr>
          <w:sz w:val="24"/>
          <w:szCs w:val="24"/>
        </w:rPr>
        <w:t>ранжировке</w:t>
      </w:r>
      <w:proofErr w:type="spellEnd"/>
      <w:r w:rsidR="00F803EC" w:rsidRPr="00331BBD">
        <w:rPr>
          <w:sz w:val="24"/>
          <w:szCs w:val="24"/>
        </w:rPr>
        <w:t xml:space="preserve"> Заявок более</w:t>
      </w:r>
      <w:r w:rsidR="00F803EC" w:rsidRPr="00FF4872">
        <w:rPr>
          <w:sz w:val="24"/>
          <w:szCs w:val="24"/>
        </w:rPr>
        <w:t xml:space="preserve"> высокое место (меньший порядковый номер) присваивается Заявке, которая поступила</w:t>
      </w:r>
      <w:r w:rsidR="00F803EC" w:rsidRPr="00B95777">
        <w:rPr>
          <w:sz w:val="24"/>
          <w:szCs w:val="24"/>
        </w:rPr>
        <w:t xml:space="preserve"> ранее других заявок.</w:t>
      </w:r>
    </w:p>
    <w:p w:rsidR="00610706" w:rsidRPr="00331BBD" w:rsidRDefault="000C758B" w:rsidP="006E0F55">
      <w:pPr>
        <w:pStyle w:val="afe"/>
        <w:numPr>
          <w:ilvl w:val="0"/>
          <w:numId w:val="5"/>
        </w:numPr>
        <w:tabs>
          <w:tab w:val="left" w:pos="1260"/>
        </w:tabs>
        <w:spacing w:line="240" w:lineRule="auto"/>
        <w:ind w:firstLine="720"/>
        <w:rPr>
          <w:sz w:val="24"/>
          <w:szCs w:val="24"/>
        </w:rPr>
      </w:pPr>
      <w:bookmarkStart w:id="56" w:name="_Ref472428723"/>
      <w:r w:rsidRPr="00331BBD">
        <w:rPr>
          <w:sz w:val="24"/>
          <w:szCs w:val="24"/>
        </w:rPr>
        <w:t>Предоставление национального режима при осуществлении закупок</w:t>
      </w:r>
      <w:r w:rsidR="00610706" w:rsidRPr="00331BBD">
        <w:rPr>
          <w:sz w:val="24"/>
          <w:szCs w:val="24"/>
        </w:rPr>
        <w:t>.</w:t>
      </w:r>
      <w:bookmarkEnd w:id="56"/>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Проведение закупок осуществляется с учетом предоставления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и Постановлением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№1875).</w:t>
      </w:r>
      <w:r w:rsidR="003B3E24" w:rsidRPr="00331BBD">
        <w:rPr>
          <w:sz w:val="24"/>
          <w:szCs w:val="24"/>
        </w:rPr>
        <w:t xml:space="preserve"> Предоставление национального режима при </w:t>
      </w:r>
      <w:r w:rsidR="006C32AB" w:rsidRPr="00331BBD">
        <w:rPr>
          <w:sz w:val="24"/>
          <w:szCs w:val="24"/>
        </w:rPr>
        <w:t xml:space="preserve">проведении </w:t>
      </w:r>
      <w:r w:rsidR="003B3E24" w:rsidRPr="00331BBD">
        <w:rPr>
          <w:sz w:val="24"/>
          <w:szCs w:val="24"/>
        </w:rPr>
        <w:t>закупок также осуществляется с учетом положений постановления Правительства Российской Федерации от 17 июля 2015 г. N 719 «О подтверждении производства российской промышленной продукции» и постановления Правительства Российской Федерации от 23 марта 2017 г. N 325 «Об утверждении дополнительных требований к программам для электронных вычислительных машин и базам данных, сведения о которых включены в реестр российского программного обеспечения, и внесении изменений в Правила формирования и ведения единого реестра российских программ для электронных вычислительных машин и баз данных».</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Правительство Российской Федерации устанавливает случаи, при которых при осуществлении закупок промышленной продукции, в отношении которых Правительством Российской Федерации приняты меры, предусмотренные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настоящей документации, заявка на участие в закупке, окончательное предложение, в которых содержится предложение о поставке товара российского происхождения, приравниваются соответственно к заявке на участие в закупке, окончательному предложению, в которых содержится предложение о поставке товара, происходящего из иностранного государства, если на участие в такой закупке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 и содержащие предложения о поставке товара российского происхождения, в наибольшей степени удовлетворяющего требованиям к промышленной продукции, предъявляемым в соответствии с законодательством в сфере промышленной политики в целях отнесения этой продукции к российской промышленной продукции.</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57" w:name="_Ref188363562"/>
      <w:r w:rsidRPr="00331BBD">
        <w:rPr>
          <w:sz w:val="24"/>
          <w:szCs w:val="24"/>
        </w:rPr>
        <w:t xml:space="preserve">При осуществлении закупок предоставляется национальный режим, обеспечивающий происходящему из иностранного государства или группы </w:t>
      </w:r>
      <w:r w:rsidRPr="00331BBD">
        <w:rPr>
          <w:sz w:val="24"/>
          <w:szCs w:val="24"/>
        </w:rPr>
        <w:lastRenderedPageBreak/>
        <w:t>иностранных государств (далее - иностранное государство) товару, работе, услуге, соответственно выполняемой, оказываемой иностранным гражданином или иностранным юридическим лицом (далее - иностранное лицо), равные условия с товаром российского происхождения, работой, услугой, соответственно выполняемой, оказываемой российским гражданином или российским юридическим лицом (далее - российское лицо), за исключением случаев принятия Правительством Российской Федерации мер, устанавливающих:</w:t>
      </w:r>
      <w:bookmarkEnd w:id="57"/>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8" w:name="_Ref188364709"/>
      <w:r w:rsidRPr="00331BBD">
        <w:rPr>
          <w:sz w:val="24"/>
          <w:szCs w:val="24"/>
        </w:rPr>
        <w:t>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w:t>
      </w:r>
      <w:bookmarkEnd w:id="58"/>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59" w:name="_Ref188364718"/>
      <w:r w:rsidRPr="00331BBD">
        <w:rPr>
          <w:sz w:val="24"/>
          <w:szCs w:val="24"/>
        </w:rPr>
        <w:t>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w:t>
      </w:r>
      <w:bookmarkEnd w:id="59"/>
      <w:r w:rsidRPr="00331BBD">
        <w:rPr>
          <w:sz w:val="24"/>
          <w:szCs w:val="24"/>
        </w:rPr>
        <w:t xml:space="preserve"> </w:t>
      </w:r>
    </w:p>
    <w:p w:rsidR="008915B0" w:rsidRPr="00331BBD" w:rsidRDefault="008915B0" w:rsidP="00442193">
      <w:pPr>
        <w:pStyle w:val="32"/>
        <w:widowControl w:val="0"/>
        <w:numPr>
          <w:ilvl w:val="0"/>
          <w:numId w:val="30"/>
        </w:numPr>
        <w:tabs>
          <w:tab w:val="left" w:pos="567"/>
          <w:tab w:val="left" w:pos="1701"/>
        </w:tabs>
        <w:snapToGrid w:val="0"/>
        <w:ind w:left="1701" w:firstLine="426"/>
        <w:rPr>
          <w:sz w:val="24"/>
          <w:szCs w:val="24"/>
        </w:rPr>
      </w:pPr>
      <w:bookmarkStart w:id="60" w:name="_Ref188364722"/>
      <w:r w:rsidRPr="00331BBD">
        <w:rPr>
          <w:sz w:val="24"/>
          <w:szCs w:val="24"/>
        </w:rPr>
        <w:t>преимущество в отношении товаров российского происхождения (в том числе поставляемых при выполнении закупаемых работ, оказании закупаемых услуг), работ, услуг, соответственно выполняемых, оказываемых российскими лицами.</w:t>
      </w:r>
      <w:bookmarkEnd w:id="60"/>
      <w:r w:rsidRPr="00331BBD">
        <w:rPr>
          <w:sz w:val="24"/>
          <w:szCs w:val="24"/>
        </w:rPr>
        <w:t xml:space="preserve">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иное не предусмотрено мерами, принятыми Правительством Российской Федерации, положения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касающиеся товара российского происхождения, работы, услуги, соответственно выполняемой, оказываемой российским лицом, применяются также в отношении товара, происходящего из иностранного государства, работы, услуги, соответственно выполняемой, оказываемой иностранным лицом, которым предоставляются равные условия с товаром российского происхождения, работой, услугой, соответственно выполняемой, оказываемой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_Ref188364709 \r \h  \* MERGEFORMAT </w:instrText>
      </w:r>
      <w:r w:rsidRPr="00331BBD">
        <w:rPr>
          <w:b/>
          <w:bCs/>
          <w:sz w:val="24"/>
          <w:szCs w:val="24"/>
        </w:rPr>
      </w:r>
      <w:r w:rsidRPr="00331BBD">
        <w:rPr>
          <w:b/>
          <w:bCs/>
          <w:sz w:val="24"/>
          <w:szCs w:val="24"/>
        </w:rPr>
        <w:fldChar w:fldCharType="separate"/>
      </w:r>
      <w:r w:rsidR="007E3F06">
        <w:rPr>
          <w:sz w:val="24"/>
          <w:szCs w:val="24"/>
        </w:rPr>
        <w:t>а)</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запрет закупок товара, не допускаются:</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такого товара; </w:t>
      </w:r>
    </w:p>
    <w:p w:rsidR="000C758B" w:rsidRPr="00331BBD" w:rsidRDefault="000C758B" w:rsidP="00442193">
      <w:pPr>
        <w:pStyle w:val="32"/>
        <w:widowControl w:val="0"/>
        <w:numPr>
          <w:ilvl w:val="0"/>
          <w:numId w:val="31"/>
        </w:numPr>
        <w:tabs>
          <w:tab w:val="left" w:pos="567"/>
          <w:tab w:val="left" w:pos="1701"/>
        </w:tabs>
        <w:snapToGrid w:val="0"/>
        <w:ind w:left="1701" w:firstLine="426"/>
        <w:rPr>
          <w:sz w:val="24"/>
          <w:szCs w:val="24"/>
        </w:rPr>
      </w:pPr>
      <w:r w:rsidRPr="00331BBD">
        <w:rPr>
          <w:sz w:val="24"/>
          <w:szCs w:val="24"/>
        </w:rPr>
        <w:t xml:space="preserve"> при исполнении договора замена такого товара на происходящий из иностранного государства товар, в отношении которого установлен данный запрет.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_Ref188364718 \r \h  \* MERGEFORMAT </w:instrText>
      </w:r>
      <w:r w:rsidRPr="00331BBD">
        <w:rPr>
          <w:b/>
          <w:bCs/>
          <w:sz w:val="24"/>
          <w:szCs w:val="24"/>
        </w:rPr>
      </w:r>
      <w:r w:rsidRPr="00331BBD">
        <w:rPr>
          <w:b/>
          <w:bCs/>
          <w:sz w:val="24"/>
          <w:szCs w:val="24"/>
        </w:rPr>
        <w:fldChar w:fldCharType="separate"/>
      </w:r>
      <w:r w:rsidR="007E3F06">
        <w:rPr>
          <w:sz w:val="24"/>
          <w:szCs w:val="24"/>
        </w:rPr>
        <w:t>б)</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ограничение закупок товара, не допускаются:</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закупки и содержащие предложения о поставке товара российского происхождения; </w:t>
      </w:r>
    </w:p>
    <w:p w:rsidR="000C758B" w:rsidRPr="00331BBD" w:rsidRDefault="000C758B" w:rsidP="00442193">
      <w:pPr>
        <w:pStyle w:val="32"/>
        <w:widowControl w:val="0"/>
        <w:numPr>
          <w:ilvl w:val="0"/>
          <w:numId w:val="32"/>
        </w:numPr>
        <w:tabs>
          <w:tab w:val="left" w:pos="567"/>
          <w:tab w:val="left" w:pos="1701"/>
        </w:tabs>
        <w:snapToGrid w:val="0"/>
        <w:ind w:left="1701" w:firstLine="426"/>
        <w:rPr>
          <w:sz w:val="24"/>
          <w:szCs w:val="24"/>
        </w:rPr>
      </w:pPr>
      <w:r w:rsidRPr="00331BBD">
        <w:rPr>
          <w:sz w:val="24"/>
          <w:szCs w:val="24"/>
        </w:rPr>
        <w:t xml:space="preserve">при исполнении договора замена товара на происходящий из иностранного государства товар, в отношении которого установлено данное ограничение,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_Ref188364722 \r \h  \* MERGEFORMAT </w:instrText>
      </w:r>
      <w:r w:rsidRPr="00331BBD">
        <w:rPr>
          <w:sz w:val="24"/>
          <w:szCs w:val="24"/>
        </w:rPr>
      </w:r>
      <w:r w:rsidRPr="00331BBD">
        <w:rPr>
          <w:sz w:val="24"/>
          <w:szCs w:val="24"/>
        </w:rPr>
        <w:fldChar w:fldCharType="separate"/>
      </w:r>
      <w:r w:rsidR="007E3F06">
        <w:rPr>
          <w:sz w:val="24"/>
          <w:szCs w:val="24"/>
        </w:rPr>
        <w:t>в)</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преимущество в отношении товара российского происхождения:</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bookmarkStart w:id="61" w:name="_Ref188364967"/>
      <w:r w:rsidRPr="00331BBD">
        <w:rPr>
          <w:sz w:val="24"/>
          <w:szCs w:val="24"/>
        </w:rPr>
        <w:t xml:space="preserve">при рассмотрении, оценке, сопоставлении заявок на участие в закупке, окончательных предложений осуществляется снижение на 15 </w:t>
      </w:r>
      <w:r w:rsidRPr="00331BBD">
        <w:rPr>
          <w:sz w:val="24"/>
          <w:szCs w:val="24"/>
        </w:rPr>
        <w:lastRenderedPageBreak/>
        <w:t>(пятнадцать) % ценового предложения, поданного в соответствии с Законом 223-ФЗ и Стандартом участником закупки, предлагающим к поставке товар только российского происхождения,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договора;</w:t>
      </w:r>
      <w:bookmarkEnd w:id="61"/>
      <w:r w:rsidRPr="00331BBD">
        <w:rPr>
          <w:sz w:val="24"/>
          <w:szCs w:val="24"/>
        </w:rPr>
        <w:t xml:space="preserve">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в случае заключения договора с участником закупки, указанным в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договор заключается без учета снижения либо увеличения ценового предложения, осуществленных в соответствии с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_Ref188364967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настоящего пункта; </w:t>
      </w:r>
    </w:p>
    <w:p w:rsidR="000C758B" w:rsidRPr="00331BBD" w:rsidRDefault="000C758B" w:rsidP="00442193">
      <w:pPr>
        <w:pStyle w:val="32"/>
        <w:widowControl w:val="0"/>
        <w:numPr>
          <w:ilvl w:val="0"/>
          <w:numId w:val="33"/>
        </w:numPr>
        <w:tabs>
          <w:tab w:val="left" w:pos="567"/>
          <w:tab w:val="left" w:pos="1701"/>
        </w:tabs>
        <w:snapToGrid w:val="0"/>
        <w:ind w:left="1701" w:firstLine="426"/>
        <w:rPr>
          <w:sz w:val="24"/>
          <w:szCs w:val="24"/>
        </w:rPr>
      </w:pPr>
      <w:r w:rsidRPr="00331BBD">
        <w:rPr>
          <w:sz w:val="24"/>
          <w:szCs w:val="24"/>
        </w:rPr>
        <w:t xml:space="preserve">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 предусмотренный </w:t>
      </w:r>
      <w:proofErr w:type="spellStart"/>
      <w:r w:rsidRPr="00331BBD">
        <w:rPr>
          <w:sz w:val="24"/>
          <w:szCs w:val="24"/>
        </w:rPr>
        <w:t>пп</w:t>
      </w:r>
      <w:proofErr w:type="spellEnd"/>
      <w:r w:rsidRPr="00331BBD">
        <w:rPr>
          <w:sz w:val="24"/>
          <w:szCs w:val="24"/>
        </w:rPr>
        <w:t xml:space="preserve">. </w:t>
      </w:r>
      <w:r w:rsidRPr="00331BBD">
        <w:rPr>
          <w:sz w:val="24"/>
          <w:szCs w:val="24"/>
        </w:rPr>
        <w:fldChar w:fldCharType="begin"/>
      </w:r>
      <w:r w:rsidRPr="00331BBD">
        <w:rPr>
          <w:sz w:val="24"/>
          <w:szCs w:val="24"/>
        </w:rPr>
        <w:instrText xml:space="preserve"> REF _Ref188364709 \r \h  \* MERGEFORMAT </w:instrText>
      </w:r>
      <w:r w:rsidRPr="00331BBD">
        <w:rPr>
          <w:sz w:val="24"/>
          <w:szCs w:val="24"/>
        </w:rPr>
      </w:r>
      <w:r w:rsidRPr="00331BBD">
        <w:rPr>
          <w:sz w:val="24"/>
          <w:szCs w:val="24"/>
        </w:rPr>
        <w:fldChar w:fldCharType="separate"/>
      </w:r>
      <w:r w:rsidR="007E3F06">
        <w:rPr>
          <w:sz w:val="24"/>
          <w:szCs w:val="24"/>
        </w:rPr>
        <w:t>а)</w:t>
      </w:r>
      <w:r w:rsidRPr="00331BBD">
        <w:rPr>
          <w:sz w:val="24"/>
          <w:szCs w:val="24"/>
        </w:rPr>
        <w:fldChar w:fldCharType="end"/>
      </w:r>
      <w:r w:rsidRPr="00331BBD">
        <w:rPr>
          <w:sz w:val="24"/>
          <w:szCs w:val="24"/>
        </w:rPr>
        <w:t xml:space="preserve"> п. </w:t>
      </w:r>
      <w:r w:rsidRPr="00331BBD">
        <w:rPr>
          <w:sz w:val="24"/>
          <w:szCs w:val="24"/>
        </w:rPr>
        <w:fldChar w:fldCharType="begin"/>
      </w:r>
      <w:r w:rsidRPr="00331BBD">
        <w:rPr>
          <w:sz w:val="24"/>
          <w:szCs w:val="24"/>
        </w:rPr>
        <w:instrText xml:space="preserve"> REF _Ref188363562 \r \h  \* MERGEFORMAT </w:instrText>
      </w:r>
      <w:r w:rsidRPr="00331BBD">
        <w:rPr>
          <w:sz w:val="24"/>
          <w:szCs w:val="24"/>
        </w:rPr>
      </w:r>
      <w:r w:rsidRPr="00331BBD">
        <w:rPr>
          <w:sz w:val="24"/>
          <w:szCs w:val="24"/>
        </w:rPr>
        <w:fldChar w:fldCharType="separate"/>
      </w:r>
      <w:r w:rsidR="007E3F06">
        <w:rPr>
          <w:sz w:val="24"/>
          <w:szCs w:val="24"/>
        </w:rPr>
        <w:t>44.3</w:t>
      </w:r>
      <w:r w:rsidRPr="00331BBD">
        <w:rPr>
          <w:sz w:val="24"/>
          <w:szCs w:val="24"/>
        </w:rPr>
        <w:fldChar w:fldCharType="end"/>
      </w:r>
      <w:r w:rsidRPr="00331BBD">
        <w:rPr>
          <w:sz w:val="24"/>
          <w:szCs w:val="24"/>
        </w:rPr>
        <w:t xml:space="preserve"> документации запрет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4"/>
        </w:numPr>
        <w:spacing w:line="288" w:lineRule="atLeast"/>
        <w:ind w:left="1701" w:firstLine="426"/>
        <w:jc w:val="both"/>
      </w:pPr>
      <w:r w:rsidRPr="00331BBD">
        <w:t>заключение договора на выполнение такой работы, оказание такой услуги с подрядчиком (исполнителем), являющимся иностранным лицом;</w:t>
      </w:r>
    </w:p>
    <w:p w:rsidR="000C758B" w:rsidRPr="00331BBD" w:rsidRDefault="000C758B" w:rsidP="00442193">
      <w:pPr>
        <w:pStyle w:val="afff1"/>
        <w:numPr>
          <w:ilvl w:val="0"/>
          <w:numId w:val="34"/>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rsidR="000C758B" w:rsidRPr="00331BBD" w:rsidRDefault="000C758B" w:rsidP="00A441A4">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A441A4">
        <w:rPr>
          <w:sz w:val="24"/>
          <w:szCs w:val="24"/>
        </w:rPr>
        <w:fldChar w:fldCharType="begin"/>
      </w:r>
      <w:r w:rsidRPr="00331BBD">
        <w:rPr>
          <w:sz w:val="24"/>
          <w:szCs w:val="24"/>
        </w:rPr>
        <w:instrText xml:space="preserve"> REF _Ref188364718 \r \h  \* MERGEFORMAT </w:instrText>
      </w:r>
      <w:r w:rsidRPr="00A441A4">
        <w:rPr>
          <w:sz w:val="24"/>
          <w:szCs w:val="24"/>
        </w:rPr>
      </w:r>
      <w:r w:rsidRPr="00A441A4">
        <w:rPr>
          <w:sz w:val="24"/>
          <w:szCs w:val="24"/>
        </w:rPr>
        <w:fldChar w:fldCharType="separate"/>
      </w:r>
      <w:r w:rsidR="007E3F06">
        <w:rPr>
          <w:sz w:val="24"/>
          <w:szCs w:val="24"/>
        </w:rPr>
        <w:t>б)</w:t>
      </w:r>
      <w:r w:rsidRPr="00A441A4">
        <w:rPr>
          <w:sz w:val="24"/>
          <w:szCs w:val="24"/>
        </w:rPr>
        <w:fldChar w:fldCharType="end"/>
      </w:r>
      <w:r w:rsidRPr="00331BBD">
        <w:rPr>
          <w:sz w:val="24"/>
          <w:szCs w:val="24"/>
        </w:rPr>
        <w:t xml:space="preserve"> п. </w:t>
      </w:r>
      <w:r w:rsidRPr="00A441A4">
        <w:rPr>
          <w:sz w:val="24"/>
          <w:szCs w:val="24"/>
        </w:rPr>
        <w:fldChar w:fldCharType="begin"/>
      </w:r>
      <w:r w:rsidRPr="00331BBD">
        <w:rPr>
          <w:sz w:val="24"/>
          <w:szCs w:val="24"/>
        </w:rPr>
        <w:instrText xml:space="preserve"> REF _Ref188363562 \r \h  \* MERGEFORMAT </w:instrText>
      </w:r>
      <w:r w:rsidRPr="00A441A4">
        <w:rPr>
          <w:sz w:val="24"/>
          <w:szCs w:val="24"/>
        </w:rPr>
      </w:r>
      <w:r w:rsidRPr="00A441A4">
        <w:rPr>
          <w:sz w:val="24"/>
          <w:szCs w:val="24"/>
        </w:rPr>
        <w:fldChar w:fldCharType="separate"/>
      </w:r>
      <w:r w:rsidR="007E3F06">
        <w:rPr>
          <w:sz w:val="24"/>
          <w:szCs w:val="24"/>
        </w:rPr>
        <w:t>44.3</w:t>
      </w:r>
      <w:r w:rsidRPr="00A441A4">
        <w:rPr>
          <w:sz w:val="24"/>
          <w:szCs w:val="24"/>
        </w:rPr>
        <w:fldChar w:fldCharType="end"/>
      </w:r>
      <w:r w:rsidRPr="00331BBD">
        <w:rPr>
          <w:sz w:val="24"/>
          <w:szCs w:val="24"/>
        </w:rPr>
        <w:t xml:space="preserve"> документации ограничение закупки работ, услуг, соответственно выполняемых, оказываемых иностранным лицом, не допускаются:</w:t>
      </w:r>
    </w:p>
    <w:p w:rsidR="000C758B" w:rsidRPr="00331BBD" w:rsidRDefault="000C758B" w:rsidP="00442193">
      <w:pPr>
        <w:pStyle w:val="afff1"/>
        <w:numPr>
          <w:ilvl w:val="0"/>
          <w:numId w:val="35"/>
        </w:numPr>
        <w:spacing w:line="288" w:lineRule="atLeast"/>
        <w:ind w:left="1701" w:firstLine="426"/>
        <w:jc w:val="both"/>
      </w:pPr>
      <w:r w:rsidRPr="00331BBD">
        <w:t>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Стандарта, извещения об осуществлении закупки;</w:t>
      </w:r>
    </w:p>
    <w:p w:rsidR="000C758B" w:rsidRPr="00331BBD" w:rsidRDefault="000C758B" w:rsidP="00442193">
      <w:pPr>
        <w:pStyle w:val="afff1"/>
        <w:numPr>
          <w:ilvl w:val="0"/>
          <w:numId w:val="35"/>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331BBD">
        <w:rPr>
          <w:sz w:val="24"/>
          <w:szCs w:val="24"/>
        </w:rPr>
        <w:t xml:space="preserve">Если Правительством Российской Федерации установлено предусмотренное </w:t>
      </w:r>
      <w:proofErr w:type="spellStart"/>
      <w:r w:rsidRPr="00331BBD">
        <w:rPr>
          <w:sz w:val="24"/>
          <w:szCs w:val="24"/>
        </w:rPr>
        <w:t>пп</w:t>
      </w:r>
      <w:proofErr w:type="spellEnd"/>
      <w:r w:rsidRPr="00331BBD">
        <w:rPr>
          <w:sz w:val="24"/>
          <w:szCs w:val="24"/>
        </w:rPr>
        <w:t xml:space="preserve">. </w:t>
      </w:r>
      <w:r w:rsidRPr="00331BBD">
        <w:rPr>
          <w:b/>
          <w:bCs/>
          <w:sz w:val="24"/>
          <w:szCs w:val="24"/>
        </w:rPr>
        <w:fldChar w:fldCharType="begin"/>
      </w:r>
      <w:r w:rsidRPr="00331BBD">
        <w:rPr>
          <w:sz w:val="24"/>
          <w:szCs w:val="24"/>
        </w:rPr>
        <w:instrText xml:space="preserve"> REF _Ref188364722 \r \h  \* MERGEFORMAT </w:instrText>
      </w:r>
      <w:r w:rsidRPr="00331BBD">
        <w:rPr>
          <w:b/>
          <w:bCs/>
          <w:sz w:val="24"/>
          <w:szCs w:val="24"/>
        </w:rPr>
      </w:r>
      <w:r w:rsidRPr="00331BBD">
        <w:rPr>
          <w:b/>
          <w:bCs/>
          <w:sz w:val="24"/>
          <w:szCs w:val="24"/>
        </w:rPr>
        <w:fldChar w:fldCharType="separate"/>
      </w:r>
      <w:r w:rsidR="007E3F06">
        <w:rPr>
          <w:sz w:val="24"/>
          <w:szCs w:val="24"/>
        </w:rPr>
        <w:t>в)</w:t>
      </w:r>
      <w:r w:rsidRPr="00331BBD">
        <w:rPr>
          <w:b/>
          <w:bCs/>
          <w:sz w:val="24"/>
          <w:szCs w:val="24"/>
        </w:rPr>
        <w:fldChar w:fldCharType="end"/>
      </w:r>
      <w:r w:rsidRPr="00331BBD">
        <w:rPr>
          <w:sz w:val="24"/>
          <w:szCs w:val="24"/>
        </w:rPr>
        <w:t xml:space="preserve"> п. </w:t>
      </w:r>
      <w:r w:rsidRPr="00331BBD">
        <w:rPr>
          <w:b/>
          <w:bCs/>
          <w:sz w:val="24"/>
          <w:szCs w:val="24"/>
        </w:rPr>
        <w:fldChar w:fldCharType="begin"/>
      </w:r>
      <w:r w:rsidRPr="00331BBD">
        <w:rPr>
          <w:sz w:val="24"/>
          <w:szCs w:val="24"/>
        </w:rPr>
        <w:instrText xml:space="preserve"> REF _Ref188363562 \r \h  \* MERGEFORMAT </w:instrText>
      </w:r>
      <w:r w:rsidRPr="00331BBD">
        <w:rPr>
          <w:b/>
          <w:bCs/>
          <w:sz w:val="24"/>
          <w:szCs w:val="24"/>
        </w:rPr>
      </w:r>
      <w:r w:rsidRPr="00331BBD">
        <w:rPr>
          <w:b/>
          <w:bCs/>
          <w:sz w:val="24"/>
          <w:szCs w:val="24"/>
        </w:rPr>
        <w:fldChar w:fldCharType="separate"/>
      </w:r>
      <w:r w:rsidR="007E3F06">
        <w:rPr>
          <w:sz w:val="24"/>
          <w:szCs w:val="24"/>
        </w:rPr>
        <w:t>44.3</w:t>
      </w:r>
      <w:r w:rsidRPr="00331BBD">
        <w:rPr>
          <w:b/>
          <w:bCs/>
          <w:sz w:val="24"/>
          <w:szCs w:val="24"/>
        </w:rPr>
        <w:fldChar w:fldCharType="end"/>
      </w:r>
      <w:r w:rsidRPr="00331BBD">
        <w:rPr>
          <w:sz w:val="24"/>
          <w:szCs w:val="24"/>
        </w:rPr>
        <w:t xml:space="preserve"> документации преимущество в отношении работ, услуг, соответственно выполняемых, оказываемых российским лицом:</w:t>
      </w:r>
    </w:p>
    <w:p w:rsidR="000C758B" w:rsidRPr="00331BBD" w:rsidRDefault="000C758B" w:rsidP="00442193">
      <w:pPr>
        <w:pStyle w:val="afff1"/>
        <w:numPr>
          <w:ilvl w:val="0"/>
          <w:numId w:val="36"/>
        </w:numPr>
        <w:spacing w:line="288" w:lineRule="atLeast"/>
        <w:ind w:left="1701" w:firstLine="426"/>
        <w:jc w:val="both"/>
      </w:pPr>
      <w:bookmarkStart w:id="62" w:name="_Ref188365047"/>
      <w:r w:rsidRPr="00331BBD">
        <w:t>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15 (пятнадцать) % ценового предложения, поданного в соответствии с Законом 223-ФЗ и Стандартом участником закупки, являющимся российским лицом, либо увеличение на 15 (пятнадцать) % ценового предложения этого участника закупки в случае подачи им предложения о размере платы, подлежащей внесению за заключение с ним договора;</w:t>
      </w:r>
      <w:bookmarkEnd w:id="62"/>
    </w:p>
    <w:p w:rsidR="000C758B" w:rsidRPr="00331BBD" w:rsidRDefault="000C758B" w:rsidP="00442193">
      <w:pPr>
        <w:pStyle w:val="afff1"/>
        <w:numPr>
          <w:ilvl w:val="0"/>
          <w:numId w:val="36"/>
        </w:numPr>
        <w:spacing w:line="288" w:lineRule="atLeast"/>
        <w:ind w:left="1701" w:firstLine="426"/>
        <w:jc w:val="both"/>
      </w:pPr>
      <w:r w:rsidRPr="00331BBD">
        <w:t xml:space="preserve">в случае заключения договора с участником закупки, указанным в </w:t>
      </w:r>
      <w:proofErr w:type="spellStart"/>
      <w:r w:rsidRPr="00331BBD">
        <w:t>пп</w:t>
      </w:r>
      <w:proofErr w:type="spellEnd"/>
      <w:r w:rsidRPr="00331BBD">
        <w:t xml:space="preserve"> </w:t>
      </w:r>
      <w:r w:rsidRPr="00331BBD">
        <w:fldChar w:fldCharType="begin"/>
      </w:r>
      <w:r w:rsidRPr="00331BBD">
        <w:instrText xml:space="preserve"> REF _Ref188365047 \r \h  \* MERGEFORMAT </w:instrText>
      </w:r>
      <w:r w:rsidRPr="00331BBD">
        <w:fldChar w:fldCharType="separate"/>
      </w:r>
      <w:r w:rsidR="007E3F06">
        <w:t>а)</w:t>
      </w:r>
      <w:r w:rsidRPr="00331BBD">
        <w:fldChar w:fldCharType="end"/>
      </w:r>
      <w:r w:rsidRPr="00331BBD">
        <w:t xml:space="preserve"> настоящего пункта, договор заключается без учета снижения либо </w:t>
      </w:r>
      <w:r w:rsidRPr="00331BBD">
        <w:lastRenderedPageBreak/>
        <w:t xml:space="preserve">увеличения ценового предложения, осуществленных в соответствии с </w:t>
      </w:r>
      <w:proofErr w:type="spellStart"/>
      <w:r w:rsidRPr="00331BBD">
        <w:t>пп</w:t>
      </w:r>
      <w:proofErr w:type="spellEnd"/>
      <w:r w:rsidRPr="00331BBD">
        <w:t xml:space="preserve">. </w:t>
      </w:r>
      <w:r w:rsidRPr="00331BBD">
        <w:fldChar w:fldCharType="begin"/>
      </w:r>
      <w:r w:rsidRPr="00331BBD">
        <w:instrText xml:space="preserve"> REF _Ref188364967 \r \h  \* MERGEFORMAT </w:instrText>
      </w:r>
      <w:r w:rsidRPr="00331BBD">
        <w:fldChar w:fldCharType="separate"/>
      </w:r>
      <w:r w:rsidR="007E3F06">
        <w:t>а)</w:t>
      </w:r>
      <w:r w:rsidRPr="00331BBD">
        <w:fldChar w:fldCharType="end"/>
      </w:r>
      <w:r w:rsidRPr="00331BBD">
        <w:t xml:space="preserve"> настоящего пункта;</w:t>
      </w:r>
    </w:p>
    <w:p w:rsidR="000C758B" w:rsidRPr="00331BBD" w:rsidRDefault="000C758B" w:rsidP="00442193">
      <w:pPr>
        <w:pStyle w:val="afff1"/>
        <w:numPr>
          <w:ilvl w:val="0"/>
          <w:numId w:val="36"/>
        </w:numPr>
        <w:spacing w:line="288" w:lineRule="atLeast"/>
        <w:ind w:left="1701" w:firstLine="426"/>
        <w:jc w:val="both"/>
      </w:pPr>
      <w:r w:rsidRPr="00331BBD">
        <w:t>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Предоставление информации и документов, определенных в соответствии с пунктом 2 части 2 статьи 3.</w:t>
      </w:r>
      <w:proofErr w:type="gramStart"/>
      <w:r w:rsidRPr="007E7826">
        <w:rPr>
          <w:sz w:val="24"/>
          <w:szCs w:val="24"/>
        </w:rPr>
        <w:t>1.-</w:t>
      </w:r>
      <w:proofErr w:type="gramEnd"/>
      <w:r w:rsidRPr="007E7826">
        <w:rPr>
          <w:sz w:val="24"/>
          <w:szCs w:val="24"/>
        </w:rPr>
        <w:t>4 Закона 223-ФЗ, подтверждающих соответствие поставляемого товара, а также выполняемых работ и оказываемых услуг требованиям национального режима, осуществляется на этапе подачи заявки. В случае отсутствия таких информации и документов в заявке на участие в закупке такая заявка приравнивается к заявке, в которой содержится предложение о поставке товаров, происходящих из иностранного государства, работ, услуг, соответственно выполняемых, оказываемых иностранными лицами.</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Запрет, в отношении поставляемого товара, и/или выполняемых работ / оказываемых услуг, то все заявки на участие в закупке, содержащие предложения о поставке такого товара, происходящего из иностранного государства, или работ, услуг, соответственно выполняемых, оказываемых иностранными лицами подлежат отклонению.</w:t>
      </w:r>
    </w:p>
    <w:p w:rsidR="007E7826" w:rsidRPr="007E7826" w:rsidRDefault="007E7826" w:rsidP="007E7826">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7E7826">
        <w:rPr>
          <w:sz w:val="24"/>
          <w:szCs w:val="24"/>
        </w:rPr>
        <w:t xml:space="preserve">В случае, если в пункте </w:t>
      </w:r>
      <w:r>
        <w:rPr>
          <w:sz w:val="24"/>
          <w:szCs w:val="24"/>
        </w:rPr>
        <w:fldChar w:fldCharType="begin"/>
      </w:r>
      <w:r>
        <w:rPr>
          <w:sz w:val="24"/>
          <w:szCs w:val="24"/>
        </w:rPr>
        <w:instrText xml:space="preserve"> REF _Ref219469946 \r \h </w:instrText>
      </w:r>
      <w:r>
        <w:rPr>
          <w:sz w:val="24"/>
          <w:szCs w:val="24"/>
        </w:rPr>
      </w:r>
      <w:r>
        <w:rPr>
          <w:sz w:val="24"/>
          <w:szCs w:val="24"/>
        </w:rPr>
        <w:fldChar w:fldCharType="separate"/>
      </w:r>
      <w:r w:rsidR="007E3F06">
        <w:rPr>
          <w:sz w:val="24"/>
          <w:szCs w:val="24"/>
        </w:rPr>
        <w:t>44.14</w:t>
      </w:r>
      <w:r>
        <w:rPr>
          <w:sz w:val="24"/>
          <w:szCs w:val="24"/>
        </w:rPr>
        <w:fldChar w:fldCharType="end"/>
      </w:r>
      <w:r w:rsidRPr="007E7826">
        <w:rPr>
          <w:sz w:val="24"/>
          <w:szCs w:val="24"/>
        </w:rPr>
        <w:t xml:space="preserve"> документации о закупке предусмотрена Мера применения национального режима – ограничение, в отношении поставляемого товара, то:</w:t>
      </w:r>
    </w:p>
    <w:p w:rsidR="007E7826" w:rsidRPr="007E7826" w:rsidRDefault="007E7826" w:rsidP="007E7826">
      <w:pPr>
        <w:widowControl w:val="0"/>
        <w:shd w:val="clear" w:color="auto" w:fill="FFFFFF"/>
        <w:tabs>
          <w:tab w:val="left" w:pos="1418"/>
        </w:tabs>
        <w:suppressAutoHyphens/>
        <w:autoSpaceDE w:val="0"/>
        <w:spacing w:before="60" w:line="240" w:lineRule="auto"/>
        <w:ind w:left="1418" w:right="159" w:firstLine="0"/>
        <w:rPr>
          <w:sz w:val="24"/>
          <w:szCs w:val="24"/>
        </w:rPr>
      </w:pPr>
      <w:r w:rsidRPr="007E7826">
        <w:rPr>
          <w:sz w:val="24"/>
          <w:szCs w:val="24"/>
        </w:rPr>
        <w:t xml:space="preserve">Все заявки на участие в закупке, содержащие предложения о поставке товара, происходящего из иностранного государства, подлежат отклонению, если на участие в закупке подана и по результатам рассмотрения признана соответствующей требованиям извещения об осуществлении закупки и (или) документации о закупке заявка, содержащая предложение о поставке товара российского происхождения либо происхождения из стран ЕАЭС (кроме Российской Федерации). </w:t>
      </w:r>
    </w:p>
    <w:p w:rsidR="000C758B" w:rsidRPr="00331BBD" w:rsidRDefault="000C758B" w:rsidP="00ED19A8">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63" w:name="_Ref219469946"/>
      <w:r w:rsidRPr="00331BBD">
        <w:rPr>
          <w:sz w:val="24"/>
          <w:szCs w:val="24"/>
        </w:rPr>
        <w:t xml:space="preserve">Организатор закупки </w:t>
      </w:r>
      <w:r w:rsidR="00B40AC6" w:rsidRPr="00331BBD">
        <w:rPr>
          <w:sz w:val="24"/>
          <w:szCs w:val="24"/>
        </w:rPr>
        <w:t xml:space="preserve">при проведении настоящей закупки </w:t>
      </w:r>
      <w:r w:rsidRPr="00331BBD">
        <w:rPr>
          <w:sz w:val="24"/>
          <w:szCs w:val="24"/>
        </w:rPr>
        <w:t>примен</w:t>
      </w:r>
      <w:r w:rsidR="00B40AC6" w:rsidRPr="00331BBD">
        <w:rPr>
          <w:sz w:val="24"/>
          <w:szCs w:val="24"/>
        </w:rPr>
        <w:t>яет</w:t>
      </w:r>
      <w:r w:rsidRPr="00331BBD">
        <w:rPr>
          <w:sz w:val="24"/>
          <w:szCs w:val="24"/>
        </w:rPr>
        <w:t xml:space="preserve"> </w:t>
      </w:r>
      <w:r w:rsidR="00B40AC6" w:rsidRPr="00331BBD">
        <w:rPr>
          <w:sz w:val="24"/>
          <w:szCs w:val="24"/>
        </w:rPr>
        <w:t xml:space="preserve">нижеуказанные </w:t>
      </w:r>
      <w:r w:rsidRPr="00331BBD">
        <w:rPr>
          <w:sz w:val="24"/>
          <w:szCs w:val="24"/>
        </w:rPr>
        <w:t>приоритеты, ограничения, запреты, преимущества</w:t>
      </w:r>
      <w:r w:rsidR="008915B0" w:rsidRPr="00331BBD">
        <w:rPr>
          <w:sz w:val="24"/>
          <w:szCs w:val="24"/>
        </w:rPr>
        <w:t>:</w:t>
      </w:r>
      <w:bookmarkEnd w:id="63"/>
      <w:r w:rsidRPr="00331BBD">
        <w:rPr>
          <w:sz w:val="24"/>
          <w:szCs w:val="24"/>
        </w:rPr>
        <w:t xml:space="preserve"> </w:t>
      </w:r>
    </w:p>
    <w:p w:rsidR="007376CB" w:rsidRDefault="007376CB" w:rsidP="007F3C8A">
      <w:pPr>
        <w:pStyle w:val="Default"/>
        <w:widowControl w:val="0"/>
        <w:ind w:right="175"/>
        <w:jc w:val="both"/>
        <w:rPr>
          <w:b/>
          <w:color w:val="auto"/>
        </w:rPr>
      </w:pPr>
    </w:p>
    <w:p w:rsidR="007376CB" w:rsidRDefault="007376CB" w:rsidP="007376CB">
      <w:pPr>
        <w:widowControl w:val="0"/>
        <w:tabs>
          <w:tab w:val="num" w:pos="1134"/>
          <w:tab w:val="left" w:pos="1418"/>
        </w:tabs>
        <w:suppressAutoHyphens/>
        <w:autoSpaceDE w:val="0"/>
        <w:spacing w:before="60" w:line="240" w:lineRule="auto"/>
        <w:ind w:right="159"/>
        <w:rPr>
          <w:b/>
          <w:sz w:val="24"/>
          <w:szCs w:val="24"/>
        </w:rPr>
      </w:pPr>
      <w:r>
        <w:rPr>
          <w:b/>
          <w:sz w:val="24"/>
          <w:szCs w:val="24"/>
        </w:rPr>
        <w:t>Запрет, ограничение закупки работ, выполняемых иностранным лицом – НЕ УСТАНОВЛЕНЫ.</w:t>
      </w:r>
    </w:p>
    <w:p w:rsidR="007376CB" w:rsidRDefault="007376CB" w:rsidP="007F3C8A">
      <w:pPr>
        <w:pStyle w:val="Default"/>
        <w:widowControl w:val="0"/>
        <w:ind w:right="175"/>
        <w:jc w:val="both"/>
        <w:rPr>
          <w:b/>
          <w:color w:val="auto"/>
        </w:rPr>
      </w:pPr>
    </w:p>
    <w:p w:rsidR="009D5DFA" w:rsidRPr="009D5DFA" w:rsidRDefault="009D5DFA" w:rsidP="006E0F55">
      <w:pPr>
        <w:pStyle w:val="afe"/>
        <w:numPr>
          <w:ilvl w:val="0"/>
          <w:numId w:val="5"/>
        </w:numPr>
        <w:tabs>
          <w:tab w:val="left" w:pos="1260"/>
        </w:tabs>
        <w:spacing w:line="240" w:lineRule="auto"/>
        <w:ind w:firstLine="720"/>
        <w:rPr>
          <w:sz w:val="24"/>
          <w:szCs w:val="24"/>
        </w:rPr>
      </w:pPr>
      <w:r w:rsidRPr="009D5DFA">
        <w:rPr>
          <w:sz w:val="24"/>
          <w:szCs w:val="24"/>
        </w:rPr>
        <w:t xml:space="preserve">В случае </w:t>
      </w:r>
      <w:r w:rsidR="0019389F">
        <w:rPr>
          <w:sz w:val="24"/>
          <w:szCs w:val="24"/>
        </w:rPr>
        <w:t>использования</w:t>
      </w:r>
      <w:r w:rsidRPr="009D5DFA">
        <w:rPr>
          <w:sz w:val="24"/>
          <w:szCs w:val="24"/>
        </w:rPr>
        <w:t xml:space="preserve"> продукции входящей в перечень оборудования и материалов подлежащих аттестации в соответствии с Приложением 1 Порядка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 размещенным на официальном сайте ПАО «</w:t>
      </w:r>
      <w:proofErr w:type="spellStart"/>
      <w:r w:rsidRPr="009D5DFA">
        <w:rPr>
          <w:sz w:val="24"/>
          <w:szCs w:val="24"/>
        </w:rPr>
        <w:t>Россети</w:t>
      </w:r>
      <w:proofErr w:type="spellEnd"/>
      <w:r w:rsidRPr="009D5DFA">
        <w:rPr>
          <w:sz w:val="24"/>
          <w:szCs w:val="24"/>
        </w:rPr>
        <w:t>» (</w:t>
      </w:r>
      <w:hyperlink r:id="rId19" w:history="1">
        <w:hyperlink r:id="rId20" w:history="1">
          <w:r w:rsidRPr="009D5DFA">
            <w:rPr>
              <w:rStyle w:val="aa"/>
              <w:sz w:val="24"/>
              <w:szCs w:val="24"/>
            </w:rPr>
            <w:t>http://www.rosseti.ru/investment/science/attestation/</w:t>
          </w:r>
        </w:hyperlink>
      </w:hyperlink>
      <w:r w:rsidRPr="009D5DFA">
        <w:rPr>
          <w:sz w:val="24"/>
          <w:szCs w:val="24"/>
        </w:rPr>
        <w:t xml:space="preserve">), </w:t>
      </w:r>
      <w:r w:rsidRPr="009D5DFA">
        <w:rPr>
          <w:sz w:val="24"/>
          <w:szCs w:val="24"/>
          <w:u w:val="single"/>
        </w:rPr>
        <w:t>документы, подтверждающие получение положительного заключения аттестационной комиссии ПАО «</w:t>
      </w:r>
      <w:proofErr w:type="spellStart"/>
      <w:r w:rsidRPr="009D5DFA">
        <w:rPr>
          <w:sz w:val="24"/>
          <w:szCs w:val="24"/>
          <w:u w:val="single"/>
        </w:rPr>
        <w:t>Россети</w:t>
      </w:r>
      <w:proofErr w:type="spellEnd"/>
      <w:r w:rsidRPr="009D5DFA">
        <w:rPr>
          <w:sz w:val="24"/>
          <w:szCs w:val="24"/>
          <w:u w:val="single"/>
        </w:rPr>
        <w:t>», в составе заявки не предоставляются.</w:t>
      </w:r>
      <w:r w:rsidRPr="009D5DFA">
        <w:rPr>
          <w:sz w:val="24"/>
          <w:szCs w:val="24"/>
        </w:rPr>
        <w:t xml:space="preserve"> Предоставление положительного заключения аттестационной комиссии ПАО «</w:t>
      </w:r>
      <w:proofErr w:type="spellStart"/>
      <w:r w:rsidRPr="009D5DFA">
        <w:rPr>
          <w:sz w:val="24"/>
          <w:szCs w:val="24"/>
        </w:rPr>
        <w:t>Россети</w:t>
      </w:r>
      <w:proofErr w:type="spellEnd"/>
      <w:r w:rsidRPr="009D5DFA">
        <w:rPr>
          <w:sz w:val="24"/>
          <w:szCs w:val="24"/>
        </w:rPr>
        <w:t>» осуществляется на момент поставки продукции или, в порядке исключения, протокола КДО с решением о допуске к применению не аттестованной продукции согласно Методики проведения проверки качества (аттестации) оборудования, материалов и систем ПАО «</w:t>
      </w:r>
      <w:proofErr w:type="spellStart"/>
      <w:r w:rsidRPr="009D5DFA">
        <w:rPr>
          <w:sz w:val="24"/>
          <w:szCs w:val="24"/>
        </w:rPr>
        <w:t>Россети</w:t>
      </w:r>
      <w:proofErr w:type="spellEnd"/>
      <w:r w:rsidRPr="009D5DFA">
        <w:rPr>
          <w:sz w:val="24"/>
          <w:szCs w:val="24"/>
        </w:rPr>
        <w:t>».</w:t>
      </w:r>
      <w:r w:rsidR="000C5977">
        <w:rPr>
          <w:sz w:val="24"/>
          <w:szCs w:val="24"/>
        </w:rPr>
        <w:t xml:space="preserve"> </w:t>
      </w:r>
    </w:p>
    <w:p w:rsidR="00EC2643" w:rsidRPr="00B95777" w:rsidRDefault="00862E37" w:rsidP="006E0F55">
      <w:pPr>
        <w:pStyle w:val="afe"/>
        <w:numPr>
          <w:ilvl w:val="0"/>
          <w:numId w:val="5"/>
        </w:numPr>
        <w:tabs>
          <w:tab w:val="left" w:pos="1260"/>
        </w:tabs>
        <w:spacing w:line="240" w:lineRule="auto"/>
        <w:ind w:firstLine="720"/>
        <w:rPr>
          <w:sz w:val="24"/>
          <w:szCs w:val="24"/>
        </w:rPr>
      </w:pPr>
      <w:r w:rsidRPr="00B95777">
        <w:rPr>
          <w:sz w:val="24"/>
          <w:szCs w:val="24"/>
        </w:rPr>
        <w:t>При проведении запроса цен допускается проведение аукционной процедуры понижения цены – переторжки</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Организатором предусмотрена возможность проведения переторжки, т.е. </w:t>
      </w:r>
      <w:r w:rsidRPr="00B95777">
        <w:rPr>
          <w:sz w:val="24"/>
          <w:szCs w:val="24"/>
        </w:rPr>
        <w:lastRenderedPageBreak/>
        <w:t>предоставление Участникам возможности добровольно повысить предпочтительность их Заявок путем снижения первоначальной, указанной в Заявке, цены.</w:t>
      </w:r>
    </w:p>
    <w:p w:rsidR="00EC2643" w:rsidRPr="00B95777" w:rsidRDefault="000460E2"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Организатор может воспользоваться объявленным правом на проведение про</w:t>
      </w:r>
      <w:r w:rsidR="00750101" w:rsidRPr="00B95777">
        <w:rPr>
          <w:sz w:val="24"/>
          <w:szCs w:val="24"/>
        </w:rPr>
        <w:t>цедуры переторжки в случаях, предусмотренных Положением о закупке</w:t>
      </w:r>
      <w:r w:rsidRPr="00B95777">
        <w:rPr>
          <w:sz w:val="24"/>
          <w:szCs w:val="24"/>
        </w:rPr>
        <w:t>. Решение о проведении процедуры переторжки принимает Закупочная комиссия</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4" w:name="_Ref306352987"/>
      <w:r w:rsidRPr="00B95777">
        <w:rPr>
          <w:sz w:val="24"/>
          <w:szCs w:val="24"/>
        </w:rPr>
        <w:t>Участник, приглашенный на переторжку, вправе не участвовать в ней, тогда его Заявка, по которой он не участвовал в переторжке, остается действующ</w:t>
      </w:r>
      <w:r w:rsidR="000778AB" w:rsidRPr="00B95777">
        <w:rPr>
          <w:sz w:val="24"/>
          <w:szCs w:val="24"/>
        </w:rPr>
        <w:t>ей</w:t>
      </w:r>
      <w:r w:rsidRPr="00B95777">
        <w:rPr>
          <w:sz w:val="24"/>
          <w:szCs w:val="24"/>
        </w:rPr>
        <w:t xml:space="preserve"> с ранее объявленной ценой.</w:t>
      </w:r>
      <w:bookmarkEnd w:id="64"/>
    </w:p>
    <w:p w:rsidR="00EC2643" w:rsidRPr="00B95777" w:rsidRDefault="001420E7"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Предложения Участника по повышению цены не рассматриваются, такой Участник считается не участвовавшим в процедуре переторжки, его Заявка остается действующей с ранее объявленной ценой</w:t>
      </w:r>
      <w:r w:rsidR="00EC2643"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5" w:name="_Ref306353005"/>
      <w:r w:rsidRPr="00B95777">
        <w:rPr>
          <w:sz w:val="24"/>
          <w:szCs w:val="24"/>
        </w:rPr>
        <w:t>Процедура переторжки проводится с использованием ЭТП. Порядок проведения процедуры переторжки на ЭТП определяется правилами данной системы.</w:t>
      </w:r>
      <w:bookmarkEnd w:id="65"/>
    </w:p>
    <w:p w:rsidR="00EC2643" w:rsidRPr="00B95777" w:rsidRDefault="00EC2643" w:rsidP="00820B5A">
      <w:pPr>
        <w:tabs>
          <w:tab w:val="left" w:pos="1418"/>
        </w:tabs>
        <w:overflowPunct w:val="0"/>
        <w:autoSpaceDE w:val="0"/>
        <w:autoSpaceDN w:val="0"/>
        <w:adjustRightInd w:val="0"/>
        <w:spacing w:line="264" w:lineRule="auto"/>
        <w:ind w:left="1418" w:firstLine="0"/>
        <w:rPr>
          <w:iCs/>
          <w:sz w:val="24"/>
          <w:szCs w:val="24"/>
        </w:rPr>
      </w:pPr>
      <w:r w:rsidRPr="00B95777">
        <w:rPr>
          <w:iCs/>
          <w:sz w:val="24"/>
          <w:szCs w:val="24"/>
        </w:rPr>
        <w:t xml:space="preserve">В период с момента начала переторжки на ЭТП Участник, приглашенный к участию в процедуре переторжки и желающий повысить предпочтительность своей Заявки путем снижения ее цены, должен заявить в режиме реального времени на ЭТП «окончательную» цену Заявки. Снижение цены Заявки может производиться </w:t>
      </w:r>
      <w:r w:rsidR="00F95FC0" w:rsidRPr="00B95777">
        <w:rPr>
          <w:iCs/>
          <w:sz w:val="24"/>
          <w:szCs w:val="24"/>
        </w:rPr>
        <w:t>Участником на величину шага переторжки (</w:t>
      </w:r>
      <w:r w:rsidR="005454FE" w:rsidRPr="00B95777">
        <w:rPr>
          <w:iCs/>
          <w:sz w:val="24"/>
          <w:szCs w:val="24"/>
        </w:rPr>
        <w:t xml:space="preserve">шаг переторжки в зависимости от </w:t>
      </w:r>
      <w:r w:rsidR="002A2D28" w:rsidRPr="00B95777">
        <w:rPr>
          <w:iCs/>
          <w:sz w:val="24"/>
          <w:szCs w:val="24"/>
        </w:rPr>
        <w:t>н</w:t>
      </w:r>
      <w:r w:rsidR="005454FE" w:rsidRPr="00B95777">
        <w:rPr>
          <w:iCs/>
          <w:sz w:val="24"/>
          <w:szCs w:val="24"/>
        </w:rPr>
        <w:t>ачальн</w:t>
      </w:r>
      <w:r w:rsidR="002A2D28" w:rsidRPr="00B95777">
        <w:rPr>
          <w:iCs/>
          <w:sz w:val="24"/>
          <w:szCs w:val="24"/>
        </w:rPr>
        <w:t>ой</w:t>
      </w:r>
      <w:r w:rsidR="005454FE" w:rsidRPr="00B95777">
        <w:rPr>
          <w:iCs/>
          <w:sz w:val="24"/>
          <w:szCs w:val="24"/>
        </w:rPr>
        <w:t xml:space="preserve"> (максимальн</w:t>
      </w:r>
      <w:r w:rsidR="002A2D28" w:rsidRPr="00B95777">
        <w:rPr>
          <w:iCs/>
          <w:sz w:val="24"/>
          <w:szCs w:val="24"/>
        </w:rPr>
        <w:t>ой</w:t>
      </w:r>
      <w:r w:rsidR="005454FE" w:rsidRPr="00B95777">
        <w:rPr>
          <w:iCs/>
          <w:sz w:val="24"/>
          <w:szCs w:val="24"/>
        </w:rPr>
        <w:t>) цен</w:t>
      </w:r>
      <w:r w:rsidR="002A2D28" w:rsidRPr="00B95777">
        <w:rPr>
          <w:iCs/>
          <w:sz w:val="24"/>
          <w:szCs w:val="24"/>
        </w:rPr>
        <w:t>ы</w:t>
      </w:r>
      <w:r w:rsidR="005454FE" w:rsidRPr="00B95777">
        <w:rPr>
          <w:iCs/>
          <w:sz w:val="24"/>
          <w:szCs w:val="24"/>
        </w:rPr>
        <w:t xml:space="preserve"> Договора</w:t>
      </w:r>
      <w:r w:rsidR="002A2D28" w:rsidRPr="00B95777">
        <w:rPr>
          <w:iCs/>
          <w:sz w:val="24"/>
          <w:szCs w:val="24"/>
        </w:rPr>
        <w:t xml:space="preserve"> (п. </w:t>
      </w:r>
      <w:r w:rsidR="00AA12FE" w:rsidRPr="00B95777">
        <w:rPr>
          <w:iCs/>
          <w:sz w:val="24"/>
          <w:szCs w:val="24"/>
        </w:rPr>
        <w:fldChar w:fldCharType="begin"/>
      </w:r>
      <w:r w:rsidR="00AA12FE" w:rsidRPr="00B95777">
        <w:rPr>
          <w:iCs/>
          <w:sz w:val="24"/>
          <w:szCs w:val="24"/>
        </w:rPr>
        <w:instrText xml:space="preserve"> REF _Ref9347291 \r \h  \* MERGEFORMAT </w:instrText>
      </w:r>
      <w:r w:rsidR="00AA12FE" w:rsidRPr="00B95777">
        <w:rPr>
          <w:iCs/>
          <w:sz w:val="24"/>
          <w:szCs w:val="24"/>
        </w:rPr>
      </w:r>
      <w:r w:rsidR="00AA12FE" w:rsidRPr="00B95777">
        <w:rPr>
          <w:iCs/>
          <w:sz w:val="24"/>
          <w:szCs w:val="24"/>
        </w:rPr>
        <w:fldChar w:fldCharType="separate"/>
      </w:r>
      <w:r w:rsidR="007E3F06">
        <w:rPr>
          <w:iCs/>
          <w:sz w:val="24"/>
          <w:szCs w:val="24"/>
        </w:rPr>
        <w:t>13</w:t>
      </w:r>
      <w:r w:rsidR="00AA12FE" w:rsidRPr="00B95777">
        <w:rPr>
          <w:iCs/>
          <w:sz w:val="24"/>
          <w:szCs w:val="24"/>
        </w:rPr>
        <w:fldChar w:fldCharType="end"/>
      </w:r>
      <w:r w:rsidR="002A2D28" w:rsidRPr="00B95777">
        <w:rPr>
          <w:iCs/>
          <w:sz w:val="24"/>
          <w:szCs w:val="24"/>
        </w:rPr>
        <w:t xml:space="preserve"> настоящей Документации)</w:t>
      </w:r>
      <w:r w:rsidR="005454FE" w:rsidRPr="00B95777">
        <w:rPr>
          <w:iCs/>
          <w:sz w:val="24"/>
          <w:szCs w:val="24"/>
        </w:rPr>
        <w:t>: до 10 млн. руб. (включительно) –1,0%; свыше 10 млн. руб. до 100 млн. руб. (включительно) –0,5%; свыше 100 млн. руб. до 500 млн. руб. (включительно) – 0,08%; свыше 500 млн. руб. до 1 млрд. руб. (включительно) – 0,05%; более 1 млрд. руб. – 0,01%</w:t>
      </w:r>
      <w:r w:rsidR="00F95FC0" w:rsidRPr="00B95777">
        <w:rPr>
          <w:iCs/>
          <w:sz w:val="24"/>
          <w:szCs w:val="24"/>
        </w:rPr>
        <w:t>) или на величину превышающую размер шага переторжки поэтапно</w:t>
      </w:r>
      <w:r w:rsidRPr="00B95777">
        <w:rPr>
          <w:iCs/>
          <w:sz w:val="24"/>
          <w:szCs w:val="24"/>
        </w:rPr>
        <w:t xml:space="preserve"> до момента окончания переторжки неограниченное количество раз. Прием предложений по снижению цен заявок прекращается на ЭТП</w:t>
      </w:r>
      <w:r w:rsidRPr="00B95777">
        <w:rPr>
          <w:sz w:val="24"/>
          <w:szCs w:val="24"/>
        </w:rPr>
        <w:t xml:space="preserve"> в </w:t>
      </w:r>
      <w:r w:rsidRPr="00B95777">
        <w:rPr>
          <w:iCs/>
          <w:sz w:val="24"/>
          <w:szCs w:val="24"/>
        </w:rPr>
        <w:t xml:space="preserve">момент окончания переторжки. </w:t>
      </w:r>
    </w:p>
    <w:p w:rsidR="005454FE" w:rsidRPr="00B95777" w:rsidRDefault="005454FE" w:rsidP="00820B5A">
      <w:pPr>
        <w:tabs>
          <w:tab w:val="left" w:pos="1418"/>
        </w:tabs>
        <w:overflowPunct w:val="0"/>
        <w:autoSpaceDE w:val="0"/>
        <w:autoSpaceDN w:val="0"/>
        <w:adjustRightInd w:val="0"/>
        <w:spacing w:line="264" w:lineRule="auto"/>
        <w:ind w:left="1418" w:firstLine="0"/>
        <w:rPr>
          <w:iCs/>
          <w:sz w:val="24"/>
          <w:szCs w:val="24"/>
        </w:rPr>
      </w:pPr>
    </w:p>
    <w:p w:rsidR="00FC61A9" w:rsidRPr="00B95777" w:rsidRDefault="00FC61A9" w:rsidP="00820B5A">
      <w:pPr>
        <w:tabs>
          <w:tab w:val="left" w:pos="1418"/>
        </w:tabs>
        <w:overflowPunct w:val="0"/>
        <w:autoSpaceDE w:val="0"/>
        <w:autoSpaceDN w:val="0"/>
        <w:adjustRightInd w:val="0"/>
        <w:spacing w:line="264" w:lineRule="auto"/>
        <w:ind w:left="1418" w:firstLine="0"/>
        <w:rPr>
          <w:iCs/>
          <w:sz w:val="24"/>
          <w:szCs w:val="24"/>
        </w:rPr>
      </w:pPr>
      <w:r w:rsidRPr="00B95777">
        <w:rPr>
          <w:sz w:val="24"/>
          <w:szCs w:val="24"/>
        </w:rPr>
        <w:t>Участник, участвовавший в переторжке и снизивший свою цену, обязан дополнительно представить откорректированные с учетом новой, полученной после переторжки цены, документы, определяющие его коммерческое предложение с приложением соответствующих файлов. Изменение цены в сторону снижения не должно повлечь за собой изменение иных условий Заявки.</w:t>
      </w:r>
      <w:r w:rsidR="004F3832" w:rsidRPr="00B95777">
        <w:rPr>
          <w:sz w:val="24"/>
          <w:szCs w:val="24"/>
        </w:rPr>
        <w:t xml:space="preserve"> </w:t>
      </w:r>
      <w:r w:rsidR="006E78A9" w:rsidRPr="00B95777">
        <w:rPr>
          <w:sz w:val="24"/>
          <w:szCs w:val="24"/>
        </w:rPr>
        <w:t xml:space="preserve">Предложения участника по ухудшению первоначальных условий или изменению иных предложений участника, кроме ценового,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 </w:t>
      </w:r>
      <w:r w:rsidR="004F3832" w:rsidRPr="00B95777">
        <w:rPr>
          <w:sz w:val="24"/>
          <w:szCs w:val="24"/>
        </w:rPr>
        <w:t>Если Участник не предоставил откорректированные с учетом новой цены, полученной после переторжки, документы, определяющие их коммерческое предложение,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EC2643" w:rsidRPr="00B95777" w:rsidRDefault="002A2D28"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По решению Закупочной комиссии п</w:t>
      </w:r>
      <w:r w:rsidR="00EC2643" w:rsidRPr="00B95777">
        <w:rPr>
          <w:sz w:val="24"/>
          <w:szCs w:val="24"/>
        </w:rPr>
        <w:t xml:space="preserve">осле проведения переторжки в </w:t>
      </w:r>
      <w:r w:rsidR="00F95FC0" w:rsidRPr="00B95777">
        <w:rPr>
          <w:sz w:val="24"/>
          <w:szCs w:val="24"/>
        </w:rPr>
        <w:t>первый раз</w:t>
      </w:r>
      <w:r w:rsidRPr="00B95777">
        <w:rPr>
          <w:sz w:val="24"/>
          <w:szCs w:val="24"/>
        </w:rPr>
        <w:t xml:space="preserve"> </w:t>
      </w:r>
      <w:r w:rsidR="00F95FC0" w:rsidRPr="00B95777">
        <w:rPr>
          <w:sz w:val="24"/>
          <w:szCs w:val="24"/>
        </w:rPr>
        <w:t>переторжка</w:t>
      </w:r>
      <w:r w:rsidR="00EC2643" w:rsidRPr="00B95777">
        <w:rPr>
          <w:sz w:val="24"/>
          <w:szCs w:val="24"/>
        </w:rPr>
        <w:t xml:space="preserve"> может быть проведена повторно, третий раз и т.п. (далее — повторная переторжка). На каждую последующую переторжку приглашаются Участники, участвующие в предыдущей переторжке. </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Проведение каждой последующей переторжки осуществляется по правилам, </w:t>
      </w:r>
      <w:r w:rsidRPr="00B95777">
        <w:rPr>
          <w:sz w:val="24"/>
          <w:szCs w:val="24"/>
        </w:rPr>
        <w:lastRenderedPageBreak/>
        <w:t>предусмотренным в п.п.</w:t>
      </w:r>
      <w:r w:rsidR="0000453A" w:rsidRPr="00B95777">
        <w:rPr>
          <w:sz w:val="24"/>
          <w:szCs w:val="24"/>
        </w:rPr>
        <w:fldChar w:fldCharType="begin"/>
      </w:r>
      <w:r w:rsidR="0000453A" w:rsidRPr="00B95777">
        <w:rPr>
          <w:sz w:val="24"/>
          <w:szCs w:val="24"/>
        </w:rPr>
        <w:instrText xml:space="preserve"> REF _Ref306352987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46.3</w:t>
      </w:r>
      <w:r w:rsidR="0000453A" w:rsidRPr="00B95777">
        <w:rPr>
          <w:sz w:val="24"/>
          <w:szCs w:val="24"/>
        </w:rPr>
        <w:fldChar w:fldCharType="end"/>
      </w:r>
      <w:r w:rsidRPr="00B95777">
        <w:rPr>
          <w:sz w:val="24"/>
          <w:szCs w:val="24"/>
        </w:rPr>
        <w:t xml:space="preserve"> - </w:t>
      </w:r>
      <w:r w:rsidR="0000453A" w:rsidRPr="00B95777">
        <w:rPr>
          <w:sz w:val="24"/>
          <w:szCs w:val="24"/>
        </w:rPr>
        <w:fldChar w:fldCharType="begin"/>
      </w:r>
      <w:r w:rsidR="0000453A" w:rsidRPr="00B95777">
        <w:rPr>
          <w:sz w:val="24"/>
          <w:szCs w:val="24"/>
        </w:rPr>
        <w:instrText xml:space="preserve"> REF _Ref306353005 \r \h </w:instrText>
      </w:r>
      <w:r w:rsidR="00D92DE0" w:rsidRPr="00B95777">
        <w:rPr>
          <w:sz w:val="24"/>
          <w:szCs w:val="24"/>
        </w:rPr>
        <w:instrText xml:space="preserve"> \* MERGEFORMAT </w:instrText>
      </w:r>
      <w:r w:rsidR="0000453A" w:rsidRPr="00B95777">
        <w:rPr>
          <w:sz w:val="24"/>
          <w:szCs w:val="24"/>
        </w:rPr>
      </w:r>
      <w:r w:rsidR="0000453A" w:rsidRPr="00B95777">
        <w:rPr>
          <w:sz w:val="24"/>
          <w:szCs w:val="24"/>
        </w:rPr>
        <w:fldChar w:fldCharType="separate"/>
      </w:r>
      <w:r w:rsidR="007E3F06">
        <w:rPr>
          <w:sz w:val="24"/>
          <w:szCs w:val="24"/>
        </w:rPr>
        <w:t>46.5</w:t>
      </w:r>
      <w:r w:rsidR="0000453A" w:rsidRPr="00B95777">
        <w:rPr>
          <w:sz w:val="24"/>
          <w:szCs w:val="24"/>
        </w:rPr>
        <w:fldChar w:fldCharType="end"/>
      </w:r>
      <w:r w:rsidRPr="00B95777">
        <w:rPr>
          <w:sz w:val="24"/>
          <w:szCs w:val="24"/>
        </w:rPr>
        <w:t>.</w:t>
      </w:r>
    </w:p>
    <w:p w:rsidR="00EC2643" w:rsidRPr="00B95777" w:rsidRDefault="00EC2643"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r w:rsidRPr="00B95777">
        <w:rPr>
          <w:sz w:val="24"/>
          <w:szCs w:val="24"/>
        </w:rPr>
        <w:t xml:space="preserve">По решению Закупочной комиссии порядок проведения переторжки может быть уточнен. </w:t>
      </w:r>
    </w:p>
    <w:p w:rsidR="000850D1" w:rsidRPr="00B95777" w:rsidRDefault="000850D1" w:rsidP="009F2221">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rPr>
      </w:pPr>
      <w:bookmarkStart w:id="66" w:name="_Ref465850246"/>
      <w:bookmarkStart w:id="67" w:name="_Ref440290296"/>
      <w:r w:rsidRPr="00B95777">
        <w:rPr>
          <w:sz w:val="24"/>
          <w:szCs w:val="24"/>
        </w:rPr>
        <w:t>После проведения процедуры переторжки может быть продолжена отборочная стадия оценки Заявок Участников и на основании полученных ответов от Участников либо иной полученной Организатором информации, по решению Закупочной комиссии Заявки Участников, не соответствующие требованиям Закупочной документации, могут быть отклонены.</w:t>
      </w:r>
      <w:bookmarkEnd w:id="66"/>
    </w:p>
    <w:bookmarkEnd w:id="67"/>
    <w:p w:rsidR="00082F61" w:rsidRPr="008728A7" w:rsidRDefault="0072453A" w:rsidP="00082F61">
      <w:pPr>
        <w:pStyle w:val="afe"/>
        <w:numPr>
          <w:ilvl w:val="0"/>
          <w:numId w:val="5"/>
        </w:numPr>
        <w:tabs>
          <w:tab w:val="left" w:pos="1260"/>
        </w:tabs>
        <w:spacing w:line="240" w:lineRule="auto"/>
        <w:ind w:firstLine="720"/>
        <w:rPr>
          <w:sz w:val="24"/>
          <w:szCs w:val="24"/>
        </w:rPr>
      </w:pPr>
      <w:r w:rsidRPr="00B95777">
        <w:rPr>
          <w:sz w:val="24"/>
          <w:szCs w:val="24"/>
        </w:rPr>
        <w:t xml:space="preserve">Дата </w:t>
      </w:r>
      <w:r w:rsidRPr="008728A7">
        <w:rPr>
          <w:sz w:val="24"/>
          <w:szCs w:val="24"/>
        </w:rPr>
        <w:t xml:space="preserve">рассмотрения заявок и дата подведения итогов указаны в п. </w:t>
      </w:r>
      <w:r w:rsidR="003B3C9D">
        <w:rPr>
          <w:sz w:val="24"/>
          <w:szCs w:val="24"/>
        </w:rPr>
        <w:t>20</w:t>
      </w:r>
      <w:r w:rsidRPr="008728A7">
        <w:rPr>
          <w:sz w:val="24"/>
          <w:szCs w:val="24"/>
        </w:rPr>
        <w:fldChar w:fldCharType="begin"/>
      </w:r>
      <w:r w:rsidRPr="008728A7">
        <w:rPr>
          <w:sz w:val="24"/>
          <w:szCs w:val="24"/>
        </w:rPr>
        <w:instrText xml:space="preserve"> REF _Ref114676311 \r \h  \* MERGEFORMAT </w:instrText>
      </w:r>
      <w:r w:rsidRPr="008728A7">
        <w:rPr>
          <w:sz w:val="24"/>
          <w:szCs w:val="24"/>
        </w:rPr>
      </w:r>
      <w:r w:rsidRPr="008728A7">
        <w:rPr>
          <w:sz w:val="24"/>
          <w:szCs w:val="24"/>
        </w:rPr>
        <w:fldChar w:fldCharType="end"/>
      </w:r>
      <w:r w:rsidRPr="008728A7">
        <w:rPr>
          <w:sz w:val="24"/>
          <w:szCs w:val="24"/>
        </w:rPr>
        <w:t xml:space="preserve"> настоящего извещения.</w:t>
      </w:r>
      <w:r w:rsidR="00463473" w:rsidRPr="008728A7">
        <w:rPr>
          <w:sz w:val="24"/>
          <w:szCs w:val="24"/>
        </w:rPr>
        <w:t xml:space="preserve"> </w:t>
      </w:r>
      <w:r w:rsidR="000C5977" w:rsidRPr="008728A7">
        <w:rPr>
          <w:sz w:val="24"/>
          <w:szCs w:val="24"/>
        </w:rPr>
        <w:t xml:space="preserve">На основании Стандарта по решению Закупочной комиссии после окончания срока подачи заявок Организатор закупки вправе изменить сроки проведения последующих этапов закупки </w:t>
      </w:r>
      <w:r w:rsidR="00082F61" w:rsidRPr="008728A7">
        <w:rPr>
          <w:sz w:val="24"/>
          <w:szCs w:val="24"/>
        </w:rPr>
        <w:t>по проводимой закупочной процедуре как в меньшую (раннюю</w:t>
      </w:r>
      <w:proofErr w:type="gramStart"/>
      <w:r w:rsidR="00082F61" w:rsidRPr="008728A7">
        <w:rPr>
          <w:sz w:val="24"/>
          <w:szCs w:val="24"/>
        </w:rPr>
        <w:t>)</w:t>
      </w:r>
      <w:proofErr w:type="gramEnd"/>
      <w:r w:rsidR="00082F61" w:rsidRPr="008728A7">
        <w:rPr>
          <w:sz w:val="24"/>
          <w:szCs w:val="24"/>
        </w:rPr>
        <w:t xml:space="preserve"> так и в большую (позднюю) сторону. Все Участники запроса цен, оформившие свое участие в запросе цен через ЭТП, получат соответствующие уведомления в порядке, установленном правилами ЭТП.</w:t>
      </w:r>
    </w:p>
    <w:p w:rsidR="000C5977" w:rsidRPr="008728A7" w:rsidRDefault="000C5977" w:rsidP="000C5977">
      <w:pPr>
        <w:pStyle w:val="afe"/>
        <w:tabs>
          <w:tab w:val="left" w:pos="1260"/>
        </w:tabs>
        <w:spacing w:line="240" w:lineRule="auto"/>
        <w:rPr>
          <w:sz w:val="24"/>
          <w:szCs w:val="24"/>
        </w:rPr>
      </w:pPr>
    </w:p>
    <w:p w:rsidR="0094588A" w:rsidRPr="008728A7" w:rsidRDefault="00AE29A4" w:rsidP="00AE29A4">
      <w:pPr>
        <w:pStyle w:val="afe"/>
        <w:numPr>
          <w:ilvl w:val="0"/>
          <w:numId w:val="5"/>
        </w:numPr>
        <w:tabs>
          <w:tab w:val="left" w:pos="1260"/>
        </w:tabs>
        <w:spacing w:line="240" w:lineRule="auto"/>
        <w:ind w:firstLine="720"/>
        <w:rPr>
          <w:sz w:val="24"/>
          <w:szCs w:val="24"/>
        </w:rPr>
      </w:pPr>
      <w:bookmarkStart w:id="68" w:name="_Ref303277595"/>
      <w:r w:rsidRPr="008728A7">
        <w:rPr>
          <w:sz w:val="24"/>
          <w:szCs w:val="24"/>
        </w:rPr>
        <w:t>Основания, порядок и последствия признания закупки несостоявшейся установлены Положением о закупке Заказчика</w:t>
      </w:r>
      <w:bookmarkEnd w:id="68"/>
      <w:r w:rsidRPr="008728A7">
        <w:rPr>
          <w:sz w:val="24"/>
          <w:szCs w:val="24"/>
        </w:rPr>
        <w:t>.</w:t>
      </w:r>
    </w:p>
    <w:p w:rsidR="00183B8C" w:rsidRPr="008728A7" w:rsidRDefault="00183B8C" w:rsidP="006E0F55">
      <w:pPr>
        <w:pStyle w:val="afe"/>
        <w:numPr>
          <w:ilvl w:val="0"/>
          <w:numId w:val="5"/>
        </w:numPr>
        <w:tabs>
          <w:tab w:val="left" w:pos="1260"/>
        </w:tabs>
        <w:spacing w:line="240" w:lineRule="auto"/>
        <w:ind w:firstLine="720"/>
        <w:rPr>
          <w:sz w:val="24"/>
          <w:szCs w:val="24"/>
        </w:rPr>
      </w:pPr>
      <w:r w:rsidRPr="008728A7">
        <w:rPr>
          <w:sz w:val="24"/>
          <w:szCs w:val="24"/>
        </w:rPr>
        <w:t>Решение Закупочной комиссии оформляется протоколом заседания Закупочной комиссии</w:t>
      </w:r>
      <w:r w:rsidR="00A41C7C" w:rsidRPr="008728A7">
        <w:rPr>
          <w:sz w:val="24"/>
          <w:szCs w:val="24"/>
        </w:rPr>
        <w:t xml:space="preserve"> (далее - Протокол)</w:t>
      </w:r>
      <w:r w:rsidRPr="008728A7">
        <w:rPr>
          <w:sz w:val="24"/>
          <w:szCs w:val="24"/>
        </w:rPr>
        <w:t xml:space="preserve">, который подписывается </w:t>
      </w:r>
      <w:r w:rsidR="00FC61A9" w:rsidRPr="008728A7">
        <w:rPr>
          <w:sz w:val="24"/>
          <w:szCs w:val="24"/>
        </w:rPr>
        <w:t>членами</w:t>
      </w:r>
      <w:r w:rsidRPr="008728A7">
        <w:rPr>
          <w:sz w:val="24"/>
          <w:szCs w:val="24"/>
        </w:rPr>
        <w:t xml:space="preserve"> Закупочной комиссии. Участник незамедлительно уведомляется о признании его Заявки лучшей функционалом ЭТП согласно </w:t>
      </w:r>
      <w:proofErr w:type="gramStart"/>
      <w:r w:rsidRPr="008728A7">
        <w:rPr>
          <w:sz w:val="24"/>
          <w:szCs w:val="24"/>
        </w:rPr>
        <w:t>правилам</w:t>
      </w:r>
      <w:proofErr w:type="gramEnd"/>
      <w:r w:rsidRPr="008728A7">
        <w:rPr>
          <w:sz w:val="24"/>
          <w:szCs w:val="24"/>
        </w:rPr>
        <w:t xml:space="preserve"> данной ЭТП. </w:t>
      </w:r>
    </w:p>
    <w:p w:rsidR="0077612C" w:rsidRDefault="0077612C" w:rsidP="0077612C">
      <w:pPr>
        <w:pStyle w:val="afe"/>
        <w:numPr>
          <w:ilvl w:val="0"/>
          <w:numId w:val="5"/>
        </w:numPr>
        <w:tabs>
          <w:tab w:val="left" w:pos="1260"/>
        </w:tabs>
        <w:spacing w:line="240" w:lineRule="auto"/>
        <w:rPr>
          <w:sz w:val="24"/>
          <w:szCs w:val="24"/>
        </w:rPr>
      </w:pPr>
      <w:r w:rsidRPr="008728A7">
        <w:rPr>
          <w:sz w:val="24"/>
          <w:szCs w:val="24"/>
        </w:rPr>
        <w:t xml:space="preserve">Договор между Заказчиком и Победителем заключается в соответствии с проектом договора (п. </w:t>
      </w:r>
      <w:r w:rsidR="003B3C9D">
        <w:rPr>
          <w:sz w:val="24"/>
          <w:szCs w:val="24"/>
        </w:rPr>
        <w:t>9</w:t>
      </w:r>
      <w:r w:rsidRPr="008728A7">
        <w:rPr>
          <w:sz w:val="24"/>
          <w:szCs w:val="24"/>
        </w:rPr>
        <w:t xml:space="preserve"> настоящего Извещения). Договор по результатам закупки заключается на условиях, которые предусмотрены проектом договора, извещением о закупке и заявкой Победителя с которым заключается договор (с учетом всех этапов такой закупки). По результатам закупки с Победителем может быть заключено также несколько договоров. Договор между Заказчиком и Победителем </w:t>
      </w:r>
      <w:r w:rsidRPr="004D127E">
        <w:rPr>
          <w:sz w:val="24"/>
          <w:szCs w:val="24"/>
        </w:rPr>
        <w:t xml:space="preserve">подписывается не ранее чем через 10 (десять) дней и не позднее чем через 20 </w:t>
      </w:r>
      <w:r w:rsidRPr="008728A7">
        <w:rPr>
          <w:sz w:val="24"/>
          <w:szCs w:val="24"/>
        </w:rPr>
        <w:t xml:space="preserve">(двадцать) дней с даты размещения в Единой информационной системе в сфере закупок товаров, работ, услуг для обеспечения государственных и муниципальных нужд итогового протокола, составленного по результатам закупки. В случае обжалования в антимонопольном органе либо в судебном порядке действий (бездействий) Заказчика, Закупочной комиссии, оператора электронной площадки, договор должен быть заключен в сроки, установленные законодательством. В случае выбора Победителя запроса цен, заключение Договора с которым требует предварительного одобрения Советом директоров </w:t>
      </w:r>
      <w:r w:rsidRPr="008728A7">
        <w:rPr>
          <w:iCs/>
          <w:sz w:val="24"/>
          <w:szCs w:val="24"/>
        </w:rPr>
        <w:t>ПАО «</w:t>
      </w:r>
      <w:proofErr w:type="spellStart"/>
      <w:r w:rsidRPr="008728A7">
        <w:rPr>
          <w:iCs/>
          <w:sz w:val="24"/>
          <w:szCs w:val="24"/>
        </w:rPr>
        <w:t>Россети</w:t>
      </w:r>
      <w:proofErr w:type="spellEnd"/>
      <w:r w:rsidRPr="008728A7">
        <w:rPr>
          <w:iCs/>
          <w:sz w:val="24"/>
          <w:szCs w:val="24"/>
        </w:rPr>
        <w:t xml:space="preserve"> </w:t>
      </w:r>
      <w:r w:rsidRPr="005E65B7">
        <w:rPr>
          <w:iCs/>
          <w:sz w:val="24"/>
          <w:szCs w:val="24"/>
        </w:rPr>
        <w:t xml:space="preserve">Центр </w:t>
      </w:r>
      <w:r w:rsidRPr="005E65B7">
        <w:rPr>
          <w:sz w:val="24"/>
          <w:szCs w:val="24"/>
        </w:rPr>
        <w:t>и Приволжье</w:t>
      </w:r>
      <w:r w:rsidRPr="008728A7">
        <w:rPr>
          <w:iCs/>
          <w:sz w:val="24"/>
          <w:szCs w:val="24"/>
        </w:rPr>
        <w:t>»</w:t>
      </w:r>
      <w:r w:rsidRPr="008728A7">
        <w:rPr>
          <w:sz w:val="24"/>
          <w:szCs w:val="24"/>
        </w:rPr>
        <w:t xml:space="preserve"> как сделки, в совершении которой имеется заинтересованность</w:t>
      </w:r>
      <w:r w:rsidRPr="00AA12FE">
        <w:rPr>
          <w:sz w:val="24"/>
          <w:szCs w:val="24"/>
        </w:rPr>
        <w:t xml:space="preserve">, договор заключается после одобрения Советом директоров Общества; указанный выше срок отсчитывается после получения такого согласования (одобрения, утверждения). В данном случае сроки выполнения работ, при необходимости, увеличиваются </w:t>
      </w:r>
      <w:r w:rsidRPr="00331BBD">
        <w:rPr>
          <w:sz w:val="24"/>
          <w:szCs w:val="24"/>
        </w:rPr>
        <w:t>пропорционально времени, необходимому для проведения соответствующих корпоративных мероприятий Заказчика.</w:t>
      </w:r>
    </w:p>
    <w:p w:rsidR="00873B61" w:rsidRPr="00331BBD" w:rsidRDefault="00873B61" w:rsidP="006E0F55">
      <w:pPr>
        <w:pStyle w:val="afe"/>
        <w:numPr>
          <w:ilvl w:val="0"/>
          <w:numId w:val="5"/>
        </w:numPr>
        <w:tabs>
          <w:tab w:val="left" w:pos="1260"/>
        </w:tabs>
        <w:spacing w:line="240" w:lineRule="auto"/>
        <w:ind w:firstLine="720"/>
        <w:rPr>
          <w:sz w:val="24"/>
          <w:szCs w:val="24"/>
        </w:rPr>
      </w:pPr>
      <w:r w:rsidRPr="00331BBD">
        <w:rPr>
          <w:sz w:val="24"/>
          <w:szCs w:val="24"/>
        </w:rPr>
        <w:t>При исполнении договора не допускается перемена поставщика (исполнителя, подрядчика), 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r w:rsidR="005C2A95" w:rsidRPr="00331BBD">
        <w:rPr>
          <w:sz w:val="24"/>
          <w:szCs w:val="24"/>
        </w:rPr>
        <w:t xml:space="preserve"> При этом перемена поставщика (исполнителя, подрядчика) должна соответствовать положениям Постановлени</w:t>
      </w:r>
      <w:r w:rsidR="00B266DA" w:rsidRPr="00331BBD">
        <w:rPr>
          <w:sz w:val="24"/>
          <w:szCs w:val="24"/>
        </w:rPr>
        <w:t>я</w:t>
      </w:r>
      <w:r w:rsidR="005C2A95" w:rsidRPr="00331BBD">
        <w:rPr>
          <w:sz w:val="24"/>
          <w:szCs w:val="24"/>
        </w:rPr>
        <w:t xml:space="preserve"> Правительства Российской Федерации от 23.12.2024 № 1875 и Закону 223-ФЗ</w:t>
      </w:r>
      <w:r w:rsidR="00B266DA" w:rsidRPr="00331BBD">
        <w:rPr>
          <w:sz w:val="24"/>
          <w:szCs w:val="24"/>
        </w:rPr>
        <w:t>.</w:t>
      </w:r>
    </w:p>
    <w:p w:rsidR="006A3630" w:rsidRPr="00331BBD" w:rsidRDefault="006A3630" w:rsidP="006E0F55">
      <w:pPr>
        <w:pStyle w:val="afe"/>
        <w:numPr>
          <w:ilvl w:val="0"/>
          <w:numId w:val="5"/>
        </w:numPr>
        <w:tabs>
          <w:tab w:val="left" w:pos="1260"/>
        </w:tabs>
        <w:spacing w:line="240" w:lineRule="auto"/>
        <w:ind w:firstLine="720"/>
        <w:rPr>
          <w:sz w:val="24"/>
          <w:szCs w:val="24"/>
        </w:rPr>
      </w:pPr>
      <w:r w:rsidRPr="00331BBD">
        <w:rPr>
          <w:bCs/>
          <w:sz w:val="24"/>
          <w:szCs w:val="24"/>
        </w:rPr>
        <w:t>При исполнении договора, заключенного с участником закупки, замена страны происхождения товаров</w:t>
      </w:r>
      <w:r w:rsidRPr="00331BBD">
        <w:rPr>
          <w:sz w:val="24"/>
          <w:szCs w:val="24"/>
        </w:rPr>
        <w:t xml:space="preserve"> </w:t>
      </w:r>
      <w:r w:rsidRPr="00331BBD">
        <w:rPr>
          <w:bCs/>
          <w:sz w:val="24"/>
          <w:szCs w:val="24"/>
        </w:rPr>
        <w:t xml:space="preserve">должна соответствовать положениям Постановления Правительства </w:t>
      </w:r>
      <w:r w:rsidRPr="00331BBD">
        <w:rPr>
          <w:bCs/>
          <w:sz w:val="24"/>
          <w:szCs w:val="24"/>
        </w:rPr>
        <w:lastRenderedPageBreak/>
        <w:t>Российской Федерации от 23.12.2024 № 1875 и Закону 223-ФЗ,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p w:rsidR="00055ACE" w:rsidRPr="00470FE8" w:rsidRDefault="00055ACE" w:rsidP="006E0F55">
      <w:pPr>
        <w:pStyle w:val="afe"/>
        <w:numPr>
          <w:ilvl w:val="0"/>
          <w:numId w:val="5"/>
        </w:numPr>
        <w:tabs>
          <w:tab w:val="left" w:pos="1260"/>
        </w:tabs>
        <w:spacing w:line="240" w:lineRule="auto"/>
        <w:ind w:firstLine="720"/>
        <w:rPr>
          <w:sz w:val="24"/>
          <w:szCs w:val="24"/>
        </w:rPr>
      </w:pPr>
      <w:r w:rsidRPr="006A3630">
        <w:rPr>
          <w:bCs/>
          <w:sz w:val="24"/>
          <w:szCs w:val="24"/>
        </w:rPr>
        <w:t xml:space="preserve">Постановлением Правительства Российский Федерации от 01.07.2021 № 1108 утверждено Положение о национальной системе </w:t>
      </w:r>
      <w:proofErr w:type="spellStart"/>
      <w:r w:rsidRPr="006A3630">
        <w:rPr>
          <w:bCs/>
          <w:sz w:val="24"/>
          <w:szCs w:val="24"/>
        </w:rPr>
        <w:t>прослеживаемости</w:t>
      </w:r>
      <w:proofErr w:type="spellEnd"/>
      <w:r w:rsidRPr="006A3630">
        <w:rPr>
          <w:bCs/>
          <w:sz w:val="24"/>
          <w:szCs w:val="24"/>
        </w:rPr>
        <w:t>.</w:t>
      </w:r>
      <w:r w:rsidRPr="00AA12FE">
        <w:rPr>
          <w:bCs/>
          <w:sz w:val="24"/>
          <w:szCs w:val="24"/>
        </w:rPr>
        <w:t xml:space="preserve"> Перечень товаров, </w:t>
      </w:r>
      <w:r w:rsidRPr="00955C37">
        <w:rPr>
          <w:bCs/>
          <w:sz w:val="24"/>
          <w:szCs w:val="24"/>
        </w:rPr>
        <w:t xml:space="preserve">подлежащих </w:t>
      </w:r>
      <w:proofErr w:type="spellStart"/>
      <w:r w:rsidRPr="00955C37">
        <w:rPr>
          <w:bCs/>
          <w:sz w:val="24"/>
          <w:szCs w:val="24"/>
        </w:rPr>
        <w:t>прослеживаемости</w:t>
      </w:r>
      <w:proofErr w:type="spellEnd"/>
      <w:r w:rsidRPr="00955C37">
        <w:rPr>
          <w:bCs/>
          <w:sz w:val="24"/>
          <w:szCs w:val="24"/>
        </w:rPr>
        <w:t xml:space="preserve"> (далее – Перечень), утвержден постановлением Правительства Российской Федерации от 01.07.2021 № 1110. В случае если по результатам закупки в рамках исполнения заключенного договора, реализуемые поставщиками товары включены в Перечень прослеживаемых товаров, выставление счетов-фактур/</w:t>
      </w:r>
      <w:r w:rsidRPr="00470FE8">
        <w:rPr>
          <w:bCs/>
          <w:sz w:val="24"/>
          <w:szCs w:val="24"/>
        </w:rPr>
        <w:t>корректировочных счетов-фактур необходимо осуществлять в электронной форме в соответствии с требованиями ст. 169 Налогового кодекса Российской Федерации.</w:t>
      </w:r>
    </w:p>
    <w:p w:rsidR="00B03B3C" w:rsidRPr="00025ACE" w:rsidRDefault="00B03B3C" w:rsidP="00025ACE">
      <w:pPr>
        <w:pStyle w:val="afe"/>
        <w:numPr>
          <w:ilvl w:val="0"/>
          <w:numId w:val="4"/>
        </w:numPr>
        <w:tabs>
          <w:tab w:val="left" w:pos="1260"/>
        </w:tabs>
        <w:spacing w:line="240" w:lineRule="auto"/>
        <w:ind w:firstLine="720"/>
        <w:rPr>
          <w:b/>
          <w:sz w:val="24"/>
          <w:szCs w:val="24"/>
        </w:rPr>
      </w:pPr>
      <w:bookmarkStart w:id="69" w:name="_Toc181693189"/>
      <w:bookmarkStart w:id="70" w:name="_Ref190680463"/>
      <w:bookmarkStart w:id="71" w:name="_Ref306140410"/>
      <w:bookmarkStart w:id="72" w:name="_Ref306142159"/>
      <w:bookmarkStart w:id="73" w:name="_Ref468202391"/>
      <w:bookmarkStart w:id="74" w:name="_Ref468202416"/>
      <w:bookmarkStart w:id="75" w:name="_Toc468355879"/>
      <w:bookmarkStart w:id="76" w:name="_Ref130819014"/>
      <w:r w:rsidRPr="00025ACE">
        <w:rPr>
          <w:b/>
          <w:sz w:val="24"/>
          <w:szCs w:val="24"/>
        </w:rPr>
        <w:t>Обеспечение исполнения обязательств Подрядчика по Договору</w:t>
      </w:r>
      <w:bookmarkEnd w:id="69"/>
      <w:bookmarkEnd w:id="70"/>
      <w:bookmarkEnd w:id="71"/>
      <w:bookmarkEnd w:id="72"/>
      <w:bookmarkEnd w:id="73"/>
      <w:bookmarkEnd w:id="74"/>
      <w:bookmarkEnd w:id="75"/>
      <w:bookmarkEnd w:id="76"/>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r w:rsidRPr="00470FE8">
        <w:rPr>
          <w:iCs/>
          <w:sz w:val="24"/>
          <w:szCs w:val="24"/>
        </w:rPr>
        <w:t>В документации о закупке может быть установлено требование к обеспечению исполнения договора(</w:t>
      </w:r>
      <w:proofErr w:type="spellStart"/>
      <w:r w:rsidRPr="00470FE8">
        <w:rPr>
          <w:iCs/>
          <w:sz w:val="24"/>
          <w:szCs w:val="24"/>
        </w:rPr>
        <w:t>ов</w:t>
      </w:r>
      <w:proofErr w:type="spellEnd"/>
      <w:r w:rsidRPr="00470FE8">
        <w:rPr>
          <w:iCs/>
          <w:sz w:val="24"/>
          <w:szCs w:val="24"/>
        </w:rPr>
        <w:t>) и/или возврата аванса (если договором(</w:t>
      </w:r>
      <w:proofErr w:type="spellStart"/>
      <w:r w:rsidRPr="00470FE8">
        <w:rPr>
          <w:iCs/>
          <w:sz w:val="24"/>
          <w:szCs w:val="24"/>
        </w:rPr>
        <w:t>ами</w:t>
      </w:r>
      <w:proofErr w:type="spellEnd"/>
      <w:r w:rsidRPr="00470FE8">
        <w:rPr>
          <w:iCs/>
          <w:sz w:val="24"/>
          <w:szCs w:val="24"/>
        </w:rPr>
        <w:t xml:space="preserve">) предусмотрена выплата аванса) и/или обеспечению гарантийных обязательств по Договору. </w:t>
      </w:r>
      <w:r w:rsidRPr="00470FE8">
        <w:rPr>
          <w:sz w:val="24"/>
          <w:szCs w:val="24"/>
        </w:rPr>
        <w:t>Информация о видах, способах, размере, формах и иных требованиях к обеспечению</w:t>
      </w:r>
      <w:r w:rsidRPr="00470FE8">
        <w:rPr>
          <w:iCs/>
          <w:sz w:val="24"/>
          <w:szCs w:val="24"/>
        </w:rPr>
        <w:t xml:space="preserve"> </w:t>
      </w:r>
      <w:r w:rsidRPr="00470FE8">
        <w:rPr>
          <w:sz w:val="24"/>
          <w:szCs w:val="24"/>
        </w:rPr>
        <w:t xml:space="preserve">указывается в пункте </w:t>
      </w:r>
      <w:r w:rsidRPr="00470FE8">
        <w:rPr>
          <w:sz w:val="24"/>
          <w:szCs w:val="24"/>
        </w:rPr>
        <w:fldChar w:fldCharType="begin"/>
      </w:r>
      <w:r w:rsidRPr="00470FE8">
        <w:rPr>
          <w:sz w:val="24"/>
          <w:szCs w:val="24"/>
        </w:rPr>
        <w:instrText xml:space="preserve"> REF _Ref180149962 \r \h  \* MERGEFORMAT </w:instrText>
      </w:r>
      <w:r w:rsidRPr="00470FE8">
        <w:rPr>
          <w:sz w:val="24"/>
          <w:szCs w:val="24"/>
        </w:rPr>
      </w:r>
      <w:r w:rsidRPr="00470FE8">
        <w:rPr>
          <w:sz w:val="24"/>
          <w:szCs w:val="24"/>
        </w:rPr>
        <w:fldChar w:fldCharType="separate"/>
      </w:r>
      <w:r w:rsidR="007E3F06">
        <w:rPr>
          <w:sz w:val="24"/>
          <w:szCs w:val="24"/>
        </w:rPr>
        <w:t>54.3</w:t>
      </w:r>
      <w:r w:rsidRPr="00470FE8">
        <w:rPr>
          <w:sz w:val="24"/>
          <w:szCs w:val="24"/>
        </w:rPr>
        <w:fldChar w:fldCharType="end"/>
      </w:r>
      <w:r w:rsidRPr="00470FE8">
        <w:rPr>
          <w:sz w:val="24"/>
          <w:szCs w:val="24"/>
        </w:rPr>
        <w:t xml:space="preserve">. </w:t>
      </w:r>
    </w:p>
    <w:p w:rsidR="000C1A75" w:rsidRPr="00331BBD"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sz w:val="24"/>
          <w:szCs w:val="24"/>
        </w:rPr>
      </w:pPr>
      <w:bookmarkStart w:id="77" w:name="_Ref180154709"/>
      <w:r w:rsidRPr="00470FE8">
        <w:rPr>
          <w:iCs/>
          <w:sz w:val="24"/>
          <w:szCs w:val="24"/>
        </w:rPr>
        <w:t xml:space="preserve">Участник, чья Заявка была </w:t>
      </w:r>
      <w:r w:rsidRPr="00331BBD">
        <w:rPr>
          <w:iCs/>
          <w:sz w:val="24"/>
          <w:szCs w:val="24"/>
        </w:rPr>
        <w:t>признана лучшей, предложивший аномально низкую цену Договора, то есть цену на 25 и более процентов ниже начальной (максимальной) цены Договора(</w:t>
      </w:r>
      <w:proofErr w:type="spellStart"/>
      <w:r w:rsidRPr="00331BBD">
        <w:rPr>
          <w:iCs/>
          <w:sz w:val="24"/>
          <w:szCs w:val="24"/>
        </w:rPr>
        <w:t>ов</w:t>
      </w:r>
      <w:proofErr w:type="spellEnd"/>
      <w:r w:rsidRPr="00331BBD">
        <w:rPr>
          <w:iCs/>
          <w:sz w:val="24"/>
          <w:szCs w:val="24"/>
        </w:rPr>
        <w:t xml:space="preserve">), установленной в п. </w:t>
      </w:r>
      <w:r w:rsidRPr="00331BBD">
        <w:rPr>
          <w:iCs/>
          <w:sz w:val="24"/>
          <w:szCs w:val="24"/>
        </w:rPr>
        <w:fldChar w:fldCharType="begin"/>
      </w:r>
      <w:r w:rsidRPr="00331BBD">
        <w:rPr>
          <w:iCs/>
          <w:sz w:val="24"/>
          <w:szCs w:val="24"/>
        </w:rPr>
        <w:instrText xml:space="preserve"> REF _Ref9347291 \r \h  \* MERGEFORMAT </w:instrText>
      </w:r>
      <w:r w:rsidRPr="00331BBD">
        <w:rPr>
          <w:iCs/>
          <w:sz w:val="24"/>
          <w:szCs w:val="24"/>
        </w:rPr>
      </w:r>
      <w:r w:rsidRPr="00331BBD">
        <w:rPr>
          <w:iCs/>
          <w:sz w:val="24"/>
          <w:szCs w:val="24"/>
        </w:rPr>
        <w:fldChar w:fldCharType="separate"/>
      </w:r>
      <w:r w:rsidR="007E3F06">
        <w:rPr>
          <w:iCs/>
          <w:sz w:val="24"/>
          <w:szCs w:val="24"/>
        </w:rPr>
        <w:t>13</w:t>
      </w:r>
      <w:r w:rsidRPr="00331BBD">
        <w:rPr>
          <w:iCs/>
          <w:sz w:val="24"/>
          <w:szCs w:val="24"/>
        </w:rPr>
        <w:fldChar w:fldCharType="end"/>
      </w:r>
      <w:r w:rsidRPr="00331BBD">
        <w:rPr>
          <w:iCs/>
          <w:sz w:val="24"/>
          <w:szCs w:val="24"/>
        </w:rPr>
        <w:t xml:space="preserve"> (далее – аномально низкая цена Договора(</w:t>
      </w:r>
      <w:proofErr w:type="spellStart"/>
      <w:r w:rsidRPr="00331BBD">
        <w:rPr>
          <w:iCs/>
          <w:sz w:val="24"/>
          <w:szCs w:val="24"/>
        </w:rPr>
        <w:t>ов</w:t>
      </w:r>
      <w:proofErr w:type="spellEnd"/>
      <w:r w:rsidRPr="00331BBD">
        <w:rPr>
          <w:iCs/>
          <w:sz w:val="24"/>
          <w:szCs w:val="24"/>
        </w:rPr>
        <w:t>), демпинговая цена Договора(</w:t>
      </w:r>
      <w:proofErr w:type="spellStart"/>
      <w:r w:rsidRPr="00331BBD">
        <w:rPr>
          <w:iCs/>
          <w:sz w:val="24"/>
          <w:szCs w:val="24"/>
        </w:rPr>
        <w:t>ов</w:t>
      </w:r>
      <w:proofErr w:type="spellEnd"/>
      <w:r w:rsidRPr="00331BBD">
        <w:rPr>
          <w:iCs/>
          <w:sz w:val="24"/>
          <w:szCs w:val="24"/>
        </w:rPr>
        <w:t>)), должен предоставить обеспечение исполнения обязательств по Договору(</w:t>
      </w:r>
      <w:proofErr w:type="spellStart"/>
      <w:r w:rsidRPr="00331BBD">
        <w:rPr>
          <w:iCs/>
          <w:sz w:val="24"/>
          <w:szCs w:val="24"/>
        </w:rPr>
        <w:t>ам</w:t>
      </w:r>
      <w:proofErr w:type="spellEnd"/>
      <w:r w:rsidRPr="00331BBD">
        <w:rPr>
          <w:iCs/>
          <w:sz w:val="24"/>
          <w:szCs w:val="24"/>
        </w:rPr>
        <w:t>) в размере определённом приложением №4 к настоящей документации. При этом данное обеспечение в обязательном порядке предоставляется до заключения Договора(</w:t>
      </w:r>
      <w:proofErr w:type="spellStart"/>
      <w:r w:rsidRPr="00331BBD">
        <w:rPr>
          <w:iCs/>
          <w:sz w:val="24"/>
          <w:szCs w:val="24"/>
        </w:rPr>
        <w:t>ов</w:t>
      </w:r>
      <w:proofErr w:type="spellEnd"/>
      <w:r w:rsidRPr="00331BBD">
        <w:rPr>
          <w:iCs/>
          <w:sz w:val="24"/>
          <w:szCs w:val="24"/>
        </w:rPr>
        <w:t>). В случае, если закупка проводится по единичным расценкам, заявка будет считаться заявкой с демпинговой ценой в случае если, сумма единиц расценок заявки будет на 25 и более процентов ниже суммы единиц расценок, установленных в настоящей документации.</w:t>
      </w:r>
      <w:bookmarkEnd w:id="77"/>
    </w:p>
    <w:p w:rsidR="000C1A75" w:rsidRPr="00470FE8" w:rsidRDefault="000C1A75" w:rsidP="000C1A75">
      <w:pPr>
        <w:widowControl w:val="0"/>
        <w:shd w:val="clear" w:color="auto" w:fill="FFFFFF"/>
        <w:tabs>
          <w:tab w:val="left" w:pos="1418"/>
        </w:tabs>
        <w:suppressAutoHyphens/>
        <w:autoSpaceDE w:val="0"/>
        <w:spacing w:line="276" w:lineRule="auto"/>
        <w:ind w:right="159"/>
        <w:rPr>
          <w:sz w:val="24"/>
          <w:szCs w:val="24"/>
        </w:rPr>
      </w:pP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before="60" w:line="240" w:lineRule="auto"/>
        <w:ind w:left="1418" w:right="159" w:hanging="709"/>
        <w:rPr>
          <w:b/>
          <w:iCs/>
          <w:sz w:val="24"/>
          <w:szCs w:val="24"/>
        </w:rPr>
      </w:pPr>
      <w:bookmarkStart w:id="78" w:name="_Ref180149962"/>
      <w:r w:rsidRPr="00470FE8">
        <w:rPr>
          <w:b/>
          <w:iCs/>
          <w:sz w:val="24"/>
          <w:szCs w:val="24"/>
        </w:rPr>
        <w:t>Предусмотренные виды обеспечения:</w:t>
      </w:r>
      <w:bookmarkEnd w:id="78"/>
    </w:p>
    <w:p w:rsidR="000C1A75" w:rsidRPr="00470FE8" w:rsidRDefault="000C1A75" w:rsidP="000C1A75">
      <w:pPr>
        <w:autoSpaceDE w:val="0"/>
        <w:autoSpaceDN w:val="0"/>
        <w:adjustRightInd w:val="0"/>
        <w:spacing w:line="276" w:lineRule="auto"/>
        <w:ind w:firstLine="540"/>
        <w:rPr>
          <w:sz w:val="24"/>
          <w:szCs w:val="24"/>
        </w:rPr>
      </w:pPr>
    </w:p>
    <w:p w:rsidR="000C1A75" w:rsidRPr="00352D6D" w:rsidRDefault="00352D6D"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sz w:val="24"/>
          <w:szCs w:val="24"/>
        </w:rPr>
        <w:t xml:space="preserve">авансирование в рамках исполнения договора </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не</w:t>
      </w:r>
      <w:r w:rsidR="000C1A75" w:rsidRPr="00352D6D">
        <w:rPr>
          <w:rFonts w:eastAsia="Arial Unicode MS"/>
          <w:sz w:val="24"/>
          <w:szCs w:val="24"/>
          <w:u w:color="000000"/>
          <w:bdr w:val="nil"/>
        </w:rPr>
        <w:t xml:space="preserve"> </w:t>
      </w:r>
      <w:r w:rsidR="000C1A75" w:rsidRPr="00352D6D">
        <w:rPr>
          <w:rFonts w:eastAsia="Arial Unicode MS"/>
          <w:b/>
          <w:sz w:val="24"/>
          <w:szCs w:val="24"/>
          <w:u w:color="000000"/>
          <w:bdr w:val="nil"/>
        </w:rPr>
        <w:t>предусмотрено</w:t>
      </w:r>
      <w:r w:rsidR="000C1A75"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rFonts w:eastAsia="Arial Unicode MS"/>
          <w:sz w:val="24"/>
          <w:szCs w:val="24"/>
          <w:u w:color="000000"/>
          <w:bdr w:val="nil"/>
        </w:rPr>
        <w:t xml:space="preserve">обеспечение гарантийных обязательств - </w:t>
      </w:r>
      <w:r w:rsidRPr="00352D6D">
        <w:rPr>
          <w:rFonts w:eastAsia="Arial Unicode MS"/>
          <w:b/>
          <w:sz w:val="24"/>
          <w:szCs w:val="24"/>
          <w:u w:color="000000"/>
          <w:bdr w:val="nil"/>
        </w:rPr>
        <w:t>не</w:t>
      </w:r>
      <w:r w:rsidRPr="00352D6D">
        <w:rPr>
          <w:rFonts w:eastAsia="Arial Unicode MS"/>
          <w:sz w:val="24"/>
          <w:szCs w:val="24"/>
          <w:u w:color="000000"/>
          <w:bdr w:val="nil"/>
        </w:rPr>
        <w:t xml:space="preserve"> </w:t>
      </w:r>
      <w:r w:rsidRPr="00352D6D">
        <w:rPr>
          <w:rFonts w:eastAsia="Arial Unicode MS"/>
          <w:b/>
          <w:sz w:val="24"/>
          <w:szCs w:val="24"/>
          <w:u w:color="000000"/>
          <w:bdr w:val="nil"/>
        </w:rPr>
        <w:t>предусмотрено</w:t>
      </w:r>
      <w:r w:rsidRPr="00352D6D">
        <w:rPr>
          <w:rFonts w:eastAsia="Arial Unicode MS"/>
          <w:sz w:val="24"/>
          <w:szCs w:val="24"/>
          <w:u w:color="000000"/>
          <w:bdr w:val="nil"/>
        </w:rPr>
        <w:t>;</w:t>
      </w:r>
    </w:p>
    <w:p w:rsidR="000C1A75" w:rsidRPr="00352D6D" w:rsidRDefault="000C1A75" w:rsidP="000C1A75">
      <w:pPr>
        <w:widowControl w:val="0"/>
        <w:numPr>
          <w:ilvl w:val="4"/>
          <w:numId w:val="29"/>
        </w:numPr>
        <w:pBdr>
          <w:top w:val="nil"/>
          <w:left w:val="nil"/>
          <w:bottom w:val="nil"/>
          <w:right w:val="nil"/>
          <w:between w:val="nil"/>
        </w:pBdr>
        <w:spacing w:line="276" w:lineRule="auto"/>
        <w:ind w:left="0" w:firstLine="851"/>
        <w:rPr>
          <w:rFonts w:eastAsia="Arial Unicode MS"/>
          <w:sz w:val="24"/>
          <w:szCs w:val="24"/>
          <w:u w:color="000000"/>
          <w:bdr w:val="nil"/>
        </w:rPr>
      </w:pPr>
      <w:r w:rsidRPr="00352D6D">
        <w:rPr>
          <w:bCs/>
          <w:sz w:val="24"/>
          <w:szCs w:val="24"/>
        </w:rPr>
        <w:t>обеспечение</w:t>
      </w:r>
      <w:r w:rsidRPr="00352D6D">
        <w:rPr>
          <w:rFonts w:eastAsia="Arial Unicode MS"/>
          <w:sz w:val="24"/>
          <w:szCs w:val="24"/>
          <w:u w:color="000000"/>
          <w:bdr w:val="nil"/>
        </w:rPr>
        <w:t xml:space="preserve"> исполнения обязательств по Договору(</w:t>
      </w:r>
      <w:proofErr w:type="spellStart"/>
      <w:r w:rsidRPr="00352D6D">
        <w:rPr>
          <w:rFonts w:eastAsia="Arial Unicode MS"/>
          <w:sz w:val="24"/>
          <w:szCs w:val="24"/>
          <w:u w:color="000000"/>
          <w:bdr w:val="nil"/>
        </w:rPr>
        <w:t>ам</w:t>
      </w:r>
      <w:proofErr w:type="spellEnd"/>
      <w:r w:rsidRPr="00352D6D">
        <w:rPr>
          <w:rFonts w:eastAsia="Arial Unicode MS"/>
          <w:sz w:val="24"/>
          <w:szCs w:val="24"/>
          <w:u w:color="000000"/>
          <w:bdr w:val="nil"/>
        </w:rPr>
        <w:t xml:space="preserve">) – </w:t>
      </w:r>
      <w:r w:rsidRPr="00352D6D">
        <w:rPr>
          <w:rFonts w:eastAsia="Arial Unicode MS"/>
          <w:b/>
          <w:sz w:val="24"/>
          <w:szCs w:val="24"/>
          <w:u w:color="000000"/>
          <w:bdr w:val="nil"/>
        </w:rPr>
        <w:t xml:space="preserve">не предусмотрено, </w:t>
      </w:r>
      <w:r w:rsidRPr="00352D6D">
        <w:rPr>
          <w:rFonts w:eastAsia="Arial Unicode MS"/>
          <w:sz w:val="24"/>
          <w:szCs w:val="24"/>
          <w:u w:color="000000"/>
          <w:bdr w:val="nil"/>
        </w:rPr>
        <w:t xml:space="preserve">за исключением </w:t>
      </w:r>
      <w:r w:rsidRPr="00352D6D">
        <w:rPr>
          <w:sz w:val="24"/>
          <w:szCs w:val="24"/>
        </w:rPr>
        <w:t xml:space="preserve">случая предложения Победителем аномально низкой (демпинговой) цены (подпункт  </w:t>
      </w:r>
      <w:r w:rsidRPr="00352D6D">
        <w:rPr>
          <w:sz w:val="24"/>
          <w:szCs w:val="24"/>
        </w:rPr>
        <w:fldChar w:fldCharType="begin"/>
      </w:r>
      <w:r w:rsidRPr="00352D6D">
        <w:rPr>
          <w:sz w:val="24"/>
          <w:szCs w:val="24"/>
        </w:rPr>
        <w:instrText xml:space="preserve"> REF _Ref180154709 \r \h  \* MERGEFORMAT </w:instrText>
      </w:r>
      <w:r w:rsidRPr="00352D6D">
        <w:rPr>
          <w:sz w:val="24"/>
          <w:szCs w:val="24"/>
        </w:rPr>
      </w:r>
      <w:r w:rsidRPr="00352D6D">
        <w:rPr>
          <w:sz w:val="24"/>
          <w:szCs w:val="24"/>
        </w:rPr>
        <w:fldChar w:fldCharType="separate"/>
      </w:r>
      <w:r w:rsidR="007E3F06" w:rsidRPr="00352D6D">
        <w:rPr>
          <w:sz w:val="24"/>
          <w:szCs w:val="24"/>
        </w:rPr>
        <w:t>54.2</w:t>
      </w:r>
      <w:r w:rsidRPr="00352D6D">
        <w:rPr>
          <w:sz w:val="24"/>
          <w:szCs w:val="24"/>
        </w:rPr>
        <w:fldChar w:fldCharType="end"/>
      </w:r>
      <w:r w:rsidRPr="00352D6D">
        <w:rPr>
          <w:sz w:val="24"/>
          <w:szCs w:val="24"/>
        </w:rPr>
        <w:t xml:space="preserve"> настоящей документации).</w:t>
      </w:r>
    </w:p>
    <w:p w:rsidR="000C1A75" w:rsidRPr="00470FE8" w:rsidRDefault="000C1A75" w:rsidP="004764C5">
      <w:pPr>
        <w:widowControl w:val="0"/>
        <w:shd w:val="clear" w:color="auto" w:fill="FFFFFF"/>
        <w:tabs>
          <w:tab w:val="left" w:pos="1418"/>
        </w:tabs>
        <w:suppressAutoHyphens/>
        <w:autoSpaceDE w:val="0"/>
        <w:spacing w:line="276" w:lineRule="auto"/>
        <w:ind w:right="159" w:firstLine="0"/>
        <w:rPr>
          <w:b/>
          <w:bCs/>
          <w:sz w:val="24"/>
          <w:szCs w:val="24"/>
        </w:rPr>
      </w:pPr>
    </w:p>
    <w:p w:rsidR="000C1A75" w:rsidRPr="004764C5" w:rsidRDefault="000C1A75" w:rsidP="000C1A75">
      <w:pPr>
        <w:widowControl w:val="0"/>
        <w:numPr>
          <w:ilvl w:val="2"/>
          <w:numId w:val="24"/>
        </w:numPr>
        <w:shd w:val="clear" w:color="auto" w:fill="FFFFFF"/>
        <w:tabs>
          <w:tab w:val="left" w:pos="1418"/>
          <w:tab w:val="num" w:pos="2127"/>
        </w:tabs>
        <w:suppressAutoHyphens/>
        <w:autoSpaceDE w:val="0"/>
        <w:spacing w:line="276" w:lineRule="auto"/>
        <w:ind w:left="851" w:right="159" w:firstLine="567"/>
        <w:rPr>
          <w:b/>
          <w:bCs/>
          <w:sz w:val="24"/>
          <w:szCs w:val="24"/>
        </w:rPr>
      </w:pPr>
      <w:r w:rsidRPr="004764C5">
        <w:rPr>
          <w:b/>
          <w:bCs/>
          <w:sz w:val="24"/>
          <w:szCs w:val="24"/>
        </w:rPr>
        <w:t>Требования к обеспечению. Обеспечение исполнения обязательств по Договору(</w:t>
      </w:r>
      <w:proofErr w:type="spellStart"/>
      <w:r w:rsidRPr="004764C5">
        <w:rPr>
          <w:b/>
          <w:bCs/>
          <w:sz w:val="24"/>
          <w:szCs w:val="24"/>
        </w:rPr>
        <w:t>ам</w:t>
      </w:r>
      <w:proofErr w:type="spellEnd"/>
      <w:r w:rsidRPr="004764C5">
        <w:rPr>
          <w:b/>
          <w:bCs/>
          <w:sz w:val="24"/>
          <w:szCs w:val="24"/>
        </w:rPr>
        <w:t>) не предусмотрено, за исключением случая предложения Победителем аномально низкой (демпинговой) цены</w:t>
      </w:r>
    </w:p>
    <w:p w:rsidR="000C1A75" w:rsidRPr="004764C5" w:rsidRDefault="000C1A75" w:rsidP="000C1A75">
      <w:pPr>
        <w:widowControl w:val="0"/>
        <w:spacing w:line="276" w:lineRule="auto"/>
        <w:rPr>
          <w:b/>
          <w:sz w:val="24"/>
          <w:szCs w:val="24"/>
        </w:rPr>
      </w:pPr>
    </w:p>
    <w:p w:rsidR="000C1A75" w:rsidRPr="004764C5" w:rsidRDefault="000C1A75" w:rsidP="000C1A75">
      <w:pPr>
        <w:widowControl w:val="0"/>
        <w:numPr>
          <w:ilvl w:val="3"/>
          <w:numId w:val="24"/>
        </w:numPr>
        <w:shd w:val="clear" w:color="auto" w:fill="FFFFFF"/>
        <w:tabs>
          <w:tab w:val="num" w:pos="426"/>
          <w:tab w:val="left" w:pos="1134"/>
        </w:tabs>
        <w:suppressAutoHyphens/>
        <w:autoSpaceDE w:val="0"/>
        <w:spacing w:line="276" w:lineRule="auto"/>
        <w:ind w:left="2410" w:right="159" w:hanging="850"/>
        <w:rPr>
          <w:b/>
          <w:bCs/>
          <w:sz w:val="24"/>
          <w:szCs w:val="24"/>
        </w:rPr>
      </w:pPr>
      <w:r w:rsidRPr="004764C5">
        <w:rPr>
          <w:bCs/>
          <w:sz w:val="24"/>
          <w:szCs w:val="24"/>
        </w:rPr>
        <w:t>Размер обеспечения, Порядок (способ) предоставления обеспечения, Основное обязательство, Срок предоставления обеспечения, Срок исполнения обязательств, Срок действия независимой гарантии, Порядок возврата обеспечения, Условия утраты обеспечения, Форма независимой гарантии, Форма соглашения об обеспечительном платеже и Форма Изменения к независимой гарантии для обеспечения Договора(</w:t>
      </w:r>
      <w:proofErr w:type="spellStart"/>
      <w:r w:rsidRPr="004764C5">
        <w:rPr>
          <w:bCs/>
          <w:sz w:val="24"/>
          <w:szCs w:val="24"/>
        </w:rPr>
        <w:t>ов</w:t>
      </w:r>
      <w:proofErr w:type="spellEnd"/>
      <w:r w:rsidRPr="004764C5">
        <w:rPr>
          <w:bCs/>
          <w:sz w:val="24"/>
          <w:szCs w:val="24"/>
        </w:rPr>
        <w:t xml:space="preserve">) в случае предложения Победителем аномально низкой </w:t>
      </w:r>
      <w:r w:rsidRPr="004764C5">
        <w:rPr>
          <w:bCs/>
          <w:sz w:val="24"/>
          <w:szCs w:val="24"/>
        </w:rPr>
        <w:lastRenderedPageBreak/>
        <w:t xml:space="preserve">(демпинговой) цены: </w:t>
      </w:r>
      <w:r w:rsidRPr="004764C5">
        <w:rPr>
          <w:b/>
          <w:bCs/>
          <w:sz w:val="24"/>
          <w:szCs w:val="24"/>
        </w:rPr>
        <w:t>приведены в Приложении №7 к закупочной документации.</w:t>
      </w:r>
    </w:p>
    <w:p w:rsidR="000C1A75" w:rsidRPr="00470FE8" w:rsidRDefault="000C1A75" w:rsidP="000C1A75">
      <w:pPr>
        <w:widowControl w:val="0"/>
        <w:shd w:val="clear" w:color="auto" w:fill="FFFFFF"/>
        <w:tabs>
          <w:tab w:val="left" w:pos="1134"/>
        </w:tabs>
        <w:suppressAutoHyphens/>
        <w:autoSpaceDE w:val="0"/>
        <w:spacing w:line="276" w:lineRule="auto"/>
        <w:ind w:left="2410" w:right="159" w:firstLine="0"/>
        <w:rPr>
          <w:b/>
          <w:bCs/>
          <w:sz w:val="24"/>
          <w:szCs w:val="24"/>
        </w:rPr>
      </w:pP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79" w:name="_Ref130473888"/>
      <w:r w:rsidRPr="00470FE8">
        <w:rPr>
          <w:iCs/>
          <w:sz w:val="24"/>
          <w:szCs w:val="24"/>
        </w:rPr>
        <w:t>В случае, если закупочной документацией</w:t>
      </w:r>
      <w:r w:rsidRPr="00470FE8">
        <w:rPr>
          <w:b/>
          <w:iCs/>
          <w:sz w:val="24"/>
          <w:szCs w:val="24"/>
        </w:rPr>
        <w:t xml:space="preserve"> </w:t>
      </w:r>
      <w:r w:rsidRPr="00470FE8">
        <w:rPr>
          <w:iCs/>
          <w:sz w:val="24"/>
          <w:szCs w:val="24"/>
        </w:rPr>
        <w:t xml:space="preserve">и проектом Договора </w:t>
      </w:r>
      <w:r w:rsidRPr="00CC3DCC">
        <w:rPr>
          <w:iCs/>
          <w:sz w:val="24"/>
          <w:szCs w:val="24"/>
        </w:rPr>
        <w:t>предусмотрено несколько способов обеспечения обязательств, выбор способа обеспечения обязательств по договору(</w:t>
      </w:r>
      <w:proofErr w:type="spellStart"/>
      <w:r w:rsidRPr="00CC3DCC">
        <w:rPr>
          <w:iCs/>
          <w:sz w:val="24"/>
          <w:szCs w:val="24"/>
        </w:rPr>
        <w:t>ам</w:t>
      </w:r>
      <w:proofErr w:type="spellEnd"/>
      <w:r w:rsidRPr="00CC3DCC">
        <w:rPr>
          <w:iCs/>
          <w:sz w:val="24"/>
          <w:szCs w:val="24"/>
        </w:rPr>
        <w:t>) осуществляется Победителем.</w:t>
      </w:r>
      <w:bookmarkEnd w:id="79"/>
      <w:r w:rsidRPr="00CC3DCC">
        <w:rPr>
          <w:sz w:val="24"/>
          <w:szCs w:val="24"/>
        </w:rPr>
        <w:t xml:space="preserve">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0" w:name="_Ref130556529"/>
      <w:r w:rsidRPr="00CC3DCC">
        <w:rPr>
          <w:sz w:val="24"/>
          <w:szCs w:val="24"/>
        </w:rPr>
        <w:t xml:space="preserve">Непредставление обеспечения исполнения обязательств до срока, указанного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rPr>
        <w:t xml:space="preserve"> в </w:t>
      </w:r>
      <w:r w:rsidRPr="00CC3DCC">
        <w:rPr>
          <w:bCs/>
          <w:sz w:val="24"/>
          <w:szCs w:val="24"/>
        </w:rPr>
        <w:t>Требованиях к обеспечению/ Срок предоставления обеспечения</w:t>
      </w:r>
      <w:r w:rsidRPr="00CC3DCC">
        <w:rPr>
          <w:b/>
          <w:bCs/>
          <w:sz w:val="24"/>
          <w:szCs w:val="24"/>
        </w:rPr>
        <w:t xml:space="preserve"> </w:t>
      </w:r>
      <w:r w:rsidRPr="00CC3DCC">
        <w:rPr>
          <w:sz w:val="24"/>
          <w:szCs w:val="24"/>
        </w:rPr>
        <w:t xml:space="preserve">либо несоответствие условий и содержания обеспечения обязательств требованиям настоящей документации, приведет к утере данным Участником статуса Победителя и последствиям, указанным в подпункте </w:t>
      </w:r>
      <w:r w:rsidRPr="00CC3DCC">
        <w:rPr>
          <w:sz w:val="24"/>
          <w:szCs w:val="24"/>
        </w:rPr>
        <w:fldChar w:fldCharType="begin"/>
      </w:r>
      <w:r w:rsidRPr="00CC3DCC">
        <w:rPr>
          <w:sz w:val="24"/>
          <w:szCs w:val="24"/>
        </w:rPr>
        <w:instrText xml:space="preserve"> REF _Ref9347655 \r \h  \* MERGEFORMAT </w:instrText>
      </w:r>
      <w:r w:rsidRPr="00CC3DCC">
        <w:rPr>
          <w:sz w:val="24"/>
          <w:szCs w:val="24"/>
        </w:rPr>
      </w:r>
      <w:r w:rsidRPr="00CC3DCC">
        <w:rPr>
          <w:sz w:val="24"/>
          <w:szCs w:val="24"/>
        </w:rPr>
        <w:fldChar w:fldCharType="separate"/>
      </w:r>
      <w:r w:rsidR="007E3F06">
        <w:rPr>
          <w:sz w:val="24"/>
          <w:szCs w:val="24"/>
        </w:rPr>
        <w:t>56.1</w:t>
      </w:r>
      <w:r w:rsidRPr="00CC3DCC">
        <w:rPr>
          <w:sz w:val="24"/>
          <w:szCs w:val="24"/>
        </w:rPr>
        <w:fldChar w:fldCharType="end"/>
      </w:r>
      <w:r w:rsidRPr="00CC3DCC">
        <w:rPr>
          <w:sz w:val="24"/>
          <w:szCs w:val="24"/>
        </w:rPr>
        <w:t>.</w:t>
      </w:r>
      <w:bookmarkEnd w:id="80"/>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1" w:name="_Ref130556457"/>
      <w:r w:rsidRPr="00CC3DCC">
        <w:rPr>
          <w:sz w:val="24"/>
          <w:szCs w:val="24"/>
        </w:rPr>
        <w:t>В случае, если Победитель выбрал обеспечение исполнения договора в форме независимой гарантии, то соответствующая независимой гарантия должна быть составлена с учетом требований статей 368-379 Гражданского кодекса Российской Федерации и удовлетворять следующим требованиям:</w:t>
      </w:r>
      <w:bookmarkEnd w:id="81"/>
    </w:p>
    <w:p w:rsidR="000C1A75" w:rsidRPr="00CC3DCC" w:rsidRDefault="000C1A75" w:rsidP="000C1A75">
      <w:pPr>
        <w:pStyle w:val="afc"/>
        <w:numPr>
          <w:ilvl w:val="0"/>
          <w:numId w:val="25"/>
        </w:numPr>
        <w:tabs>
          <w:tab w:val="left" w:pos="708"/>
        </w:tabs>
        <w:snapToGrid w:val="0"/>
        <w:spacing w:line="276" w:lineRule="auto"/>
        <w:ind w:left="2268" w:hanging="425"/>
        <w:rPr>
          <w:sz w:val="24"/>
          <w:szCs w:val="24"/>
        </w:rPr>
      </w:pPr>
      <w:r w:rsidRPr="00CC3DCC">
        <w:rPr>
          <w:sz w:val="24"/>
          <w:szCs w:val="24"/>
        </w:rPr>
        <w:t>Сумма независимой гарантии должна быть выражена в российских рублях;</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 xml:space="preserve">Срок действия независимой гарантии указывается в пункте </w:t>
      </w:r>
      <w:r w:rsidRPr="00CC3DCC">
        <w:rPr>
          <w:sz w:val="24"/>
          <w:szCs w:val="24"/>
        </w:rPr>
        <w:fldChar w:fldCharType="begin"/>
      </w:r>
      <w:r w:rsidRPr="00CC3DCC">
        <w:rPr>
          <w:sz w:val="24"/>
          <w:szCs w:val="24"/>
        </w:rPr>
        <w:instrText xml:space="preserve"> REF _Ref180149962 \r \h  \* MERGEFORMAT </w:instrText>
      </w:r>
      <w:r w:rsidRPr="00CC3DCC">
        <w:rPr>
          <w:sz w:val="24"/>
          <w:szCs w:val="24"/>
        </w:rPr>
      </w:r>
      <w:r w:rsidRPr="00CC3DCC">
        <w:rPr>
          <w:sz w:val="24"/>
          <w:szCs w:val="24"/>
        </w:rPr>
        <w:fldChar w:fldCharType="separate"/>
      </w:r>
      <w:r w:rsidR="007E3F06">
        <w:rPr>
          <w:sz w:val="24"/>
          <w:szCs w:val="24"/>
        </w:rPr>
        <w:t>54.3</w:t>
      </w:r>
      <w:r w:rsidRPr="00CC3DCC">
        <w:rPr>
          <w:sz w:val="24"/>
          <w:szCs w:val="24"/>
        </w:rPr>
        <w:fldChar w:fldCharType="end"/>
      </w:r>
      <w:r w:rsidRPr="00CC3DCC">
        <w:rPr>
          <w:sz w:val="24"/>
          <w:szCs w:val="24"/>
          <w:lang w:val="ru-RU"/>
        </w:rPr>
        <w:t xml:space="preserve"> в </w:t>
      </w:r>
      <w:r w:rsidRPr="00CC3DCC">
        <w:rPr>
          <w:bCs/>
          <w:sz w:val="24"/>
          <w:szCs w:val="24"/>
        </w:rPr>
        <w:t>Требования</w:t>
      </w:r>
      <w:r w:rsidRPr="00CC3DCC">
        <w:rPr>
          <w:bCs/>
          <w:sz w:val="24"/>
          <w:szCs w:val="24"/>
          <w:lang w:val="ru-RU"/>
        </w:rPr>
        <w:t>х</w:t>
      </w:r>
      <w:r w:rsidRPr="00CC3DCC">
        <w:rPr>
          <w:bCs/>
          <w:sz w:val="24"/>
          <w:szCs w:val="24"/>
        </w:rPr>
        <w:t xml:space="preserve"> к обеспечению</w:t>
      </w:r>
      <w:r w:rsidRPr="00CC3DCC">
        <w:rPr>
          <w:bCs/>
          <w:sz w:val="24"/>
          <w:szCs w:val="24"/>
          <w:lang w:val="ru-RU"/>
        </w:rPr>
        <w:t>/</w:t>
      </w:r>
      <w:r w:rsidRPr="00CC3DCC">
        <w:rPr>
          <w:bCs/>
          <w:sz w:val="24"/>
          <w:szCs w:val="24"/>
        </w:rPr>
        <w:t xml:space="preserve"> Срок действия независимой гарантии</w:t>
      </w:r>
      <w:r w:rsidRPr="00CC3DCC">
        <w:rPr>
          <w:bCs/>
          <w:iCs/>
          <w:sz w:val="24"/>
          <w:szCs w:val="24"/>
        </w:rPr>
        <w:t xml:space="preserve">; </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sz w:val="24"/>
          <w:szCs w:val="24"/>
        </w:rPr>
        <w:t>Бенефициаром в независимой гарантии должен быть указан Заказчик, принципалом — Победитель, гарантом —</w:t>
      </w:r>
      <w:r w:rsidRPr="00CC3DCC">
        <w:rPr>
          <w:bCs/>
          <w:iCs/>
          <w:sz w:val="24"/>
          <w:szCs w:val="24"/>
        </w:rPr>
        <w:t xml:space="preserve"> </w:t>
      </w:r>
      <w:r w:rsidRPr="00CC3DCC">
        <w:rPr>
          <w:bCs/>
          <w:sz w:val="24"/>
          <w:szCs w:val="24"/>
          <w:lang w:eastAsia="en-US"/>
        </w:rPr>
        <w:t>кредитная организация, выдавшая Независимую гарантию</w:t>
      </w:r>
      <w:r w:rsidRPr="00CC3DCC">
        <w:rPr>
          <w:bCs/>
          <w:iCs/>
          <w:sz w:val="24"/>
          <w:szCs w:val="24"/>
        </w:rPr>
        <w:t>;</w:t>
      </w:r>
    </w:p>
    <w:p w:rsidR="000C1A75" w:rsidRPr="00CC3DCC" w:rsidRDefault="000C1A75" w:rsidP="000C1A75">
      <w:pPr>
        <w:pStyle w:val="afc"/>
        <w:numPr>
          <w:ilvl w:val="0"/>
          <w:numId w:val="25"/>
        </w:numPr>
        <w:tabs>
          <w:tab w:val="left" w:pos="708"/>
        </w:tabs>
        <w:snapToGrid w:val="0"/>
        <w:spacing w:line="276" w:lineRule="auto"/>
        <w:ind w:left="2268" w:hanging="425"/>
        <w:rPr>
          <w:bCs/>
          <w:iCs/>
          <w:sz w:val="24"/>
          <w:szCs w:val="24"/>
        </w:rPr>
      </w:pPr>
      <w:r w:rsidRPr="00CC3DCC">
        <w:rPr>
          <w:bCs/>
          <w:iCs/>
          <w:sz w:val="24"/>
          <w:szCs w:val="24"/>
        </w:rPr>
        <w:t xml:space="preserve">Получатель платежа и реквизиты </w:t>
      </w:r>
      <w:r w:rsidRPr="00CC3DCC">
        <w:rPr>
          <w:sz w:val="24"/>
          <w:szCs w:val="24"/>
        </w:rPr>
        <w:t xml:space="preserve">Заказчика </w:t>
      </w:r>
      <w:r w:rsidRPr="00CC3DCC">
        <w:rPr>
          <w:bCs/>
          <w:iCs/>
          <w:sz w:val="24"/>
          <w:szCs w:val="24"/>
        </w:rPr>
        <w:t xml:space="preserve">для указания в независимой гарантии уточняются на этапе заключения Договора.  </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2" w:name="_Ref130556489"/>
      <w:r w:rsidRPr="00CC3DCC">
        <w:rPr>
          <w:bCs/>
          <w:sz w:val="24"/>
          <w:szCs w:val="24"/>
        </w:rPr>
        <w:t>Требования к банкам-гарантам и критерии установления лимитов риска для целей принятия независимой гарантии и Требования к гарантам/поручителям, не являющимися банками или иными кредитными организациями, и критерии установления лимита риска на принятие независимых гарантий и/или договоров поручительства от таких гарантов/поручителей приведены в Приложении №6 к закупочной документации</w:t>
      </w:r>
      <w:bookmarkEnd w:id="82"/>
      <w:r>
        <w:rPr>
          <w:sz w:val="24"/>
          <w:szCs w:val="24"/>
        </w:rPr>
        <w:t>.</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Независимая гарантия предоставляется Победителем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 все листы такой гарантии должны быть прошиты и пронумерованы. Вместе с независимой гарантией предоставляются документы, подтверждающие соответствие Гаранта установленным в закупочной документации требованиям (допускается предоставление документов на бумажном носителе либо в виде электронного документа в соответствии с требованиями Федерального закона «Об электронной подписи» от 06.04.2011 № 63-ФЗ). Подробный список документов, подтверждающих соответствие гаранта требованиям закупочной документации приведен в приложении №</w:t>
      </w:r>
      <w:r>
        <w:rPr>
          <w:sz w:val="24"/>
          <w:szCs w:val="24"/>
        </w:rPr>
        <w:t>6</w:t>
      </w:r>
      <w:r w:rsidRPr="00021699">
        <w:rPr>
          <w:sz w:val="24"/>
          <w:szCs w:val="24"/>
        </w:rPr>
        <w:t xml:space="preserve"> к закупочной документации.</w:t>
      </w:r>
    </w:p>
    <w:p w:rsidR="000C1A75" w:rsidRPr="00021699"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021699">
        <w:rPr>
          <w:sz w:val="24"/>
          <w:szCs w:val="24"/>
        </w:rPr>
        <w:t xml:space="preserve">Закупочной документацией предусмотрено право Заказчика (по запросу) на получение подтверждения факта выдачи независимой гарантии/изменения к независимой гарантии гарантом и о постановке выданной независимой гарантии </w:t>
      </w:r>
      <w:r w:rsidRPr="00021699">
        <w:rPr>
          <w:sz w:val="24"/>
          <w:szCs w:val="24"/>
        </w:rPr>
        <w:lastRenderedPageBreak/>
        <w:t>на учет по счету 91315 (если гарант является кредитной организацией).</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CC3DCC">
        <w:rPr>
          <w:sz w:val="24"/>
          <w:szCs w:val="24"/>
        </w:rPr>
        <w:t>Не допускается включение в условия независимой гарантии требования о предоставлении бенефициаром гаранту вместе с требованием об осуществлении платежа каких-либо документов, подтверждающих неисполнение или ненадлежащее исполнение принципалом обязательств, обеспечиваемых независимой гарантией (судебных актов, претензий, писем, уведомлений), за исключением копии выданной гарантии, карточки с образцами подписей уполномоченных лиц бенефициара.</w:t>
      </w:r>
    </w:p>
    <w:p w:rsidR="000C1A75" w:rsidRPr="00CC3DCC"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3" w:name="_Ref130229492"/>
      <w:r w:rsidRPr="00CC3DCC">
        <w:rPr>
          <w:sz w:val="24"/>
          <w:szCs w:val="24"/>
        </w:rPr>
        <w:t>Возврат оригинала Независимой гарантии Победителю осуществляется по инициативе Победителя в следующих случаях:</w:t>
      </w:r>
      <w:bookmarkEnd w:id="83"/>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CC3DCC">
        <w:rPr>
          <w:sz w:val="24"/>
          <w:szCs w:val="24"/>
        </w:rPr>
        <w:t>если</w:t>
      </w:r>
      <w:r w:rsidRPr="00470FE8">
        <w:rPr>
          <w:sz w:val="24"/>
          <w:szCs w:val="24"/>
        </w:rPr>
        <w:t xml:space="preserve"> </w:t>
      </w:r>
      <w:r w:rsidRPr="00470FE8">
        <w:rPr>
          <w:bCs/>
          <w:sz w:val="24"/>
          <w:szCs w:val="24"/>
        </w:rPr>
        <w:t xml:space="preserve">Победителем </w:t>
      </w:r>
      <w:r w:rsidRPr="00470FE8">
        <w:rPr>
          <w:sz w:val="24"/>
          <w:szCs w:val="24"/>
        </w:rPr>
        <w:t>исполнены обязательства, исполнение которых покрывала Независимая гарантия;</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при замене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по истечении срока действия Независимой гарантии;</w:t>
      </w:r>
    </w:p>
    <w:p w:rsidR="000C1A75" w:rsidRPr="00470FE8" w:rsidRDefault="000C1A75" w:rsidP="000C1A75">
      <w:pPr>
        <w:numPr>
          <w:ilvl w:val="0"/>
          <w:numId w:val="26"/>
        </w:numPr>
        <w:tabs>
          <w:tab w:val="left" w:pos="1134"/>
        </w:tabs>
        <w:suppressAutoHyphens/>
        <w:spacing w:line="276" w:lineRule="auto"/>
        <w:ind w:left="1560" w:firstLine="567"/>
        <w:rPr>
          <w:sz w:val="24"/>
          <w:szCs w:val="24"/>
        </w:rPr>
      </w:pPr>
      <w:r w:rsidRPr="00470FE8">
        <w:rPr>
          <w:sz w:val="24"/>
          <w:szCs w:val="24"/>
        </w:rPr>
        <w:t>в иных случаях, предусмотренных договором.</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bookmarkStart w:id="84" w:name="_Ref130229493"/>
      <w:r w:rsidRPr="00470FE8">
        <w:rPr>
          <w:sz w:val="24"/>
          <w:szCs w:val="24"/>
        </w:rPr>
        <w:t>Взыскание по независимой гарантии производится при наступлении обстоятельств, предусмотренных независимой гарантией.</w:t>
      </w:r>
    </w:p>
    <w:p w:rsidR="000C1A75" w:rsidRPr="00470FE8" w:rsidRDefault="000C1A75" w:rsidP="000C1A75">
      <w:pPr>
        <w:widowControl w:val="0"/>
        <w:numPr>
          <w:ilvl w:val="1"/>
          <w:numId w:val="24"/>
        </w:numPr>
        <w:shd w:val="clear" w:color="auto" w:fill="FFFFFF"/>
        <w:tabs>
          <w:tab w:val="num" w:pos="141"/>
          <w:tab w:val="left" w:pos="1418"/>
        </w:tabs>
        <w:suppressAutoHyphens/>
        <w:autoSpaceDE w:val="0"/>
        <w:spacing w:line="276" w:lineRule="auto"/>
        <w:ind w:left="1418" w:right="159" w:hanging="709"/>
        <w:rPr>
          <w:sz w:val="24"/>
          <w:szCs w:val="24"/>
        </w:rPr>
      </w:pPr>
      <w:r w:rsidRPr="00470FE8">
        <w:rPr>
          <w:sz w:val="24"/>
          <w:szCs w:val="24"/>
        </w:rPr>
        <w:t>Возврат Победителю Независимой гарантии, по которой Заказчиком предъявлены требования об оплате, не производится.</w:t>
      </w:r>
      <w:bookmarkEnd w:id="84"/>
    </w:p>
    <w:p w:rsidR="000C1A75" w:rsidRPr="00470FE8" w:rsidRDefault="000C1A75" w:rsidP="000C1A75">
      <w:pPr>
        <w:widowControl w:val="0"/>
        <w:numPr>
          <w:ilvl w:val="1"/>
          <w:numId w:val="4"/>
        </w:numPr>
        <w:shd w:val="clear" w:color="auto" w:fill="FFFFFF"/>
        <w:tabs>
          <w:tab w:val="left" w:pos="1418"/>
        </w:tabs>
        <w:suppressAutoHyphens/>
        <w:autoSpaceDE w:val="0"/>
        <w:spacing w:line="276" w:lineRule="auto"/>
        <w:ind w:left="1418" w:right="159" w:hanging="709"/>
        <w:rPr>
          <w:bCs/>
          <w:sz w:val="24"/>
          <w:szCs w:val="24"/>
        </w:rPr>
      </w:pPr>
      <w:r w:rsidRPr="00470FE8">
        <w:rPr>
          <w:bCs/>
          <w:sz w:val="24"/>
          <w:szCs w:val="24"/>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w:t>
      </w:r>
      <w:proofErr w:type="spellStart"/>
      <w:r w:rsidRPr="00470FE8">
        <w:rPr>
          <w:bCs/>
          <w:sz w:val="24"/>
          <w:szCs w:val="24"/>
        </w:rPr>
        <w:t>бенефициарных</w:t>
      </w:r>
      <w:proofErr w:type="spellEnd"/>
      <w:r w:rsidRPr="00470FE8">
        <w:rPr>
          <w:bCs/>
          <w:sz w:val="24"/>
          <w:szCs w:val="24"/>
        </w:rPr>
        <w:t xml:space="preserve"> владельцев (если совокупная доля их прямого и (или) косвенного участия в этой организации составляет не менее 25 процентов) которых иностранными государствами введены ограничительные меры, обеспечение исполнения </w:t>
      </w:r>
      <w:r w:rsidRPr="00470FE8">
        <w:rPr>
          <w:sz w:val="24"/>
          <w:szCs w:val="24"/>
        </w:rPr>
        <w:t>обязательств</w:t>
      </w:r>
      <w:r w:rsidRPr="00470FE8">
        <w:rPr>
          <w:b/>
          <w:sz w:val="24"/>
          <w:szCs w:val="24"/>
        </w:rPr>
        <w:t xml:space="preserve"> </w:t>
      </w:r>
      <w:r w:rsidRPr="00470FE8">
        <w:rPr>
          <w:bCs/>
          <w:sz w:val="24"/>
          <w:szCs w:val="24"/>
        </w:rPr>
        <w:t>может быть представлено в форме поручительства аффилированных с такими организациями - участниками закупки лиц (далее - Аффилированные лица):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в) принявших обязательство письменно извещать Заказчика в течение 3 рабочих дней со дня наступления следующих событий:</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предъявление к Аффилированному лицу имущественных требований, </w:t>
      </w:r>
      <w:r w:rsidRPr="00470FE8">
        <w:rPr>
          <w:spacing w:val="-2"/>
          <w:sz w:val="24"/>
          <w:szCs w:val="24"/>
        </w:rPr>
        <w:t>превышающих 10 процентов балансовой стоимости активов Аффилированного</w:t>
      </w:r>
      <w:r w:rsidRPr="00470FE8">
        <w:rPr>
          <w:sz w:val="24"/>
          <w:szCs w:val="24"/>
        </w:rPr>
        <w:t xml:space="preserve"> лица со стороны третьих лиц;</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возбуждение в отношении руководителя Аффилированного лица </w:t>
      </w:r>
      <w:r w:rsidRPr="00470FE8">
        <w:rPr>
          <w:spacing w:val="-2"/>
          <w:sz w:val="24"/>
          <w:szCs w:val="24"/>
        </w:rPr>
        <w:t>уголовного дела в соответствии с уголовно-процессуальным законодательством</w:t>
      </w:r>
      <w:r w:rsidRPr="00470FE8">
        <w:rPr>
          <w:sz w:val="24"/>
          <w:szCs w:val="24"/>
        </w:rPr>
        <w:t xml:space="preserve"> Российской Федерации;</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t xml:space="preserve">изменение местонахождения, учредительных документов, органов </w:t>
      </w:r>
      <w:r w:rsidRPr="00470FE8">
        <w:rPr>
          <w:spacing w:val="-2"/>
          <w:sz w:val="24"/>
          <w:szCs w:val="24"/>
        </w:rPr>
        <w:t>управления Аффилированного лица, банковских реквизитов Аффилированного</w:t>
      </w:r>
      <w:r w:rsidRPr="00470FE8">
        <w:rPr>
          <w:sz w:val="24"/>
          <w:szCs w:val="24"/>
        </w:rPr>
        <w:t xml:space="preserve"> лица;</w:t>
      </w:r>
    </w:p>
    <w:p w:rsidR="000C1A75" w:rsidRPr="00470FE8" w:rsidRDefault="000C1A75" w:rsidP="000C1A75">
      <w:pPr>
        <w:numPr>
          <w:ilvl w:val="0"/>
          <w:numId w:val="23"/>
        </w:numPr>
        <w:tabs>
          <w:tab w:val="left" w:pos="845"/>
        </w:tabs>
        <w:autoSpaceDE w:val="0"/>
        <w:autoSpaceDN w:val="0"/>
        <w:adjustRightInd w:val="0"/>
        <w:spacing w:line="276" w:lineRule="auto"/>
        <w:ind w:left="2127" w:firstLine="709"/>
        <w:rPr>
          <w:sz w:val="24"/>
          <w:szCs w:val="24"/>
        </w:rPr>
      </w:pPr>
      <w:r w:rsidRPr="00470FE8">
        <w:rPr>
          <w:sz w:val="24"/>
          <w:szCs w:val="24"/>
        </w:rPr>
        <w:lastRenderedPageBreak/>
        <w:t>принятие решения о реорганизации или ликвидации Аффилированного лица;</w:t>
      </w:r>
    </w:p>
    <w:p w:rsidR="000C1A75" w:rsidRPr="00470FE8" w:rsidRDefault="000C1A75" w:rsidP="000C1A75">
      <w:pPr>
        <w:tabs>
          <w:tab w:val="left" w:pos="1134"/>
        </w:tabs>
        <w:autoSpaceDE w:val="0"/>
        <w:autoSpaceDN w:val="0"/>
        <w:adjustRightInd w:val="0"/>
        <w:spacing w:line="276" w:lineRule="auto"/>
        <w:ind w:left="2127" w:firstLine="709"/>
        <w:rPr>
          <w:sz w:val="24"/>
          <w:szCs w:val="24"/>
        </w:rPr>
      </w:pPr>
      <w:r w:rsidRPr="00470FE8">
        <w:rPr>
          <w:spacing w:val="-4"/>
          <w:sz w:val="24"/>
          <w:szCs w:val="24"/>
        </w:rPr>
        <w:t>- </w:t>
      </w:r>
      <w:r w:rsidRPr="00470FE8">
        <w:rPr>
          <w:sz w:val="24"/>
          <w:szCs w:val="24"/>
        </w:rPr>
        <w:t>принятие судом к производству заявления о признании Аффилированного лица несостоятельным (банкротом).</w:t>
      </w:r>
    </w:p>
    <w:p w:rsidR="000C1A75" w:rsidRPr="00470FE8" w:rsidRDefault="000C1A75" w:rsidP="000C1A75">
      <w:pPr>
        <w:widowControl w:val="0"/>
        <w:shd w:val="clear" w:color="auto" w:fill="FFFFFF"/>
        <w:tabs>
          <w:tab w:val="left" w:pos="1418"/>
        </w:tabs>
        <w:suppressAutoHyphens/>
        <w:autoSpaceDE w:val="0"/>
        <w:spacing w:line="276" w:lineRule="auto"/>
        <w:ind w:left="2127" w:right="159"/>
        <w:rPr>
          <w:sz w:val="24"/>
          <w:szCs w:val="24"/>
        </w:rPr>
      </w:pPr>
      <w:r w:rsidRPr="00470FE8">
        <w:rPr>
          <w:spacing w:val="-4"/>
          <w:sz w:val="24"/>
          <w:szCs w:val="24"/>
        </w:rPr>
        <w:t>При наступлении одного из указанных событий Заказчик вправе требовать</w:t>
      </w:r>
      <w:r w:rsidRPr="00470FE8">
        <w:rPr>
          <w:sz w:val="24"/>
          <w:szCs w:val="24"/>
        </w:rPr>
        <w:t xml:space="preserve"> замены поручительства Аффилированного лица на независимую гарантию, на поручительство иного Аффилированного лица, иное обеспечение обязательств.</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г) представление Заказчику(</w:t>
      </w:r>
      <w:proofErr w:type="spellStart"/>
      <w:r w:rsidRPr="00470FE8">
        <w:rPr>
          <w:sz w:val="24"/>
          <w:szCs w:val="24"/>
        </w:rPr>
        <w:t>ам</w:t>
      </w:r>
      <w:proofErr w:type="spellEnd"/>
      <w:r w:rsidRPr="00470FE8">
        <w:rPr>
          <w:sz w:val="24"/>
          <w:szCs w:val="24"/>
        </w:rPr>
        <w:t>) письма (оригинал), подтверждающего, что в отношении контрагента Победителя закупки/</w:t>
      </w:r>
      <w:proofErr w:type="spellStart"/>
      <w:r w:rsidRPr="00470FE8">
        <w:rPr>
          <w:sz w:val="24"/>
          <w:szCs w:val="24"/>
        </w:rPr>
        <w:t>бенефициарного</w:t>
      </w:r>
      <w:proofErr w:type="spellEnd"/>
      <w:r w:rsidRPr="00470FE8">
        <w:rPr>
          <w:sz w:val="24"/>
          <w:szCs w:val="24"/>
        </w:rPr>
        <w:t xml:space="preserve"> владельца Победителя иностранными государствами введены ограничительные меры, а также содержащее сопроводительные документы, подтверждающие достоверность представленных в письме сведений со ссылкой на источники информации (оригинал/копия,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 xml:space="preserve">д) представление документов, подтверждающих </w:t>
      </w:r>
      <w:proofErr w:type="spellStart"/>
      <w:r w:rsidRPr="00470FE8">
        <w:rPr>
          <w:sz w:val="24"/>
          <w:szCs w:val="24"/>
        </w:rPr>
        <w:t>аффилированность</w:t>
      </w:r>
      <w:proofErr w:type="spellEnd"/>
      <w:r w:rsidRPr="00470FE8">
        <w:rPr>
          <w:sz w:val="24"/>
          <w:szCs w:val="24"/>
        </w:rPr>
        <w:t xml:space="preserve"> лица с Победителем, в отношении которого предоставляется поручительство (оригинал/ копия, заверенная Аффилированным лицом);</w:t>
      </w:r>
    </w:p>
    <w:p w:rsidR="000C1A75" w:rsidRPr="00470FE8" w:rsidRDefault="000C1A75" w:rsidP="000C1A75">
      <w:pPr>
        <w:tabs>
          <w:tab w:val="left" w:pos="960"/>
        </w:tabs>
        <w:autoSpaceDE w:val="0"/>
        <w:autoSpaceDN w:val="0"/>
        <w:adjustRightInd w:val="0"/>
        <w:spacing w:line="276" w:lineRule="auto"/>
        <w:ind w:left="2127" w:firstLine="709"/>
        <w:rPr>
          <w:sz w:val="24"/>
          <w:szCs w:val="24"/>
        </w:rPr>
      </w:pPr>
      <w:r w:rsidRPr="00470FE8">
        <w:rPr>
          <w:sz w:val="24"/>
          <w:szCs w:val="24"/>
        </w:rPr>
        <w:t>е) представление иных дополнительных документов либо сведений по запросу Заказчика(</w:t>
      </w:r>
      <w:proofErr w:type="spellStart"/>
      <w:r w:rsidRPr="00470FE8">
        <w:rPr>
          <w:sz w:val="24"/>
          <w:szCs w:val="24"/>
        </w:rPr>
        <w:t>ов</w:t>
      </w:r>
      <w:proofErr w:type="spellEnd"/>
      <w:r w:rsidRPr="00470FE8">
        <w:rPr>
          <w:sz w:val="24"/>
          <w:szCs w:val="24"/>
        </w:rPr>
        <w:t xml:space="preserve">) при наступлении одного из событий, указанных в </w:t>
      </w:r>
      <w:proofErr w:type="spellStart"/>
      <w:r w:rsidRPr="00470FE8">
        <w:rPr>
          <w:sz w:val="24"/>
          <w:szCs w:val="24"/>
        </w:rPr>
        <w:t>пп</w:t>
      </w:r>
      <w:proofErr w:type="spellEnd"/>
      <w:r w:rsidRPr="00470FE8">
        <w:rPr>
          <w:sz w:val="24"/>
          <w:szCs w:val="24"/>
        </w:rPr>
        <w:t>. в) настоящего пункта.</w:t>
      </w:r>
    </w:p>
    <w:p w:rsidR="00183B8C" w:rsidRPr="00470FE8" w:rsidRDefault="00F95FC0" w:rsidP="00955C37">
      <w:pPr>
        <w:pStyle w:val="afe"/>
        <w:numPr>
          <w:ilvl w:val="0"/>
          <w:numId w:val="5"/>
        </w:numPr>
        <w:tabs>
          <w:tab w:val="left" w:pos="1260"/>
        </w:tabs>
        <w:spacing w:before="0" w:line="276" w:lineRule="auto"/>
        <w:ind w:firstLine="720"/>
        <w:rPr>
          <w:sz w:val="24"/>
          <w:szCs w:val="24"/>
        </w:rPr>
      </w:pPr>
      <w:r w:rsidRPr="00470FE8">
        <w:rPr>
          <w:sz w:val="24"/>
          <w:szCs w:val="24"/>
        </w:rPr>
        <w:t xml:space="preserve">Организатор запроса цен не позднее 3 дней с момента подписания итогового Протокола разместит его на </w:t>
      </w:r>
      <w:proofErr w:type="spellStart"/>
      <w:r w:rsidRPr="00470FE8">
        <w:rPr>
          <w:sz w:val="24"/>
          <w:szCs w:val="24"/>
        </w:rPr>
        <w:t>интернет-ресурсах</w:t>
      </w:r>
      <w:proofErr w:type="spellEnd"/>
      <w:r w:rsidRPr="00470FE8">
        <w:rPr>
          <w:sz w:val="24"/>
          <w:szCs w:val="24"/>
        </w:rPr>
        <w:t xml:space="preserve">, на которых было опубликовано </w:t>
      </w:r>
      <w:r w:rsidRPr="00470FE8">
        <w:rPr>
          <w:iCs/>
          <w:sz w:val="24"/>
          <w:szCs w:val="24"/>
        </w:rPr>
        <w:t>Извещение</w:t>
      </w:r>
      <w:r w:rsidRPr="00470FE8">
        <w:rPr>
          <w:sz w:val="24"/>
          <w:szCs w:val="24"/>
        </w:rPr>
        <w:t xml:space="preserve"> о проведении </w:t>
      </w:r>
      <w:r w:rsidRPr="00470FE8">
        <w:rPr>
          <w:iCs/>
          <w:sz w:val="24"/>
          <w:szCs w:val="24"/>
        </w:rPr>
        <w:t xml:space="preserve">запроса цен </w:t>
      </w:r>
      <w:r w:rsidR="00183B8C" w:rsidRPr="00470FE8">
        <w:rPr>
          <w:iCs/>
          <w:sz w:val="24"/>
          <w:szCs w:val="24"/>
        </w:rPr>
        <w:t xml:space="preserve">(п. </w:t>
      </w:r>
      <w:r w:rsidR="003B3C9D">
        <w:rPr>
          <w:sz w:val="24"/>
          <w:szCs w:val="24"/>
        </w:rPr>
        <w:t>5</w:t>
      </w:r>
      <w:r w:rsidR="00183B8C" w:rsidRPr="00470FE8">
        <w:rPr>
          <w:iCs/>
          <w:sz w:val="24"/>
          <w:szCs w:val="24"/>
        </w:rPr>
        <w:t>)</w:t>
      </w:r>
      <w:r w:rsidRPr="00470FE8">
        <w:rPr>
          <w:sz w:val="24"/>
          <w:szCs w:val="24"/>
        </w:rPr>
        <w:t>.</w:t>
      </w:r>
    </w:p>
    <w:p w:rsidR="000850D1" w:rsidRPr="00470FE8" w:rsidRDefault="00F95FC0" w:rsidP="00604BE3">
      <w:pPr>
        <w:numPr>
          <w:ilvl w:val="0"/>
          <w:numId w:val="4"/>
        </w:numPr>
        <w:autoSpaceDE w:val="0"/>
        <w:autoSpaceDN w:val="0"/>
        <w:spacing w:before="40" w:line="240" w:lineRule="auto"/>
        <w:rPr>
          <w:sz w:val="24"/>
          <w:szCs w:val="24"/>
        </w:rPr>
      </w:pPr>
      <w:bookmarkStart w:id="85" w:name="_Ref468974519"/>
      <w:bookmarkEnd w:id="2"/>
      <w:r w:rsidRPr="00470FE8">
        <w:rPr>
          <w:sz w:val="24"/>
          <w:szCs w:val="24"/>
        </w:rPr>
        <w:t>Участник закупки, признанный победителем (единственным участником закупки, соответствующим требованиям документации о закупке), утрачивает статус победителя (единственного участника, с которым планируется заключить договор), и его действия (бездействия) означают отказ от заключения договора в следующих случаях:</w:t>
      </w:r>
      <w:bookmarkEnd w:id="85"/>
    </w:p>
    <w:p w:rsidR="000850D1" w:rsidRPr="00470FE8" w:rsidRDefault="000850D1" w:rsidP="00ED19A8">
      <w:pPr>
        <w:numPr>
          <w:ilvl w:val="0"/>
          <w:numId w:val="16"/>
        </w:numPr>
        <w:autoSpaceDE w:val="0"/>
        <w:autoSpaceDN w:val="0"/>
        <w:spacing w:before="40" w:line="240" w:lineRule="auto"/>
        <w:rPr>
          <w:sz w:val="24"/>
          <w:szCs w:val="24"/>
          <w:lang w:val="x-none"/>
        </w:rPr>
      </w:pPr>
      <w:r w:rsidRPr="00470FE8">
        <w:rPr>
          <w:sz w:val="24"/>
          <w:szCs w:val="24"/>
          <w:lang w:eastAsia="x-none"/>
        </w:rPr>
        <w:t xml:space="preserve">не </w:t>
      </w:r>
      <w:r w:rsidRPr="00470FE8">
        <w:rPr>
          <w:sz w:val="24"/>
          <w:szCs w:val="24"/>
          <w:lang w:val="x-none" w:eastAsia="x-none"/>
        </w:rPr>
        <w:t xml:space="preserve">подписал </w:t>
      </w:r>
      <w:r w:rsidRPr="00470FE8">
        <w:rPr>
          <w:sz w:val="24"/>
          <w:szCs w:val="24"/>
          <w:lang w:eastAsia="x-none"/>
        </w:rPr>
        <w:t>Договор</w:t>
      </w:r>
      <w:r w:rsidRPr="00470FE8">
        <w:rPr>
          <w:sz w:val="24"/>
          <w:szCs w:val="24"/>
          <w:lang w:val="x-none" w:eastAsia="x-none"/>
        </w:rPr>
        <w:t xml:space="preserve"> в срок, определенный </w:t>
      </w:r>
      <w:r w:rsidRPr="00470FE8">
        <w:rPr>
          <w:sz w:val="24"/>
          <w:szCs w:val="24"/>
          <w:lang w:eastAsia="x-none"/>
        </w:rPr>
        <w:t>Закупочной</w:t>
      </w:r>
      <w:r w:rsidRPr="00470FE8">
        <w:rPr>
          <w:sz w:val="24"/>
          <w:szCs w:val="24"/>
          <w:lang w:val="x-none" w:eastAsia="x-none"/>
        </w:rPr>
        <w:t xml:space="preserve"> документацией</w:t>
      </w:r>
      <w:r w:rsidRPr="00470FE8">
        <w:rPr>
          <w:sz w:val="24"/>
          <w:szCs w:val="24"/>
          <w:lang w:eastAsia="x-none"/>
        </w:rPr>
        <w:t>;</w:t>
      </w:r>
    </w:p>
    <w:p w:rsidR="000850D1" w:rsidRPr="00470FE8" w:rsidRDefault="00EE46CC" w:rsidP="00ED19A8">
      <w:pPr>
        <w:numPr>
          <w:ilvl w:val="0"/>
          <w:numId w:val="16"/>
        </w:numPr>
        <w:autoSpaceDE w:val="0"/>
        <w:autoSpaceDN w:val="0"/>
        <w:spacing w:before="40" w:line="240" w:lineRule="auto"/>
        <w:rPr>
          <w:sz w:val="24"/>
          <w:szCs w:val="24"/>
          <w:lang w:val="x-none"/>
        </w:rPr>
      </w:pPr>
      <w:r w:rsidRPr="00470FE8">
        <w:rPr>
          <w:sz w:val="24"/>
          <w:szCs w:val="24"/>
        </w:rPr>
        <w:t>предложил Заказчику внести существенные изменения, ухудшающие условия договора, в том числе путем проведения переговоров (за исключением случаев, когда такие переговоры проводятся по инициативе Заказчика в соответствии с решением Закупочной комиссии)</w:t>
      </w:r>
      <w:r w:rsidR="00B73F9E" w:rsidRPr="00470FE8">
        <w:rPr>
          <w:sz w:val="24"/>
          <w:szCs w:val="24"/>
          <w:lang w:eastAsia="x-none"/>
        </w:rPr>
        <w:t>;</w:t>
      </w:r>
    </w:p>
    <w:p w:rsidR="00B73F9E" w:rsidRPr="00470FE8" w:rsidRDefault="00B73F9E" w:rsidP="00ED19A8">
      <w:pPr>
        <w:numPr>
          <w:ilvl w:val="0"/>
          <w:numId w:val="16"/>
        </w:numPr>
        <w:autoSpaceDE w:val="0"/>
        <w:autoSpaceDN w:val="0"/>
        <w:spacing w:before="40" w:line="240" w:lineRule="auto"/>
        <w:rPr>
          <w:sz w:val="24"/>
          <w:szCs w:val="24"/>
          <w:lang w:eastAsia="x-none"/>
        </w:rPr>
      </w:pPr>
      <w:bookmarkStart w:id="86" w:name="_Ref469063175"/>
      <w:r w:rsidRPr="00470FE8">
        <w:rPr>
          <w:sz w:val="24"/>
          <w:szCs w:val="24"/>
          <w:lang w:eastAsia="x-none"/>
        </w:rPr>
        <w:t xml:space="preserve">отказался от предоставления финансового обеспечения, предусмотренного закупочной документацией (при наступлении случаев, указанных в </w:t>
      </w:r>
      <w:proofErr w:type="spellStart"/>
      <w:r w:rsidRPr="00470FE8">
        <w:rPr>
          <w:sz w:val="24"/>
          <w:szCs w:val="24"/>
          <w:lang w:eastAsia="x-none"/>
        </w:rPr>
        <w:t>пп</w:t>
      </w:r>
      <w:proofErr w:type="spellEnd"/>
      <w:r w:rsidRPr="00470FE8">
        <w:rPr>
          <w:sz w:val="24"/>
          <w:szCs w:val="24"/>
          <w:lang w:eastAsia="x-none"/>
        </w:rPr>
        <w:t>. </w:t>
      </w:r>
      <w:r w:rsidR="00E50043" w:rsidRPr="00470FE8">
        <w:rPr>
          <w:sz w:val="24"/>
          <w:szCs w:val="24"/>
          <w:lang w:eastAsia="x-none"/>
        </w:rPr>
        <w:fldChar w:fldCharType="begin"/>
      </w:r>
      <w:r w:rsidR="00E50043" w:rsidRPr="00470FE8">
        <w:rPr>
          <w:sz w:val="24"/>
          <w:szCs w:val="24"/>
          <w:lang w:eastAsia="x-none"/>
        </w:rPr>
        <w:instrText xml:space="preserve"> REF _Ref130819014 \r \h </w:instrText>
      </w:r>
      <w:r w:rsidR="00470FE8" w:rsidRPr="00470FE8">
        <w:rPr>
          <w:sz w:val="24"/>
          <w:szCs w:val="24"/>
          <w:lang w:eastAsia="x-none"/>
        </w:rPr>
        <w:instrText xml:space="preserve"> \* MERGEFORMAT </w:instrText>
      </w:r>
      <w:r w:rsidR="00E50043" w:rsidRPr="00470FE8">
        <w:rPr>
          <w:sz w:val="24"/>
          <w:szCs w:val="24"/>
          <w:lang w:eastAsia="x-none"/>
        </w:rPr>
      </w:r>
      <w:r w:rsidR="00E50043" w:rsidRPr="00470FE8">
        <w:rPr>
          <w:sz w:val="24"/>
          <w:szCs w:val="24"/>
          <w:lang w:eastAsia="x-none"/>
        </w:rPr>
        <w:fldChar w:fldCharType="separate"/>
      </w:r>
      <w:r w:rsidR="007E3F06">
        <w:rPr>
          <w:sz w:val="24"/>
          <w:szCs w:val="24"/>
          <w:lang w:eastAsia="x-none"/>
        </w:rPr>
        <w:t>54</w:t>
      </w:r>
      <w:r w:rsidR="00E50043" w:rsidRPr="00470FE8">
        <w:rPr>
          <w:sz w:val="24"/>
          <w:szCs w:val="24"/>
          <w:lang w:eastAsia="x-none"/>
        </w:rPr>
        <w:fldChar w:fldCharType="end"/>
      </w:r>
      <w:r w:rsidRPr="00470FE8">
        <w:rPr>
          <w:sz w:val="24"/>
          <w:szCs w:val="24"/>
          <w:lang w:eastAsia="x-none"/>
        </w:rPr>
        <w:t>).</w:t>
      </w:r>
      <w:r w:rsidR="00283D0C">
        <w:rPr>
          <w:sz w:val="24"/>
          <w:szCs w:val="24"/>
          <w:lang w:eastAsia="x-none"/>
        </w:rPr>
        <w:t xml:space="preserve"> </w:t>
      </w:r>
    </w:p>
    <w:p w:rsidR="000850D1" w:rsidRPr="00470FE8" w:rsidRDefault="000850D1" w:rsidP="00533095">
      <w:pPr>
        <w:widowControl w:val="0"/>
        <w:numPr>
          <w:ilvl w:val="1"/>
          <w:numId w:val="4"/>
        </w:numPr>
        <w:shd w:val="clear" w:color="auto" w:fill="FFFFFF"/>
        <w:tabs>
          <w:tab w:val="left" w:pos="1418"/>
        </w:tabs>
        <w:suppressAutoHyphens/>
        <w:autoSpaceDE w:val="0"/>
        <w:spacing w:before="60" w:line="264" w:lineRule="auto"/>
        <w:ind w:left="1418" w:right="159" w:hanging="709"/>
        <w:rPr>
          <w:sz w:val="24"/>
          <w:szCs w:val="24"/>
          <w:lang w:val="x-none"/>
        </w:rPr>
      </w:pPr>
      <w:bookmarkStart w:id="87" w:name="_Ref9347655"/>
      <w:r w:rsidRPr="00470FE8">
        <w:rPr>
          <w:sz w:val="24"/>
          <w:szCs w:val="24"/>
        </w:rPr>
        <w:t xml:space="preserve">При наступлении случаев, определенных выше, </w:t>
      </w:r>
      <w:r w:rsidR="00F95FC0" w:rsidRPr="00470FE8">
        <w:rPr>
          <w:sz w:val="24"/>
          <w:szCs w:val="24"/>
        </w:rPr>
        <w:t>Организатор, на основании решения Закупочной комиссии, имеет</w:t>
      </w:r>
      <w:r w:rsidRPr="00470FE8">
        <w:rPr>
          <w:sz w:val="24"/>
          <w:szCs w:val="24"/>
        </w:rPr>
        <w:t xml:space="preserve"> право выбрать новую выигравшую Заявку из числа остальных действующих либо предложить Заказчику рассмотреть вопрос о повторном проведении закупки. Сведения об Участнике, утратившим статус Победителя, могут быть внесены в Реестр недобросовестных поставщиков в соответствии с требованиями действующего законодательства Российской Федерации.</w:t>
      </w:r>
      <w:bookmarkEnd w:id="86"/>
      <w:bookmarkEnd w:id="87"/>
    </w:p>
    <w:p w:rsidR="003B3C9D" w:rsidRPr="005E65B7" w:rsidRDefault="003B3C9D" w:rsidP="003B3C9D">
      <w:pPr>
        <w:numPr>
          <w:ilvl w:val="0"/>
          <w:numId w:val="4"/>
        </w:numPr>
        <w:autoSpaceDE w:val="0"/>
        <w:autoSpaceDN w:val="0"/>
        <w:spacing w:before="40" w:line="240" w:lineRule="auto"/>
        <w:rPr>
          <w:sz w:val="24"/>
          <w:szCs w:val="24"/>
        </w:rPr>
      </w:pPr>
      <w:r w:rsidRPr="005E65B7">
        <w:rPr>
          <w:sz w:val="24"/>
          <w:szCs w:val="24"/>
        </w:rPr>
        <w:t>Организатор имеет право отменить запрос цен в любой момент до наступления даты и времени окончания срока подачи заявок на участие в закупке, не неся при этом никакой ответственности перед Участниками. По истечении срока отмены конкурентной закупки (даты и времени окончания срока подачи заявок) и до заключения договора Организатор вправе отменить закупку только в случае возникновения обстоятельств непреодолимой силы в соответствии с гражданским законодательством.</w:t>
      </w:r>
    </w:p>
    <w:p w:rsidR="00E66163" w:rsidRPr="00AA12FE" w:rsidRDefault="0005091B" w:rsidP="00E66163">
      <w:pPr>
        <w:numPr>
          <w:ilvl w:val="0"/>
          <w:numId w:val="4"/>
        </w:numPr>
        <w:autoSpaceDE w:val="0"/>
        <w:autoSpaceDN w:val="0"/>
        <w:spacing w:before="40" w:line="240" w:lineRule="auto"/>
        <w:rPr>
          <w:sz w:val="24"/>
          <w:szCs w:val="24"/>
        </w:rPr>
      </w:pPr>
      <w:r w:rsidRPr="007D0CA0">
        <w:rPr>
          <w:sz w:val="24"/>
          <w:szCs w:val="24"/>
        </w:rPr>
        <w:lastRenderedPageBreak/>
        <w:t xml:space="preserve">В случае отмены процедуры запроса цен все Участники, оформившие свое участие в запросе цен через ЭТП, получат соответствующие </w:t>
      </w:r>
      <w:r w:rsidRPr="00AA12FE">
        <w:rPr>
          <w:sz w:val="24"/>
          <w:szCs w:val="24"/>
        </w:rPr>
        <w:t>уведомления в порядке, установленн</w:t>
      </w:r>
      <w:r w:rsidR="00323911" w:rsidRPr="00AA12FE">
        <w:rPr>
          <w:sz w:val="24"/>
          <w:szCs w:val="24"/>
        </w:rPr>
        <w:t>ом</w:t>
      </w:r>
      <w:r w:rsidRPr="00AA12FE">
        <w:rPr>
          <w:sz w:val="24"/>
          <w:szCs w:val="24"/>
        </w:rPr>
        <w:t xml:space="preserve"> правилами данной системы</w:t>
      </w:r>
      <w:r w:rsidR="00E66163" w:rsidRPr="00AA12FE">
        <w:rPr>
          <w:sz w:val="24"/>
          <w:szCs w:val="24"/>
        </w:rPr>
        <w:t>.</w:t>
      </w:r>
    </w:p>
    <w:p w:rsidR="00A133E4" w:rsidRPr="00AA12FE" w:rsidRDefault="00A133E4" w:rsidP="00D96A0A">
      <w:pPr>
        <w:spacing w:line="240" w:lineRule="auto"/>
        <w:rPr>
          <w:sz w:val="24"/>
          <w:szCs w:val="24"/>
        </w:rPr>
      </w:pPr>
    </w:p>
    <w:p w:rsidR="008816B5" w:rsidRPr="006804AB" w:rsidRDefault="008816B5" w:rsidP="008816B5">
      <w:pPr>
        <w:tabs>
          <w:tab w:val="left" w:pos="7513"/>
        </w:tabs>
        <w:spacing w:line="240" w:lineRule="auto"/>
        <w:ind w:right="-6" w:firstLine="0"/>
        <w:rPr>
          <w:sz w:val="24"/>
          <w:szCs w:val="24"/>
        </w:rPr>
      </w:pPr>
    </w:p>
    <w:p w:rsidR="00D96A0A" w:rsidRPr="006804AB" w:rsidRDefault="00D96A0A" w:rsidP="008816B5">
      <w:pPr>
        <w:tabs>
          <w:tab w:val="left" w:pos="7513"/>
        </w:tabs>
        <w:spacing w:line="240" w:lineRule="auto"/>
        <w:ind w:right="-6" w:firstLine="0"/>
        <w:rPr>
          <w:sz w:val="24"/>
          <w:szCs w:val="24"/>
        </w:rPr>
      </w:pPr>
    </w:p>
    <w:p w:rsidR="006872BC" w:rsidRDefault="00A133E4" w:rsidP="00065F0B">
      <w:pPr>
        <w:jc w:val="right"/>
      </w:pPr>
      <w:r w:rsidRPr="006804AB">
        <w:rPr>
          <w:sz w:val="24"/>
          <w:szCs w:val="24"/>
        </w:rPr>
        <w:br w:type="page"/>
      </w:r>
      <w:r w:rsidR="006872BC">
        <w:lastRenderedPageBreak/>
        <w:t xml:space="preserve">Приложение № </w:t>
      </w:r>
      <w:r w:rsidR="00A41C7C">
        <w:t>3</w:t>
      </w:r>
      <w:r w:rsidR="006872BC">
        <w:t xml:space="preserve"> </w:t>
      </w:r>
    </w:p>
    <w:p w:rsidR="006872BC" w:rsidRDefault="006872BC" w:rsidP="00065F0B">
      <w:pPr>
        <w:jc w:val="right"/>
      </w:pPr>
      <w:r>
        <w:t xml:space="preserve">к </w:t>
      </w:r>
      <w:r w:rsidR="00E57110">
        <w:t>Документации</w:t>
      </w:r>
    </w:p>
    <w:p w:rsidR="006872BC" w:rsidRPr="007376CB" w:rsidRDefault="00A41C7C" w:rsidP="00065F0B">
      <w:pPr>
        <w:jc w:val="center"/>
      </w:pPr>
      <w:r w:rsidRPr="007376CB">
        <w:t>Образцы основных форм документов, включаемых в Заявку</w:t>
      </w:r>
    </w:p>
    <w:p w:rsidR="00863DF7" w:rsidRPr="007376CB" w:rsidRDefault="00863DF7" w:rsidP="00065F0B">
      <w:pPr>
        <w:jc w:val="center"/>
      </w:pPr>
    </w:p>
    <w:p w:rsidR="00863DF7" w:rsidRPr="007376CB" w:rsidRDefault="00863DF7" w:rsidP="00065F0B">
      <w:pPr>
        <w:jc w:val="cente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r w:rsidRPr="007376CB">
        <w:rPr>
          <w:b/>
          <w:color w:val="000000"/>
          <w:spacing w:val="36"/>
          <w:sz w:val="24"/>
          <w:szCs w:val="24"/>
        </w:rPr>
        <w:t>начало формы</w:t>
      </w:r>
    </w:p>
    <w:p w:rsidR="00A41C7C" w:rsidRPr="008415E0" w:rsidRDefault="00A41C7C" w:rsidP="00A41C7C">
      <w:pPr>
        <w:ind w:firstLine="0"/>
        <w:jc w:val="right"/>
        <w:rPr>
          <w:b/>
          <w:sz w:val="24"/>
          <w:szCs w:val="24"/>
        </w:rPr>
      </w:pPr>
      <w:r w:rsidRPr="008415E0">
        <w:rPr>
          <w:b/>
          <w:sz w:val="24"/>
          <w:szCs w:val="24"/>
        </w:rPr>
        <w:t>Форма 1</w:t>
      </w:r>
    </w:p>
    <w:p w:rsidR="00A41C7C" w:rsidRPr="008415E0" w:rsidRDefault="00716EE9" w:rsidP="00614F6A">
      <w:pPr>
        <w:pStyle w:val="aff8"/>
        <w:ind w:left="-360" w:firstLine="1068"/>
        <w:jc w:val="center"/>
      </w:pPr>
      <w:bookmarkStart w:id="88" w:name="_Toc206907096"/>
      <w:bookmarkStart w:id="89" w:name="_Письмо_о_подаче"/>
      <w:bookmarkEnd w:id="88"/>
      <w:bookmarkEnd w:id="89"/>
      <w:r>
        <w:rPr>
          <w:b/>
        </w:rPr>
        <w:t xml:space="preserve">Заявка на </w:t>
      </w:r>
      <w:r w:rsidR="00A41C7C">
        <w:rPr>
          <w:b/>
        </w:rPr>
        <w:t>выполнение работ</w:t>
      </w:r>
      <w:r w:rsidR="00A41C7C" w:rsidRPr="008415E0">
        <w:rPr>
          <w:b/>
        </w:rPr>
        <w:t xml:space="preserve"> на ______________________________</w:t>
      </w:r>
    </w:p>
    <w:p w:rsidR="00A41C7C" w:rsidRPr="00EE03EB" w:rsidRDefault="00A41C7C" w:rsidP="00614F6A">
      <w:pPr>
        <w:pStyle w:val="aff8"/>
        <w:spacing w:line="240" w:lineRule="auto"/>
        <w:ind w:left="-360" w:firstLine="1068"/>
        <w:jc w:val="center"/>
        <w:rPr>
          <w:lang w:val="ru-RU"/>
        </w:rPr>
      </w:pPr>
      <w:r w:rsidRPr="008415E0">
        <w:t xml:space="preserve">Получив запрос цен № </w:t>
      </w:r>
      <w:r w:rsidRPr="008415E0">
        <w:rPr>
          <w:b/>
          <w:i/>
        </w:rPr>
        <w:t>(указывается номер запроса цен</w:t>
      </w:r>
      <w:r>
        <w:rPr>
          <w:b/>
          <w:i/>
        </w:rPr>
        <w:t xml:space="preserve"> </w:t>
      </w:r>
      <w:r w:rsidR="00EE03EB">
        <w:rPr>
          <w:b/>
          <w:i/>
          <w:lang w:val="ru-RU"/>
        </w:rPr>
        <w:t>в ЕИС</w:t>
      </w:r>
      <w:r w:rsidRPr="008415E0">
        <w:rPr>
          <w:b/>
          <w:i/>
        </w:rPr>
        <w:t>)</w:t>
      </w:r>
      <w:r w:rsidRPr="008415E0">
        <w:t xml:space="preserve"> от _________ </w:t>
      </w:r>
      <w:r w:rsidRPr="008415E0">
        <w:rPr>
          <w:b/>
          <w:i/>
        </w:rPr>
        <w:t xml:space="preserve">(указывается дата запроса цен), </w:t>
      </w:r>
      <w:r w:rsidR="00EE03EB" w:rsidRPr="00EE03EB">
        <w:rPr>
          <w:bCs/>
          <w:sz w:val="24"/>
          <w:szCs w:val="24"/>
        </w:rPr>
        <w:t xml:space="preserve">на </w:t>
      </w:r>
      <w:r w:rsidR="00EE03EB" w:rsidRPr="00EE03EB">
        <w:rPr>
          <w:sz w:val="24"/>
          <w:szCs w:val="24"/>
        </w:rPr>
        <w:t xml:space="preserve">право заключения договора </w:t>
      </w:r>
      <w:r w:rsidR="00EE03EB">
        <w:rPr>
          <w:sz w:val="24"/>
          <w:szCs w:val="24"/>
          <w:lang w:val="ru-RU"/>
        </w:rPr>
        <w:t xml:space="preserve">на </w:t>
      </w:r>
      <w:r w:rsidR="00EE03EB" w:rsidRPr="00EE03EB">
        <w:rPr>
          <w:b/>
          <w:sz w:val="24"/>
          <w:szCs w:val="24"/>
        </w:rPr>
        <w:t>________________________</w:t>
      </w:r>
      <w:r w:rsidR="00EE03EB">
        <w:rPr>
          <w:b/>
          <w:sz w:val="24"/>
          <w:szCs w:val="24"/>
          <w:lang w:val="ru-RU"/>
        </w:rPr>
        <w:t>____________________________________________________</w:t>
      </w:r>
    </w:p>
    <w:p w:rsidR="00A41C7C" w:rsidRPr="008415E0" w:rsidRDefault="00A41C7C" w:rsidP="00614F6A">
      <w:pPr>
        <w:spacing w:line="240" w:lineRule="auto"/>
        <w:rPr>
          <w:b/>
          <w:i/>
          <w:sz w:val="24"/>
          <w:szCs w:val="24"/>
        </w:rPr>
      </w:pPr>
      <w:r w:rsidRPr="008415E0">
        <w:rPr>
          <w:b/>
          <w:i/>
          <w:sz w:val="24"/>
          <w:szCs w:val="24"/>
        </w:rPr>
        <w:t xml:space="preserve">    </w:t>
      </w:r>
      <w:r w:rsidR="00EE03EB">
        <w:rPr>
          <w:b/>
          <w:i/>
          <w:sz w:val="24"/>
          <w:szCs w:val="24"/>
        </w:rPr>
        <w:t xml:space="preserve">                        </w:t>
      </w:r>
      <w:r w:rsidRPr="008415E0">
        <w:rPr>
          <w:b/>
          <w:i/>
          <w:sz w:val="24"/>
          <w:szCs w:val="24"/>
        </w:rPr>
        <w:t xml:space="preserve">  (</w:t>
      </w:r>
      <w:r w:rsidR="00EE03EB" w:rsidRPr="00EE03EB">
        <w:rPr>
          <w:b/>
          <w:i/>
          <w:sz w:val="24"/>
          <w:szCs w:val="24"/>
        </w:rPr>
        <w:t>указывается предмет закупки</w:t>
      </w:r>
      <w:r w:rsidRPr="008415E0">
        <w:rPr>
          <w:b/>
          <w:i/>
          <w:sz w:val="24"/>
          <w:szCs w:val="24"/>
        </w:rPr>
        <w:t>)</w:t>
      </w:r>
    </w:p>
    <w:p w:rsidR="00D96A0A" w:rsidRPr="00614F6A" w:rsidRDefault="00D96A0A" w:rsidP="00D96A0A">
      <w:pPr>
        <w:rPr>
          <w:sz w:val="10"/>
          <w:szCs w:val="10"/>
        </w:rPr>
      </w:pPr>
      <w:r w:rsidRPr="00614F6A">
        <w:rPr>
          <w:sz w:val="10"/>
          <w:szCs w:val="10"/>
        </w:rPr>
        <w:t xml:space="preserve">  </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2693"/>
        <w:gridCol w:w="1985"/>
        <w:gridCol w:w="2693"/>
      </w:tblGrid>
      <w:tr w:rsidR="00D96A0A" w:rsidRPr="00D96A0A" w:rsidTr="00D96A0A">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Наименование работ</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без НДС</w:t>
            </w:r>
          </w:p>
        </w:tc>
        <w:tc>
          <w:tcPr>
            <w:tcW w:w="1985"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 НДС</w:t>
            </w:r>
          </w:p>
        </w:tc>
        <w:tc>
          <w:tcPr>
            <w:tcW w:w="2693" w:type="dxa"/>
          </w:tcPr>
          <w:p w:rsidR="00D96A0A" w:rsidRPr="00AC3202" w:rsidRDefault="00D96A0A" w:rsidP="00D96A0A">
            <w:pPr>
              <w:pStyle w:val="aff8"/>
              <w:widowControl w:val="0"/>
              <w:autoSpaceDE w:val="0"/>
              <w:autoSpaceDN w:val="0"/>
              <w:adjustRightInd w:val="0"/>
              <w:spacing w:after="0" w:line="240" w:lineRule="auto"/>
              <w:ind w:left="0" w:firstLine="0"/>
              <w:jc w:val="center"/>
              <w:rPr>
                <w:i/>
                <w:sz w:val="24"/>
                <w:szCs w:val="24"/>
                <w:lang w:val="ru-RU" w:eastAsia="ru-RU"/>
              </w:rPr>
            </w:pPr>
            <w:r w:rsidRPr="00AC3202">
              <w:rPr>
                <w:i/>
                <w:sz w:val="24"/>
                <w:szCs w:val="24"/>
                <w:lang w:val="ru-RU" w:eastAsia="ru-RU"/>
              </w:rPr>
              <w:t>Итоговая (договорная) цена c НДС</w:t>
            </w:r>
          </w:p>
        </w:tc>
      </w:tr>
      <w:tr w:rsidR="00D96A0A" w:rsidRPr="008415E0" w:rsidTr="00D96A0A">
        <w:trPr>
          <w:trHeight w:val="600"/>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ПИР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rPr>
          <w:trHeight w:val="439"/>
        </w:trPr>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СМР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ПНР</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Оборудование</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Материалы</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r w:rsidR="00D96A0A" w:rsidRPr="008415E0" w:rsidTr="00D96A0A">
        <w:tc>
          <w:tcPr>
            <w:tcW w:w="1985" w:type="dxa"/>
            <w:vAlign w:val="center"/>
          </w:tcPr>
          <w:p w:rsidR="00D96A0A" w:rsidRPr="008415E0" w:rsidRDefault="00D96A0A" w:rsidP="00AC3202">
            <w:pPr>
              <w:widowControl w:val="0"/>
              <w:tabs>
                <w:tab w:val="left" w:pos="6354"/>
              </w:tabs>
              <w:autoSpaceDE w:val="0"/>
              <w:autoSpaceDN w:val="0"/>
              <w:adjustRightInd w:val="0"/>
              <w:ind w:firstLine="0"/>
              <w:jc w:val="left"/>
              <w:rPr>
                <w:b/>
                <w:sz w:val="24"/>
                <w:szCs w:val="24"/>
              </w:rPr>
            </w:pPr>
            <w:r w:rsidRPr="008415E0">
              <w:rPr>
                <w:b/>
                <w:sz w:val="24"/>
                <w:szCs w:val="24"/>
              </w:rPr>
              <w:t>Итого:</w:t>
            </w:r>
          </w:p>
        </w:tc>
        <w:tc>
          <w:tcPr>
            <w:tcW w:w="2693" w:type="dxa"/>
            <w:vAlign w:val="bottom"/>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1985"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c>
          <w:tcPr>
            <w:tcW w:w="2693" w:type="dxa"/>
          </w:tcPr>
          <w:p w:rsidR="00D96A0A" w:rsidRPr="008415E0" w:rsidRDefault="00D96A0A" w:rsidP="00AC3202">
            <w:pPr>
              <w:widowControl w:val="0"/>
              <w:autoSpaceDE w:val="0"/>
              <w:autoSpaceDN w:val="0"/>
              <w:adjustRightInd w:val="0"/>
              <w:ind w:firstLine="0"/>
              <w:rPr>
                <w:rFonts w:ascii="Arial CYR" w:hAnsi="Arial CYR" w:cs="Arial CYR"/>
                <w:sz w:val="24"/>
                <w:szCs w:val="24"/>
              </w:rPr>
            </w:pPr>
          </w:p>
        </w:tc>
      </w:tr>
    </w:tbl>
    <w:p w:rsidR="001D0D9F" w:rsidRDefault="001D0D9F" w:rsidP="00A41C7C">
      <w:pPr>
        <w:spacing w:line="240" w:lineRule="auto"/>
        <w:rPr>
          <w:sz w:val="24"/>
          <w:szCs w:val="24"/>
        </w:rPr>
      </w:pPr>
    </w:p>
    <w:p w:rsidR="000C33A8" w:rsidRPr="00B6763D" w:rsidRDefault="000C33A8" w:rsidP="000C33A8">
      <w:pPr>
        <w:spacing w:line="276" w:lineRule="auto"/>
        <w:rPr>
          <w:sz w:val="24"/>
          <w:szCs w:val="24"/>
        </w:rPr>
      </w:pPr>
      <w:r w:rsidRPr="00331BBD">
        <w:rPr>
          <w:sz w:val="24"/>
          <w:szCs w:val="24"/>
        </w:rPr>
        <w:t>Настоящим подтверждаю, что ______________ (Наименование Участника, а при подаче Заявки коллективным участником указывается лидер и состав коллективного Участника) на дату подачи Заявки применяю следующую систему налогообложения: __________________. (</w:t>
      </w:r>
      <w:r w:rsidRPr="00FF7EC0">
        <w:rPr>
          <w:sz w:val="24"/>
          <w:szCs w:val="24"/>
        </w:rPr>
        <w:t>например, основная со ставкой НДС 22%; упрощенная со ставкой НДС 5% и т.д.</w:t>
      </w:r>
      <w:r w:rsidRPr="00331BBD">
        <w:rPr>
          <w:sz w:val="24"/>
          <w:szCs w:val="24"/>
        </w:rPr>
        <w:t>)</w:t>
      </w:r>
    </w:p>
    <w:p w:rsidR="000C33A8" w:rsidRPr="008415E0" w:rsidRDefault="000C33A8" w:rsidP="000C33A8">
      <w:pPr>
        <w:rPr>
          <w:sz w:val="24"/>
          <w:szCs w:val="24"/>
        </w:rPr>
      </w:pPr>
    </w:p>
    <w:p w:rsidR="00A41C7C" w:rsidRPr="008415E0" w:rsidRDefault="00A41C7C" w:rsidP="00A41C7C">
      <w:pPr>
        <w:spacing w:line="240" w:lineRule="auto"/>
        <w:rPr>
          <w:sz w:val="24"/>
          <w:szCs w:val="24"/>
        </w:rPr>
      </w:pPr>
      <w:r w:rsidRPr="008415E0">
        <w:rPr>
          <w:sz w:val="24"/>
          <w:szCs w:val="24"/>
        </w:rPr>
        <w:t xml:space="preserve">   В цену выполнения работ включены все налоги и обязательные платежи, все скидки, а также следующие сопутствующие работы</w:t>
      </w:r>
      <w:r>
        <w:rPr>
          <w:sz w:val="24"/>
          <w:szCs w:val="24"/>
        </w:rPr>
        <w:t xml:space="preserve"> </w:t>
      </w:r>
      <w:r w:rsidRPr="008415E0">
        <w:rPr>
          <w:sz w:val="24"/>
          <w:szCs w:val="24"/>
        </w:rPr>
        <w:t>(услуги):</w:t>
      </w:r>
      <w:r>
        <w:rPr>
          <w:sz w:val="24"/>
          <w:szCs w:val="24"/>
        </w:rPr>
        <w:t xml:space="preserve"> </w:t>
      </w:r>
      <w:r w:rsidRPr="008415E0">
        <w:rPr>
          <w:sz w:val="24"/>
          <w:szCs w:val="24"/>
        </w:rPr>
        <w:t>_________________________</w:t>
      </w:r>
      <w:r w:rsidR="00C20AD7">
        <w:rPr>
          <w:sz w:val="24"/>
          <w:szCs w:val="24"/>
        </w:rPr>
        <w:t>___</w:t>
      </w:r>
      <w:r w:rsidRPr="008415E0">
        <w:rPr>
          <w:sz w:val="24"/>
          <w:szCs w:val="24"/>
        </w:rPr>
        <w:t>_______________________________</w:t>
      </w:r>
    </w:p>
    <w:p w:rsidR="00A41C7C" w:rsidRPr="00331BBD" w:rsidRDefault="00A41C7C" w:rsidP="00C20AD7">
      <w:pPr>
        <w:spacing w:line="240" w:lineRule="auto"/>
        <w:ind w:firstLine="0"/>
        <w:rPr>
          <w:b/>
          <w:i/>
          <w:sz w:val="24"/>
          <w:szCs w:val="24"/>
        </w:rPr>
      </w:pPr>
      <w:r w:rsidRPr="008415E0">
        <w:rPr>
          <w:b/>
          <w:i/>
          <w:sz w:val="24"/>
          <w:szCs w:val="24"/>
        </w:rPr>
        <w:t xml:space="preserve"> (</w:t>
      </w:r>
      <w:r w:rsidRPr="00331BBD">
        <w:rPr>
          <w:b/>
          <w:i/>
          <w:sz w:val="24"/>
          <w:szCs w:val="24"/>
        </w:rPr>
        <w:t>приводится перечень и характеристики сопутствующих работ).</w:t>
      </w:r>
    </w:p>
    <w:p w:rsidR="00A41C7C" w:rsidRPr="00331BBD" w:rsidRDefault="00A41C7C" w:rsidP="00A41C7C">
      <w:pPr>
        <w:rPr>
          <w:sz w:val="24"/>
          <w:szCs w:val="24"/>
        </w:rPr>
      </w:pPr>
      <w:r w:rsidRPr="00331BBD">
        <w:rPr>
          <w:sz w:val="24"/>
          <w:szCs w:val="24"/>
        </w:rPr>
        <w:t xml:space="preserve">     </w:t>
      </w:r>
    </w:p>
    <w:p w:rsidR="0094588A" w:rsidRPr="008B0A98" w:rsidRDefault="0094588A" w:rsidP="0094588A">
      <w:pPr>
        <w:widowControl w:val="0"/>
        <w:overflowPunct w:val="0"/>
        <w:autoSpaceDE w:val="0"/>
        <w:autoSpaceDN w:val="0"/>
        <w:adjustRightInd w:val="0"/>
        <w:spacing w:before="120" w:line="240" w:lineRule="auto"/>
        <w:rPr>
          <w:b/>
          <w:bCs/>
          <w:sz w:val="24"/>
          <w:szCs w:val="24"/>
        </w:rPr>
      </w:pPr>
      <w:r w:rsidRPr="008B0A98">
        <w:rPr>
          <w:b/>
          <w:bCs/>
          <w:sz w:val="24"/>
          <w:szCs w:val="24"/>
        </w:rPr>
        <w:t xml:space="preserve">Срок выполнения работ: </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Начало выполнения работ: </w:t>
      </w:r>
      <w:r w:rsidRPr="0094588A">
        <w:rPr>
          <w:b/>
          <w:i/>
          <w:snapToGrid w:val="0"/>
          <w:sz w:val="16"/>
          <w:szCs w:val="16"/>
          <w:shd w:val="clear" w:color="auto" w:fill="FFFF99"/>
        </w:rPr>
        <w:t>_____________________________________________________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line="240" w:lineRule="auto"/>
        <w:rPr>
          <w:bCs/>
          <w:sz w:val="24"/>
          <w:szCs w:val="24"/>
        </w:rPr>
      </w:pPr>
      <w:r w:rsidRPr="008B0A98">
        <w:rPr>
          <w:bCs/>
          <w:sz w:val="24"/>
          <w:szCs w:val="24"/>
        </w:rPr>
        <w:t xml:space="preserve">Окончание выполнения работ: </w:t>
      </w:r>
      <w:r w:rsidRPr="0094588A">
        <w:rPr>
          <w:b/>
          <w:i/>
          <w:snapToGrid w:val="0"/>
          <w:sz w:val="16"/>
          <w:szCs w:val="16"/>
          <w:shd w:val="clear" w:color="auto" w:fill="FFFF99"/>
        </w:rPr>
        <w:t>________________________________________________</w:t>
      </w:r>
      <w:r w:rsidRPr="008B0A98">
        <w:rPr>
          <w:bCs/>
          <w:sz w:val="24"/>
          <w:szCs w:val="24"/>
        </w:rPr>
        <w:t>.</w:t>
      </w:r>
    </w:p>
    <w:p w:rsidR="0094588A" w:rsidRPr="008B0A98" w:rsidRDefault="0094588A" w:rsidP="0094588A">
      <w:pPr>
        <w:widowControl w:val="0"/>
        <w:overflowPunct w:val="0"/>
        <w:autoSpaceDE w:val="0"/>
        <w:autoSpaceDN w:val="0"/>
        <w:adjustRightInd w:val="0"/>
        <w:spacing w:after="120" w:line="240" w:lineRule="auto"/>
        <w:rPr>
          <w:bCs/>
          <w:iCs/>
          <w:sz w:val="24"/>
          <w:szCs w:val="24"/>
        </w:rPr>
      </w:pPr>
      <w:r w:rsidRPr="008B0A98">
        <w:rPr>
          <w:b/>
          <w:bCs/>
          <w:sz w:val="24"/>
          <w:szCs w:val="24"/>
        </w:rPr>
        <w:t>Условия оплаты выполнения работ</w:t>
      </w:r>
      <w:r w:rsidRPr="008B0A98">
        <w:rPr>
          <w:b/>
          <w:bCs/>
          <w:iCs/>
          <w:sz w:val="24"/>
          <w:szCs w:val="24"/>
        </w:rPr>
        <w:t>:</w:t>
      </w:r>
      <w:r w:rsidRPr="008B0A98">
        <w:rPr>
          <w:bCs/>
          <w:iCs/>
          <w:sz w:val="24"/>
          <w:szCs w:val="24"/>
        </w:rPr>
        <w:t xml:space="preserve"> </w:t>
      </w:r>
      <w:r w:rsidR="002979B1" w:rsidRPr="008301D5">
        <w:rPr>
          <w:bCs/>
          <w:sz w:val="24"/>
          <w:szCs w:val="24"/>
          <w:lang w:eastAsia="ar-SA"/>
        </w:rPr>
        <w:t>на условиях, указанных в извещении</w:t>
      </w:r>
      <w:r w:rsidR="002979B1">
        <w:rPr>
          <w:bCs/>
          <w:sz w:val="24"/>
          <w:szCs w:val="24"/>
          <w:lang w:eastAsia="ar-SA"/>
        </w:rPr>
        <w:t>.</w:t>
      </w:r>
    </w:p>
    <w:p w:rsidR="0094588A" w:rsidRPr="0094588A" w:rsidRDefault="0094588A" w:rsidP="00614F6A">
      <w:pPr>
        <w:spacing w:line="240" w:lineRule="auto"/>
        <w:rPr>
          <w:sz w:val="24"/>
          <w:szCs w:val="24"/>
        </w:rPr>
      </w:pPr>
    </w:p>
    <w:p w:rsidR="00C20AD7" w:rsidRPr="0094588A" w:rsidRDefault="00A41C7C" w:rsidP="00614F6A">
      <w:pPr>
        <w:spacing w:line="240" w:lineRule="auto"/>
        <w:rPr>
          <w:sz w:val="24"/>
          <w:szCs w:val="24"/>
        </w:rPr>
      </w:pPr>
      <w:r w:rsidRPr="0094588A">
        <w:rPr>
          <w:sz w:val="24"/>
          <w:szCs w:val="24"/>
        </w:rPr>
        <w:t>Данн</w:t>
      </w:r>
      <w:r w:rsidR="00413C5D" w:rsidRPr="0094588A">
        <w:rPr>
          <w:sz w:val="24"/>
          <w:szCs w:val="24"/>
        </w:rPr>
        <w:t>ая</w:t>
      </w:r>
      <w:r w:rsidRPr="0094588A">
        <w:rPr>
          <w:sz w:val="24"/>
          <w:szCs w:val="24"/>
        </w:rPr>
        <w:t xml:space="preserve"> </w:t>
      </w:r>
      <w:r w:rsidR="00413C5D" w:rsidRPr="0094588A">
        <w:rPr>
          <w:sz w:val="24"/>
          <w:szCs w:val="24"/>
        </w:rPr>
        <w:t>заявка</w:t>
      </w:r>
      <w:r w:rsidRPr="0094588A">
        <w:rPr>
          <w:sz w:val="24"/>
          <w:szCs w:val="24"/>
        </w:rPr>
        <w:t xml:space="preserve"> действительн</w:t>
      </w:r>
      <w:r w:rsidR="00C20AD7" w:rsidRPr="0094588A">
        <w:rPr>
          <w:sz w:val="24"/>
          <w:szCs w:val="24"/>
        </w:rPr>
        <w:t>а</w:t>
      </w:r>
      <w:r w:rsidRPr="0094588A">
        <w:rPr>
          <w:sz w:val="24"/>
          <w:szCs w:val="24"/>
        </w:rPr>
        <w:t xml:space="preserve"> до ___________________________ </w:t>
      </w:r>
    </w:p>
    <w:p w:rsidR="00A41C7C" w:rsidRPr="0094588A" w:rsidRDefault="00A41C7C" w:rsidP="00614F6A">
      <w:pPr>
        <w:spacing w:line="240" w:lineRule="auto"/>
        <w:rPr>
          <w:b/>
          <w:i/>
          <w:sz w:val="24"/>
          <w:szCs w:val="24"/>
        </w:rPr>
      </w:pPr>
      <w:r w:rsidRPr="0094588A">
        <w:rPr>
          <w:b/>
          <w:i/>
          <w:sz w:val="24"/>
          <w:szCs w:val="24"/>
        </w:rPr>
        <w:t xml:space="preserve">                                                 </w:t>
      </w:r>
      <w:r w:rsidR="00C20AD7" w:rsidRPr="0094588A">
        <w:rPr>
          <w:b/>
          <w:i/>
          <w:sz w:val="24"/>
          <w:szCs w:val="24"/>
        </w:rPr>
        <w:t xml:space="preserve">  </w:t>
      </w:r>
      <w:r w:rsidRPr="0094588A">
        <w:rPr>
          <w:b/>
          <w:i/>
          <w:sz w:val="24"/>
          <w:szCs w:val="24"/>
        </w:rPr>
        <w:t xml:space="preserve">     (указывается срок действия)</w:t>
      </w:r>
    </w:p>
    <w:p w:rsidR="00A41C7C" w:rsidRPr="00AE03D6" w:rsidRDefault="00A41C7C" w:rsidP="00A41C7C">
      <w:pPr>
        <w:rPr>
          <w:b/>
          <w:sz w:val="24"/>
          <w:szCs w:val="24"/>
        </w:rPr>
      </w:pPr>
      <w:r w:rsidRPr="00AE03D6">
        <w:rPr>
          <w:b/>
          <w:sz w:val="24"/>
          <w:szCs w:val="24"/>
        </w:rPr>
        <w:t xml:space="preserve">Приложения: </w:t>
      </w:r>
    </w:p>
    <w:p w:rsidR="00A41C7C" w:rsidRPr="00AE03D6" w:rsidRDefault="00B41E13" w:rsidP="00A41C7C">
      <w:pPr>
        <w:spacing w:line="240" w:lineRule="auto"/>
        <w:rPr>
          <w:b/>
          <w:sz w:val="24"/>
          <w:szCs w:val="24"/>
        </w:rPr>
      </w:pPr>
      <w:r w:rsidRPr="00AE03D6">
        <w:rPr>
          <w:b/>
          <w:sz w:val="24"/>
          <w:szCs w:val="24"/>
        </w:rPr>
        <w:lastRenderedPageBreak/>
        <w:t>1</w:t>
      </w:r>
      <w:r w:rsidR="00A41C7C" w:rsidRPr="00AE03D6">
        <w:rPr>
          <w:b/>
          <w:sz w:val="24"/>
          <w:szCs w:val="24"/>
        </w:rPr>
        <w:t>) Техническое Предложение (на ___л.  в ____ экз.);</w:t>
      </w:r>
    </w:p>
    <w:p w:rsidR="00A41C7C" w:rsidRPr="00AE03D6" w:rsidRDefault="00B41E13" w:rsidP="00A41C7C">
      <w:pPr>
        <w:spacing w:line="240" w:lineRule="auto"/>
        <w:rPr>
          <w:b/>
          <w:sz w:val="24"/>
          <w:szCs w:val="24"/>
        </w:rPr>
      </w:pPr>
      <w:r w:rsidRPr="00AE03D6">
        <w:rPr>
          <w:b/>
          <w:sz w:val="24"/>
          <w:szCs w:val="24"/>
        </w:rPr>
        <w:t>2</w:t>
      </w:r>
      <w:r w:rsidR="00A41C7C" w:rsidRPr="00AE03D6">
        <w:rPr>
          <w:b/>
          <w:sz w:val="24"/>
          <w:szCs w:val="24"/>
        </w:rPr>
        <w:t xml:space="preserve">) График выполнения </w:t>
      </w:r>
      <w:proofErr w:type="gramStart"/>
      <w:r w:rsidR="00A41C7C" w:rsidRPr="00AE03D6">
        <w:rPr>
          <w:b/>
          <w:sz w:val="24"/>
          <w:szCs w:val="24"/>
        </w:rPr>
        <w:t>работ  (</w:t>
      </w:r>
      <w:proofErr w:type="gramEnd"/>
      <w:r w:rsidR="00A41C7C" w:rsidRPr="00AE03D6">
        <w:rPr>
          <w:b/>
          <w:sz w:val="24"/>
          <w:szCs w:val="24"/>
        </w:rPr>
        <w:t>на ___л.  в ____ экз.);</w:t>
      </w:r>
    </w:p>
    <w:p w:rsidR="00AE03D6" w:rsidRPr="00AE03D6" w:rsidRDefault="00AE03D6" w:rsidP="00AE03D6">
      <w:pPr>
        <w:spacing w:line="240" w:lineRule="auto"/>
        <w:rPr>
          <w:b/>
          <w:sz w:val="24"/>
          <w:szCs w:val="24"/>
        </w:rPr>
      </w:pPr>
      <w:r w:rsidRPr="00AE03D6">
        <w:rPr>
          <w:b/>
          <w:sz w:val="24"/>
          <w:szCs w:val="24"/>
        </w:rPr>
        <w:t>3) Сводная таблица стоимости работ (на ___л. в ___ экз.);</w:t>
      </w:r>
    </w:p>
    <w:p w:rsidR="00AE03D6" w:rsidRPr="00AE03D6" w:rsidRDefault="002979B1" w:rsidP="002973D9">
      <w:pPr>
        <w:spacing w:line="240" w:lineRule="auto"/>
        <w:rPr>
          <w:b/>
          <w:sz w:val="24"/>
          <w:szCs w:val="24"/>
        </w:rPr>
      </w:pPr>
      <w:r>
        <w:rPr>
          <w:b/>
          <w:sz w:val="24"/>
          <w:szCs w:val="24"/>
        </w:rPr>
        <w:t>4</w:t>
      </w:r>
      <w:r w:rsidR="00AE03D6" w:rsidRPr="00AE03D6">
        <w:rPr>
          <w:b/>
          <w:sz w:val="24"/>
          <w:szCs w:val="24"/>
        </w:rPr>
        <w:t xml:space="preserve">) </w:t>
      </w:r>
      <w:r w:rsidR="002973D9" w:rsidRPr="002973D9">
        <w:rPr>
          <w:b/>
          <w:sz w:val="24"/>
          <w:szCs w:val="24"/>
        </w:rPr>
        <w:t xml:space="preserve">Согласие с проектом Договора </w:t>
      </w:r>
      <w:r w:rsidR="00AE03D6" w:rsidRPr="00AE03D6">
        <w:rPr>
          <w:b/>
          <w:sz w:val="24"/>
          <w:szCs w:val="24"/>
        </w:rPr>
        <w:t>(на ___л.  в ____ экз.).</w:t>
      </w:r>
    </w:p>
    <w:p w:rsidR="008D3FE6" w:rsidRDefault="00B41E13" w:rsidP="00A41C7C">
      <w:pPr>
        <w:rPr>
          <w:b/>
          <w:sz w:val="24"/>
          <w:szCs w:val="24"/>
        </w:rPr>
      </w:pPr>
      <w:r w:rsidRPr="00AE03D6">
        <w:rPr>
          <w:b/>
          <w:sz w:val="24"/>
          <w:szCs w:val="24"/>
        </w:rPr>
        <w:t>6</w:t>
      </w:r>
      <w:r w:rsidR="00136B3A" w:rsidRPr="00AE03D6">
        <w:rPr>
          <w:b/>
          <w:sz w:val="24"/>
          <w:szCs w:val="24"/>
        </w:rPr>
        <w:t xml:space="preserve">) </w:t>
      </w:r>
      <w:r w:rsidR="007C0F80" w:rsidRPr="00AE03D6">
        <w:rPr>
          <w:b/>
          <w:sz w:val="24"/>
          <w:szCs w:val="24"/>
        </w:rPr>
        <w:t>…….</w:t>
      </w:r>
    </w:p>
    <w:p w:rsidR="00B41E13" w:rsidRPr="00863DF7" w:rsidRDefault="00B41E13"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863DF7" w:rsidRPr="00863DF7" w:rsidRDefault="00863DF7" w:rsidP="00863DF7">
      <w:pPr>
        <w:spacing w:line="240" w:lineRule="auto"/>
        <w:rPr>
          <w:sz w:val="24"/>
          <w:szCs w:val="24"/>
          <w:lang w:val="x-none"/>
        </w:rPr>
      </w:pPr>
    </w:p>
    <w:p w:rsidR="00A41C7C" w:rsidRPr="008415E0" w:rsidRDefault="00A41C7C" w:rsidP="00A41C7C">
      <w:pPr>
        <w:rPr>
          <w:sz w:val="24"/>
          <w:szCs w:val="24"/>
        </w:rPr>
      </w:pPr>
      <w:r w:rsidRPr="008415E0">
        <w:rPr>
          <w:sz w:val="24"/>
          <w:szCs w:val="24"/>
        </w:rPr>
        <w:t>С уважением,</w:t>
      </w:r>
    </w:p>
    <w:p w:rsidR="00A41C7C" w:rsidRPr="008415E0" w:rsidRDefault="00A41C7C" w:rsidP="00614F6A">
      <w:pPr>
        <w:spacing w:line="240" w:lineRule="auto"/>
        <w:rPr>
          <w:sz w:val="24"/>
          <w:szCs w:val="24"/>
        </w:rPr>
      </w:pPr>
      <w:r w:rsidRPr="008415E0">
        <w:rPr>
          <w:sz w:val="24"/>
          <w:szCs w:val="24"/>
        </w:rPr>
        <w:t>___________________________                                              ________________________</w:t>
      </w:r>
    </w:p>
    <w:p w:rsidR="00A41C7C" w:rsidRDefault="00A41C7C" w:rsidP="00614F6A">
      <w:pPr>
        <w:spacing w:line="240" w:lineRule="auto"/>
        <w:rPr>
          <w:b/>
          <w:i/>
          <w:sz w:val="24"/>
          <w:szCs w:val="24"/>
        </w:rPr>
      </w:pPr>
      <w:r w:rsidRPr="008415E0">
        <w:rPr>
          <w:b/>
          <w:i/>
          <w:sz w:val="24"/>
          <w:szCs w:val="24"/>
        </w:rPr>
        <w:t xml:space="preserve">(должность ответственного </w:t>
      </w:r>
      <w:proofErr w:type="gramStart"/>
      <w:r w:rsidRPr="008415E0">
        <w:rPr>
          <w:b/>
          <w:i/>
          <w:sz w:val="24"/>
          <w:szCs w:val="24"/>
        </w:rPr>
        <w:t xml:space="preserve">лица)   </w:t>
      </w:r>
      <w:proofErr w:type="gramEnd"/>
      <w:r w:rsidRPr="008415E0">
        <w:rPr>
          <w:b/>
          <w:i/>
          <w:sz w:val="24"/>
          <w:szCs w:val="24"/>
        </w:rPr>
        <w:t xml:space="preserve">                                 (подпись, расшифровка)</w:t>
      </w:r>
    </w:p>
    <w:p w:rsidR="005B4F34" w:rsidRPr="008415E0" w:rsidRDefault="005B4F34" w:rsidP="005B4F34">
      <w:pPr>
        <w:pBdr>
          <w:bottom w:val="single" w:sz="4" w:space="1" w:color="auto"/>
        </w:pBdr>
        <w:shd w:val="clear" w:color="auto" w:fill="E0E0E0"/>
        <w:ind w:right="21"/>
        <w:jc w:val="center"/>
        <w:rPr>
          <w:b/>
          <w:color w:val="000000"/>
          <w:spacing w:val="36"/>
          <w:sz w:val="24"/>
          <w:szCs w:val="24"/>
        </w:rPr>
      </w:pPr>
      <w:r w:rsidRPr="008415E0">
        <w:rPr>
          <w:b/>
          <w:color w:val="000000"/>
          <w:spacing w:val="36"/>
          <w:sz w:val="24"/>
          <w:szCs w:val="24"/>
        </w:rPr>
        <w:t>конец формы</w:t>
      </w:r>
    </w:p>
    <w:p w:rsidR="005B4F34" w:rsidRPr="00BC2273" w:rsidRDefault="005B4F34" w:rsidP="005B4F34">
      <w:pPr>
        <w:pStyle w:val="aff8"/>
        <w:tabs>
          <w:tab w:val="left" w:pos="1260"/>
        </w:tabs>
        <w:autoSpaceDE w:val="0"/>
        <w:autoSpaceDN w:val="0"/>
        <w:adjustRightInd w:val="0"/>
        <w:snapToGrid w:val="0"/>
        <w:spacing w:before="100" w:beforeAutospacing="1" w:after="100" w:afterAutospacing="1" w:line="240" w:lineRule="auto"/>
        <w:ind w:left="0" w:firstLine="0"/>
        <w:outlineLvl w:val="2"/>
        <w:rPr>
          <w:b/>
          <w:i/>
        </w:rPr>
      </w:pPr>
      <w:bookmarkStart w:id="90" w:name="_Toc439170674"/>
      <w:bookmarkStart w:id="91" w:name="_Toc439172776"/>
      <w:bookmarkStart w:id="92" w:name="_Toc439173220"/>
      <w:bookmarkStart w:id="93" w:name="_Toc439238214"/>
      <w:bookmarkStart w:id="94" w:name="_Toc439252762"/>
      <w:bookmarkStart w:id="95" w:name="_Toc439323736"/>
      <w:bookmarkStart w:id="96" w:name="_Toc440361370"/>
      <w:bookmarkStart w:id="97" w:name="_Toc440376125"/>
      <w:bookmarkStart w:id="98" w:name="_Toc440376252"/>
      <w:bookmarkStart w:id="99" w:name="_Toc440382510"/>
      <w:bookmarkStart w:id="100" w:name="_Toc440447180"/>
      <w:bookmarkStart w:id="101" w:name="_Toc440632341"/>
      <w:bookmarkStart w:id="102" w:name="_Toc440875113"/>
      <w:bookmarkStart w:id="103" w:name="_Toc441131100"/>
      <w:bookmarkStart w:id="104" w:name="_Toc441485097"/>
      <w:bookmarkStart w:id="105" w:name="_Toc441572074"/>
      <w:bookmarkStart w:id="106" w:name="_Toc441575166"/>
      <w:bookmarkStart w:id="107" w:name="_Toc443377629"/>
      <w:r w:rsidRPr="00BC2273">
        <w:rPr>
          <w:b/>
          <w:i/>
        </w:rPr>
        <w:t>Инструкции по заполнению</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lang w:val="ru-RU"/>
        </w:rPr>
        <w:t>Заявку</w:t>
      </w:r>
      <w:r w:rsidRPr="00F647F7">
        <w:rPr>
          <w:sz w:val="24"/>
          <w:szCs w:val="24"/>
        </w:rPr>
        <w:t xml:space="preserve"> следует оформить на официальном бланке </w:t>
      </w:r>
      <w:r>
        <w:rPr>
          <w:sz w:val="24"/>
          <w:szCs w:val="24"/>
        </w:rPr>
        <w:t>Участника</w:t>
      </w:r>
      <w:r w:rsidRPr="00F647F7">
        <w:rPr>
          <w:sz w:val="24"/>
          <w:szCs w:val="24"/>
        </w:rPr>
        <w:t xml:space="preserve">. </w:t>
      </w:r>
      <w:r>
        <w:rPr>
          <w:sz w:val="24"/>
          <w:szCs w:val="24"/>
        </w:rPr>
        <w:t>Участник</w:t>
      </w:r>
      <w:r w:rsidRPr="00F647F7">
        <w:rPr>
          <w:sz w:val="24"/>
          <w:szCs w:val="24"/>
        </w:rPr>
        <w:t xml:space="preserve"> присваивает </w:t>
      </w:r>
      <w:r>
        <w:rPr>
          <w:sz w:val="24"/>
          <w:szCs w:val="24"/>
          <w:lang w:val="ru-RU"/>
        </w:rPr>
        <w:t>Заявке</w:t>
      </w:r>
      <w:r w:rsidRPr="00F647F7">
        <w:rPr>
          <w:sz w:val="24"/>
          <w:szCs w:val="24"/>
        </w:rPr>
        <w:t xml:space="preserve"> дату и номер в соответствии с принятыми у него правилами документооборота.</w:t>
      </w:r>
    </w:p>
    <w:p w:rsidR="005B4F34" w:rsidRPr="00F647F7"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свое полное наименование (с указанием организационно-правовой формы) и юридический адрес.</w:t>
      </w:r>
    </w:p>
    <w:p w:rsidR="005B4F34" w:rsidRPr="00572945"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F647F7">
        <w:rPr>
          <w:sz w:val="24"/>
          <w:szCs w:val="24"/>
        </w:rPr>
        <w:t xml:space="preserve"> должен указать стоимость </w:t>
      </w:r>
      <w:r>
        <w:rPr>
          <w:sz w:val="24"/>
          <w:szCs w:val="24"/>
          <w:lang w:val="ru-RU"/>
        </w:rPr>
        <w:t>выполнения работ</w:t>
      </w:r>
      <w:r w:rsidRPr="00F647F7">
        <w:rPr>
          <w:sz w:val="24"/>
          <w:szCs w:val="24"/>
        </w:rPr>
        <w:t xml:space="preserve"> цифрами и словами, в рублях, раздельно без НДС, величину НДС и вместе с НДС. Цену следует указывать в формате ХХХ </w:t>
      </w:r>
      <w:proofErr w:type="spellStart"/>
      <w:r w:rsidRPr="00F647F7">
        <w:rPr>
          <w:sz w:val="24"/>
          <w:szCs w:val="24"/>
        </w:rPr>
        <w:t>ХХХ</w:t>
      </w:r>
      <w:proofErr w:type="spellEnd"/>
      <w:r w:rsidRPr="00F647F7">
        <w:rPr>
          <w:sz w:val="24"/>
          <w:szCs w:val="24"/>
        </w:rPr>
        <w:t xml:space="preserve"> ХХХ,ХХ руб., например: «1 234 567,89 руб. (Один миллион двести тридцать </w:t>
      </w:r>
      <w:r w:rsidRPr="00572945">
        <w:rPr>
          <w:sz w:val="24"/>
          <w:szCs w:val="24"/>
        </w:rPr>
        <w:t>четыре тысячи пятьсот шестьдесят семь руб. восемьдесят девять коп.)».</w:t>
      </w:r>
    </w:p>
    <w:p w:rsidR="005B4F34" w:rsidRPr="00D236CE"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указать срок действи</w:t>
      </w:r>
      <w:r>
        <w:rPr>
          <w:sz w:val="24"/>
          <w:szCs w:val="24"/>
        </w:rPr>
        <w:t xml:space="preserve">я Заявки согласно требованиям </w:t>
      </w:r>
      <w:r w:rsidRPr="00572945">
        <w:rPr>
          <w:sz w:val="24"/>
          <w:szCs w:val="24"/>
        </w:rPr>
        <w:t xml:space="preserve">пункта </w:t>
      </w:r>
      <w:r>
        <w:rPr>
          <w:sz w:val="24"/>
          <w:szCs w:val="24"/>
        </w:rPr>
        <w:fldChar w:fldCharType="begin"/>
      </w:r>
      <w:r>
        <w:rPr>
          <w:sz w:val="24"/>
          <w:szCs w:val="24"/>
        </w:rPr>
        <w:instrText xml:space="preserve"> REF _Ref444161478 \r \h </w:instrText>
      </w:r>
      <w:r>
        <w:rPr>
          <w:sz w:val="24"/>
          <w:szCs w:val="24"/>
        </w:rPr>
      </w:r>
      <w:r>
        <w:rPr>
          <w:sz w:val="24"/>
          <w:szCs w:val="24"/>
        </w:rPr>
        <w:fldChar w:fldCharType="separate"/>
      </w:r>
      <w:r w:rsidR="007E3F06">
        <w:rPr>
          <w:sz w:val="24"/>
          <w:szCs w:val="24"/>
        </w:rPr>
        <w:t>25</w:t>
      </w:r>
      <w:r>
        <w:rPr>
          <w:sz w:val="24"/>
          <w:szCs w:val="24"/>
        </w:rPr>
        <w:fldChar w:fldCharType="end"/>
      </w:r>
      <w:r>
        <w:rPr>
          <w:sz w:val="24"/>
          <w:szCs w:val="24"/>
          <w:lang w:val="ru-RU"/>
        </w:rPr>
        <w:t>.</w:t>
      </w:r>
    </w:p>
    <w:p w:rsidR="00D236CE" w:rsidRPr="00572945" w:rsidRDefault="00D236CE" w:rsidP="00ED19A8">
      <w:pPr>
        <w:pStyle w:val="af9"/>
        <w:numPr>
          <w:ilvl w:val="0"/>
          <w:numId w:val="15"/>
        </w:numPr>
        <w:tabs>
          <w:tab w:val="left" w:pos="993"/>
        </w:tabs>
        <w:spacing w:line="240" w:lineRule="auto"/>
        <w:ind w:left="993" w:hanging="284"/>
        <w:rPr>
          <w:sz w:val="24"/>
          <w:szCs w:val="24"/>
        </w:rPr>
      </w:pPr>
      <w:r>
        <w:rPr>
          <w:sz w:val="24"/>
          <w:szCs w:val="24"/>
          <w:lang w:val="ru-RU"/>
        </w:rPr>
        <w:t xml:space="preserve">В </w:t>
      </w:r>
      <w:r w:rsidRPr="00D236CE">
        <w:rPr>
          <w:sz w:val="24"/>
          <w:szCs w:val="24"/>
        </w:rPr>
        <w:t>графе «Наименование работ» указываются виды работ, предусмотренные Техническим заданием.</w:t>
      </w:r>
    </w:p>
    <w:p w:rsidR="005B4F34" w:rsidRPr="00C83069" w:rsidRDefault="005B4F34" w:rsidP="00ED19A8">
      <w:pPr>
        <w:pStyle w:val="af9"/>
        <w:numPr>
          <w:ilvl w:val="0"/>
          <w:numId w:val="15"/>
        </w:numPr>
        <w:tabs>
          <w:tab w:val="left" w:pos="993"/>
        </w:tabs>
        <w:spacing w:line="240" w:lineRule="auto"/>
        <w:ind w:left="993" w:hanging="284"/>
        <w:rPr>
          <w:sz w:val="24"/>
          <w:szCs w:val="24"/>
        </w:rPr>
      </w:pPr>
      <w:r>
        <w:rPr>
          <w:sz w:val="24"/>
          <w:szCs w:val="24"/>
        </w:rPr>
        <w:t>Участник</w:t>
      </w:r>
      <w:r w:rsidRPr="00572945">
        <w:rPr>
          <w:sz w:val="24"/>
          <w:szCs w:val="24"/>
        </w:rPr>
        <w:t xml:space="preserve"> должен перечислить и указать объем </w:t>
      </w:r>
      <w:r w:rsidRPr="00C83069">
        <w:rPr>
          <w:sz w:val="24"/>
          <w:szCs w:val="24"/>
        </w:rPr>
        <w:t xml:space="preserve">каждого из прилагаемых к </w:t>
      </w:r>
      <w:r w:rsidRPr="00C83069">
        <w:rPr>
          <w:sz w:val="24"/>
          <w:szCs w:val="24"/>
          <w:lang w:val="ru-RU"/>
        </w:rPr>
        <w:t>Заявке</w:t>
      </w:r>
      <w:r w:rsidRPr="00C83069">
        <w:rPr>
          <w:sz w:val="24"/>
          <w:szCs w:val="24"/>
        </w:rPr>
        <w:t xml:space="preserve"> документов, определяющих суть технико-коммерческого предложения Участника.</w:t>
      </w:r>
    </w:p>
    <w:p w:rsidR="00C83069" w:rsidRPr="00C83069" w:rsidRDefault="00C83069" w:rsidP="00ED19A8">
      <w:pPr>
        <w:pStyle w:val="af9"/>
        <w:numPr>
          <w:ilvl w:val="0"/>
          <w:numId w:val="15"/>
        </w:numPr>
        <w:tabs>
          <w:tab w:val="left" w:pos="993"/>
        </w:tabs>
        <w:spacing w:line="240" w:lineRule="auto"/>
        <w:ind w:left="993" w:hanging="284"/>
        <w:rPr>
          <w:sz w:val="24"/>
          <w:szCs w:val="24"/>
        </w:rPr>
      </w:pPr>
      <w:r w:rsidRPr="00C83069">
        <w:rPr>
          <w:sz w:val="24"/>
          <w:szCs w:val="24"/>
        </w:rPr>
        <w:t xml:space="preserve">Участник должен указать срок </w:t>
      </w:r>
      <w:r w:rsidRPr="00C83069">
        <w:rPr>
          <w:sz w:val="24"/>
          <w:szCs w:val="24"/>
          <w:lang w:val="ru-RU"/>
        </w:rPr>
        <w:t>выполнения работ.</w:t>
      </w:r>
    </w:p>
    <w:p w:rsidR="005B4F34" w:rsidRPr="00CF1277" w:rsidRDefault="005B4F34" w:rsidP="00ED19A8">
      <w:pPr>
        <w:pStyle w:val="af9"/>
        <w:numPr>
          <w:ilvl w:val="0"/>
          <w:numId w:val="15"/>
        </w:numPr>
        <w:tabs>
          <w:tab w:val="left" w:pos="993"/>
        </w:tabs>
        <w:spacing w:line="240" w:lineRule="auto"/>
        <w:ind w:left="993" w:hanging="284"/>
        <w:rPr>
          <w:sz w:val="24"/>
          <w:szCs w:val="24"/>
        </w:rPr>
      </w:pPr>
      <w:r w:rsidRPr="00B177AE">
        <w:rPr>
          <w:sz w:val="24"/>
          <w:szCs w:val="24"/>
          <w:lang w:val="ru-RU"/>
        </w:rPr>
        <w:t>Заявка</w:t>
      </w:r>
      <w:r w:rsidRPr="00B177AE">
        <w:rPr>
          <w:sz w:val="24"/>
          <w:szCs w:val="24"/>
        </w:rPr>
        <w:t xml:space="preserve"> должн</w:t>
      </w:r>
      <w:r w:rsidRPr="00B177AE">
        <w:rPr>
          <w:sz w:val="24"/>
          <w:szCs w:val="24"/>
          <w:lang w:val="ru-RU"/>
        </w:rPr>
        <w:t>а</w:t>
      </w:r>
      <w:r w:rsidRPr="00B177AE">
        <w:rPr>
          <w:sz w:val="24"/>
          <w:szCs w:val="24"/>
        </w:rPr>
        <w:t xml:space="preserve"> быть подписан</w:t>
      </w:r>
      <w:r w:rsidRPr="00B177AE">
        <w:rPr>
          <w:sz w:val="24"/>
          <w:szCs w:val="24"/>
          <w:lang w:val="ru-RU"/>
        </w:rPr>
        <w:t>а</w:t>
      </w:r>
      <w:r w:rsidRPr="00B177AE">
        <w:rPr>
          <w:sz w:val="24"/>
          <w:szCs w:val="24"/>
        </w:rPr>
        <w:t xml:space="preserve"> и скреплен</w:t>
      </w:r>
      <w:r w:rsidRPr="00B177AE">
        <w:rPr>
          <w:sz w:val="24"/>
          <w:szCs w:val="24"/>
          <w:lang w:val="ru-RU"/>
        </w:rPr>
        <w:t>а</w:t>
      </w:r>
      <w:r w:rsidRPr="00B177AE">
        <w:rPr>
          <w:sz w:val="24"/>
          <w:szCs w:val="24"/>
        </w:rPr>
        <w:t xml:space="preserve"> печатью в соответствии с требованиями </w:t>
      </w:r>
      <w:r w:rsidRPr="00CF1277">
        <w:rPr>
          <w:sz w:val="24"/>
          <w:szCs w:val="24"/>
        </w:rPr>
        <w:t xml:space="preserve">пункта </w:t>
      </w:r>
      <w:r w:rsidRPr="00CF1277">
        <w:rPr>
          <w:sz w:val="24"/>
          <w:szCs w:val="24"/>
        </w:rPr>
        <w:fldChar w:fldCharType="begin"/>
      </w:r>
      <w:r w:rsidRPr="00CF1277">
        <w:rPr>
          <w:sz w:val="24"/>
          <w:szCs w:val="24"/>
        </w:rPr>
        <w:instrText xml:space="preserve"> REF _Ref444161478 \r \h </w:instrText>
      </w:r>
      <w:r w:rsidR="00B177AE" w:rsidRPr="00CF1277">
        <w:rPr>
          <w:sz w:val="24"/>
          <w:szCs w:val="24"/>
        </w:rPr>
        <w:instrText xml:space="preserve"> \* MERGEFORMAT </w:instrText>
      </w:r>
      <w:r w:rsidRPr="00CF1277">
        <w:rPr>
          <w:sz w:val="24"/>
          <w:szCs w:val="24"/>
        </w:rPr>
      </w:r>
      <w:r w:rsidRPr="00CF1277">
        <w:rPr>
          <w:sz w:val="24"/>
          <w:szCs w:val="24"/>
        </w:rPr>
        <w:fldChar w:fldCharType="separate"/>
      </w:r>
      <w:r w:rsidR="007E3F06">
        <w:rPr>
          <w:sz w:val="24"/>
          <w:szCs w:val="24"/>
        </w:rPr>
        <w:t>25</w:t>
      </w:r>
      <w:r w:rsidRPr="00CF1277">
        <w:rPr>
          <w:sz w:val="24"/>
          <w:szCs w:val="24"/>
        </w:rPr>
        <w:fldChar w:fldCharType="end"/>
      </w:r>
      <w:r w:rsidRPr="00CF1277">
        <w:rPr>
          <w:sz w:val="24"/>
          <w:szCs w:val="24"/>
          <w:lang w:val="ru-RU"/>
        </w:rPr>
        <w:t>.</w:t>
      </w:r>
    </w:p>
    <w:p w:rsidR="00B177AE" w:rsidRPr="00331BBD"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Предложенная</w:t>
      </w:r>
      <w:r w:rsidRPr="00331BBD">
        <w:rPr>
          <w:sz w:val="24"/>
          <w:szCs w:val="24"/>
        </w:rPr>
        <w:t xml:space="preserve"> Участником в </w:t>
      </w:r>
      <w:r w:rsidRPr="00331BBD">
        <w:rPr>
          <w:sz w:val="24"/>
          <w:szCs w:val="24"/>
          <w:lang w:val="ru-RU"/>
        </w:rPr>
        <w:t>Заявке</w:t>
      </w:r>
      <w:r w:rsidRPr="00331BBD">
        <w:rPr>
          <w:sz w:val="24"/>
          <w:szCs w:val="24"/>
        </w:rPr>
        <w:t xml:space="preserve"> </w:t>
      </w:r>
      <w:r w:rsidRPr="00331BBD">
        <w:rPr>
          <w:sz w:val="24"/>
          <w:szCs w:val="24"/>
          <w:lang w:val="ru-RU"/>
        </w:rPr>
        <w:t xml:space="preserve">итоговая </w:t>
      </w:r>
      <w:r w:rsidRPr="00331BBD">
        <w:rPr>
          <w:sz w:val="24"/>
          <w:szCs w:val="24"/>
        </w:rPr>
        <w:t>цена</w:t>
      </w:r>
      <w:r w:rsidRPr="00331BBD">
        <w:rPr>
          <w:sz w:val="24"/>
          <w:szCs w:val="24"/>
          <w:lang w:val="ru-RU"/>
        </w:rPr>
        <w:t xml:space="preserve"> </w:t>
      </w:r>
      <w:r w:rsidRPr="00331BBD">
        <w:rPr>
          <w:sz w:val="24"/>
          <w:szCs w:val="24"/>
        </w:rPr>
        <w:t>должна соответствовать цене, указанной Участником на «котировочной доске» ЭТП</w:t>
      </w:r>
      <w:r w:rsidRPr="00331BBD">
        <w:rPr>
          <w:sz w:val="24"/>
          <w:szCs w:val="24"/>
          <w:lang w:val="ru-RU"/>
        </w:rPr>
        <w:t xml:space="preserve"> и </w:t>
      </w:r>
      <w:r w:rsidRPr="00331BBD">
        <w:rPr>
          <w:sz w:val="24"/>
          <w:szCs w:val="24"/>
        </w:rPr>
        <w:t>Сводной таблице стоимости работ</w:t>
      </w:r>
      <w:r w:rsidRPr="00331BBD">
        <w:rPr>
          <w:sz w:val="24"/>
          <w:szCs w:val="24"/>
          <w:lang w:val="ru-RU"/>
        </w:rPr>
        <w:t>.</w:t>
      </w:r>
    </w:p>
    <w:p w:rsidR="00CF1277" w:rsidRPr="00331BBD" w:rsidRDefault="00CF1277"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lang w:val="ru-RU"/>
        </w:rPr>
        <w:t xml:space="preserve">Участник указывает </w:t>
      </w:r>
      <w:r w:rsidRPr="00331BBD">
        <w:rPr>
          <w:sz w:val="24"/>
          <w:szCs w:val="24"/>
        </w:rPr>
        <w:t>систем</w:t>
      </w:r>
      <w:r w:rsidRPr="00331BBD">
        <w:rPr>
          <w:sz w:val="24"/>
          <w:szCs w:val="24"/>
          <w:lang w:val="ru-RU"/>
        </w:rPr>
        <w:t>у</w:t>
      </w:r>
      <w:r w:rsidRPr="00331BBD">
        <w:rPr>
          <w:sz w:val="24"/>
          <w:szCs w:val="24"/>
        </w:rPr>
        <w:t xml:space="preserve"> налогообложения</w:t>
      </w:r>
      <w:r w:rsidRPr="00331BBD">
        <w:rPr>
          <w:sz w:val="24"/>
          <w:szCs w:val="24"/>
          <w:lang w:val="ru-RU"/>
        </w:rPr>
        <w:t>, которую он применяет на момент подачи заявки.</w:t>
      </w:r>
    </w:p>
    <w:p w:rsidR="00B177AE" w:rsidRDefault="00B177AE" w:rsidP="00ED19A8">
      <w:pPr>
        <w:pStyle w:val="af9"/>
        <w:numPr>
          <w:ilvl w:val="0"/>
          <w:numId w:val="15"/>
        </w:numPr>
        <w:tabs>
          <w:tab w:val="left" w:pos="993"/>
          <w:tab w:val="num" w:pos="1134"/>
        </w:tabs>
        <w:spacing w:line="240" w:lineRule="auto"/>
        <w:ind w:left="993" w:hanging="284"/>
        <w:rPr>
          <w:sz w:val="24"/>
          <w:szCs w:val="24"/>
        </w:rPr>
      </w:pPr>
      <w:r w:rsidRPr="00331BBD">
        <w:rPr>
          <w:sz w:val="24"/>
          <w:szCs w:val="24"/>
        </w:rPr>
        <w:t>В случае, если Участник применяет УСН или в случае если проводится закупка для которой НДС не предусмотрен – на «котировочной</w:t>
      </w:r>
      <w:r w:rsidRPr="00B177AE">
        <w:rPr>
          <w:sz w:val="24"/>
          <w:szCs w:val="24"/>
        </w:rPr>
        <w:t xml:space="preserve"> доске» ЭТП указывается сумма с НДС, равная сумме без НДС (НДС в таком случае равен нулю). При этом суммы на «котировочной доске» ЭТП должны соответствовать суммам, указанным в Сводной таблице стоимости работ и Заявке.</w:t>
      </w:r>
    </w:p>
    <w:p w:rsidR="000212CA" w:rsidRPr="00BF57F6" w:rsidRDefault="00510B6F" w:rsidP="00ED19A8">
      <w:pPr>
        <w:pStyle w:val="af9"/>
        <w:numPr>
          <w:ilvl w:val="0"/>
          <w:numId w:val="15"/>
        </w:numPr>
        <w:tabs>
          <w:tab w:val="left" w:pos="993"/>
          <w:tab w:val="num" w:pos="1134"/>
        </w:tabs>
        <w:spacing w:line="240" w:lineRule="auto"/>
        <w:ind w:left="993" w:hanging="284"/>
        <w:rPr>
          <w:sz w:val="24"/>
          <w:szCs w:val="24"/>
        </w:rPr>
      </w:pPr>
      <w:r w:rsidRPr="00237B63">
        <w:rPr>
          <w:sz w:val="24"/>
          <w:szCs w:val="24"/>
          <w:lang w:val="ru-RU"/>
        </w:rPr>
        <w:t>Заявка</w:t>
      </w:r>
      <w:r w:rsidRPr="00237B63">
        <w:rPr>
          <w:sz w:val="24"/>
          <w:szCs w:val="24"/>
        </w:rPr>
        <w:t xml:space="preserve"> </w:t>
      </w:r>
      <w:r w:rsidRPr="00BF57F6">
        <w:rPr>
          <w:sz w:val="24"/>
          <w:lang w:val="ru-RU"/>
        </w:rPr>
        <w:t xml:space="preserve">будет служить основой для подготовки приложения к Договору. </w:t>
      </w:r>
      <w:r w:rsidRPr="00BF57F6">
        <w:rPr>
          <w:sz w:val="24"/>
          <w:szCs w:val="24"/>
          <w:lang w:val="ru-RU"/>
        </w:rPr>
        <w:t>Заявку</w:t>
      </w:r>
      <w:r w:rsidRPr="00BF57F6">
        <w:rPr>
          <w:sz w:val="24"/>
          <w:szCs w:val="24"/>
        </w:rPr>
        <w:t xml:space="preserve"> следует подготовить так, чтобы ее можно было с минимальными изменениями включить в Договор.</w:t>
      </w:r>
      <w:r w:rsidRPr="00BF57F6">
        <w:rPr>
          <w:sz w:val="24"/>
          <w:szCs w:val="24"/>
          <w:lang w:val="ru-RU"/>
        </w:rPr>
        <w:t xml:space="preserve"> В частности, цены без НДС и величины НДС, содержащиеся в Заявке, указываются в Заявке для снижения общих затрат сил и времени Заказчика и Участника на подготовку Договора.</w:t>
      </w:r>
    </w:p>
    <w:p w:rsidR="00A41C7C" w:rsidRDefault="00A41C7C" w:rsidP="00A41C7C">
      <w:pPr>
        <w:spacing w:line="240" w:lineRule="auto"/>
        <w:rPr>
          <w:sz w:val="24"/>
          <w:szCs w:val="24"/>
          <w:lang w:val="x-none"/>
        </w:rPr>
      </w:pPr>
    </w:p>
    <w:p w:rsidR="00B177AE" w:rsidRDefault="00B177AE" w:rsidP="00A41C7C">
      <w:pPr>
        <w:spacing w:line="240" w:lineRule="auto"/>
        <w:rPr>
          <w:sz w:val="24"/>
          <w:szCs w:val="24"/>
          <w:lang w:val="x-none"/>
        </w:rPr>
      </w:pPr>
    </w:p>
    <w:p w:rsidR="00B177AE" w:rsidRPr="005B4F34" w:rsidRDefault="00B177AE" w:rsidP="00A41C7C">
      <w:pPr>
        <w:spacing w:line="240" w:lineRule="auto"/>
        <w:rPr>
          <w:sz w:val="24"/>
          <w:szCs w:val="24"/>
          <w:lang w:val="x-none"/>
        </w:rPr>
      </w:pPr>
    </w:p>
    <w:p w:rsidR="005B4F34" w:rsidRPr="008415E0" w:rsidRDefault="005B4F34" w:rsidP="005B4F34">
      <w:pPr>
        <w:pBdr>
          <w:top w:val="single" w:sz="4" w:space="1" w:color="auto"/>
        </w:pBdr>
        <w:shd w:val="clear" w:color="auto" w:fill="E0E0E0"/>
        <w:ind w:right="21"/>
        <w:jc w:val="center"/>
        <w:rPr>
          <w:b/>
          <w:color w:val="000000"/>
          <w:spacing w:val="36"/>
          <w:sz w:val="24"/>
          <w:szCs w:val="24"/>
        </w:rPr>
      </w:pPr>
      <w:bookmarkStart w:id="108" w:name="_Toc308100198"/>
      <w:r>
        <w:rPr>
          <w:b/>
          <w:sz w:val="24"/>
          <w:szCs w:val="24"/>
        </w:rPr>
        <w:br w:type="page"/>
      </w: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2</w:t>
      </w:r>
    </w:p>
    <w:p w:rsidR="00A41C7C" w:rsidRPr="008415E0" w:rsidRDefault="00A41C7C" w:rsidP="00A41C7C">
      <w:pPr>
        <w:jc w:val="right"/>
        <w:rPr>
          <w:sz w:val="24"/>
          <w:szCs w:val="24"/>
        </w:rPr>
      </w:pPr>
      <w:r w:rsidRPr="008415E0">
        <w:rPr>
          <w:sz w:val="24"/>
          <w:szCs w:val="24"/>
        </w:rPr>
        <w:t xml:space="preserve"> Приложение </w:t>
      </w:r>
      <w:r>
        <w:rPr>
          <w:sz w:val="24"/>
          <w:szCs w:val="24"/>
        </w:rPr>
        <w:t>1</w:t>
      </w:r>
      <w:r w:rsidRPr="008415E0">
        <w:rPr>
          <w:sz w:val="24"/>
          <w:szCs w:val="24"/>
        </w:rPr>
        <w:t xml:space="preserve"> к </w:t>
      </w:r>
      <w:r w:rsidR="00716EE9">
        <w:rPr>
          <w:sz w:val="24"/>
          <w:szCs w:val="24"/>
        </w:rPr>
        <w:t>Заявке</w:t>
      </w:r>
      <w:r w:rsidRPr="008415E0">
        <w:rPr>
          <w:sz w:val="24"/>
          <w:szCs w:val="24"/>
        </w:rPr>
        <w:t xml:space="preserve"> </w:t>
      </w:r>
      <w:r w:rsidRPr="008415E0">
        <w:rPr>
          <w:sz w:val="24"/>
          <w:szCs w:val="24"/>
        </w:rPr>
        <w:br/>
        <w:t>от «____»_____________ г. №__________</w:t>
      </w:r>
    </w:p>
    <w:p w:rsidR="00A41C7C" w:rsidRPr="008415E0" w:rsidRDefault="00A41C7C" w:rsidP="00A41C7C">
      <w:pPr>
        <w:tabs>
          <w:tab w:val="left" w:pos="1889"/>
        </w:tabs>
        <w:rPr>
          <w:sz w:val="24"/>
          <w:szCs w:val="24"/>
        </w:rPr>
      </w:pPr>
      <w:r w:rsidRPr="008415E0">
        <w:rPr>
          <w:sz w:val="24"/>
          <w:szCs w:val="24"/>
        </w:rPr>
        <w:tab/>
      </w:r>
    </w:p>
    <w:p w:rsidR="00A41C7C" w:rsidRPr="00EE03EB" w:rsidRDefault="00A41C7C" w:rsidP="00A41C7C">
      <w:pPr>
        <w:suppressAutoHyphens/>
        <w:jc w:val="center"/>
        <w:rPr>
          <w:b/>
          <w:sz w:val="24"/>
          <w:szCs w:val="24"/>
        </w:rPr>
      </w:pPr>
      <w:r w:rsidRPr="00EE03EB">
        <w:rPr>
          <w:b/>
          <w:sz w:val="24"/>
          <w:szCs w:val="24"/>
        </w:rPr>
        <w:t>Техническое предложение на выполнение работ</w:t>
      </w:r>
    </w:p>
    <w:p w:rsidR="00A41C7C" w:rsidRPr="00EE03EB" w:rsidRDefault="00A41C7C" w:rsidP="00A41C7C">
      <w:pPr>
        <w:pStyle w:val="15"/>
        <w:tabs>
          <w:tab w:val="left" w:pos="9360"/>
        </w:tabs>
        <w:ind w:left="539" w:right="238" w:firstLine="0"/>
        <w:jc w:val="center"/>
        <w:rPr>
          <w:b/>
          <w:bCs/>
          <w:szCs w:val="24"/>
        </w:rPr>
      </w:pPr>
      <w:r w:rsidRPr="00EE03EB">
        <w:rPr>
          <w:b/>
          <w:szCs w:val="24"/>
        </w:rPr>
        <w:t xml:space="preserve">по запросу цен </w:t>
      </w:r>
    </w:p>
    <w:p w:rsidR="00716EE9" w:rsidRPr="00EE03EB" w:rsidRDefault="00716EE9" w:rsidP="00A41C7C">
      <w:pPr>
        <w:pStyle w:val="aff8"/>
        <w:ind w:left="-360" w:firstLine="1068"/>
        <w:jc w:val="center"/>
        <w:rPr>
          <w:b/>
          <w:bCs/>
          <w:sz w:val="24"/>
          <w:szCs w:val="24"/>
        </w:rPr>
      </w:pPr>
    </w:p>
    <w:p w:rsidR="00A41C7C" w:rsidRPr="00EE03EB" w:rsidRDefault="00A41C7C" w:rsidP="00A41C7C">
      <w:pPr>
        <w:pStyle w:val="aff8"/>
        <w:ind w:left="-360" w:firstLine="1068"/>
        <w:jc w:val="center"/>
        <w:rPr>
          <w:b/>
          <w:sz w:val="24"/>
          <w:szCs w:val="24"/>
        </w:rPr>
      </w:pPr>
      <w:r w:rsidRPr="00EE03EB">
        <w:rPr>
          <w:b/>
          <w:bCs/>
          <w:sz w:val="24"/>
          <w:szCs w:val="24"/>
        </w:rPr>
        <w:t xml:space="preserve">на </w:t>
      </w:r>
      <w:r w:rsidRPr="00EE03EB">
        <w:rPr>
          <w:b/>
          <w:sz w:val="24"/>
          <w:szCs w:val="24"/>
        </w:rPr>
        <w:t>право заключения договора на 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w:t>
      </w:r>
    </w:p>
    <w:p w:rsidR="00A41C7C" w:rsidRPr="004037D9" w:rsidRDefault="00A41C7C" w:rsidP="00A41C7C">
      <w:pPr>
        <w:suppressAutoHyphens/>
        <w:jc w:val="center"/>
        <w:rPr>
          <w:b/>
          <w:bCs/>
          <w:sz w:val="24"/>
          <w:szCs w:val="24"/>
        </w:rPr>
      </w:pPr>
    </w:p>
    <w:p w:rsidR="00A41C7C" w:rsidRPr="00EE03EB" w:rsidRDefault="00A41C7C" w:rsidP="00A41C7C">
      <w:pPr>
        <w:rPr>
          <w:sz w:val="24"/>
          <w:szCs w:val="24"/>
        </w:rPr>
      </w:pPr>
    </w:p>
    <w:p w:rsidR="00A41C7C" w:rsidRPr="00EE03EB" w:rsidRDefault="00A41C7C" w:rsidP="00A41C7C">
      <w:pPr>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rPr>
          <w:sz w:val="24"/>
          <w:szCs w:val="24"/>
        </w:rPr>
      </w:pPr>
    </w:p>
    <w:p w:rsidR="001A709B" w:rsidRPr="001A709B" w:rsidRDefault="001A709B" w:rsidP="001A709B">
      <w:pPr>
        <w:tabs>
          <w:tab w:val="left" w:pos="567"/>
          <w:tab w:val="left" w:pos="1985"/>
        </w:tabs>
        <w:ind w:right="34" w:firstLine="0"/>
        <w:rPr>
          <w:rStyle w:val="afb"/>
          <w:bCs w:val="0"/>
          <w:i w:val="0"/>
          <w:sz w:val="24"/>
          <w:szCs w:val="24"/>
        </w:rPr>
      </w:pPr>
      <w:r w:rsidRPr="001A709B">
        <w:rPr>
          <w:rStyle w:val="afb"/>
          <w:bCs w:val="0"/>
          <w:sz w:val="24"/>
          <w:szCs w:val="24"/>
        </w:rPr>
        <w:t>[Участник указывает все позиции Технического задания, относящиеся к выполняемым работам, которые являются предметом закупки].</w:t>
      </w:r>
    </w:p>
    <w:p w:rsidR="00A41C7C" w:rsidRPr="001A709B" w:rsidRDefault="00A41C7C" w:rsidP="00863DF7">
      <w:pPr>
        <w:spacing w:line="240" w:lineRule="auto"/>
        <w:rPr>
          <w:b/>
          <w:sz w:val="24"/>
          <w:szCs w:val="24"/>
        </w:rPr>
      </w:pPr>
    </w:p>
    <w:p w:rsidR="00863DF7" w:rsidRPr="00A16F94" w:rsidRDefault="00863DF7" w:rsidP="00863DF7">
      <w:pPr>
        <w:spacing w:line="240" w:lineRule="auto"/>
        <w:rPr>
          <w:color w:val="00B050"/>
          <w:sz w:val="24"/>
          <w:szCs w:val="24"/>
        </w:rPr>
      </w:pPr>
    </w:p>
    <w:p w:rsidR="00863DF7" w:rsidRPr="001A709B" w:rsidRDefault="00863DF7" w:rsidP="00863DF7">
      <w:pPr>
        <w:spacing w:line="240" w:lineRule="auto"/>
        <w:rPr>
          <w:sz w:val="24"/>
          <w:szCs w:val="24"/>
        </w:rPr>
      </w:pP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(подпись)</w:t>
      </w:r>
    </w:p>
    <w:p w:rsidR="00A41C7C" w:rsidRPr="001A709B" w:rsidRDefault="00A41C7C" w:rsidP="00A41C7C">
      <w:pPr>
        <w:rPr>
          <w:sz w:val="24"/>
          <w:szCs w:val="24"/>
        </w:rPr>
      </w:pPr>
      <w:r w:rsidRPr="001A709B">
        <w:rPr>
          <w:sz w:val="24"/>
          <w:szCs w:val="24"/>
        </w:rPr>
        <w:t>____________________________________</w:t>
      </w:r>
    </w:p>
    <w:p w:rsidR="00A41C7C" w:rsidRPr="001A709B" w:rsidRDefault="00A41C7C" w:rsidP="00A41C7C">
      <w:pPr>
        <w:ind w:right="3684"/>
        <w:jc w:val="center"/>
        <w:rPr>
          <w:sz w:val="24"/>
          <w:szCs w:val="24"/>
          <w:vertAlign w:val="superscript"/>
        </w:rPr>
      </w:pPr>
      <w:r w:rsidRPr="001A709B">
        <w:rPr>
          <w:sz w:val="24"/>
          <w:szCs w:val="24"/>
          <w:vertAlign w:val="superscript"/>
        </w:rPr>
        <w:t>(фамилия, имя, отчество подписавшего, должность)</w:t>
      </w:r>
    </w:p>
    <w:p w:rsidR="00A41C7C" w:rsidRPr="001A709B" w:rsidRDefault="00A41C7C" w:rsidP="00A41C7C">
      <w:pPr>
        <w:keepNext/>
        <w:rPr>
          <w:b/>
          <w:sz w:val="24"/>
          <w:szCs w:val="24"/>
        </w:rPr>
      </w:pPr>
      <w:r w:rsidRPr="001A709B">
        <w:rPr>
          <w:b/>
          <w:sz w:val="24"/>
          <w:szCs w:val="24"/>
        </w:rPr>
        <w:t>М.П.</w:t>
      </w:r>
    </w:p>
    <w:p w:rsidR="00A41C7C" w:rsidRPr="001A709B" w:rsidRDefault="00A41C7C" w:rsidP="00A41C7C">
      <w:pPr>
        <w:pBdr>
          <w:bottom w:val="single" w:sz="4" w:space="1" w:color="auto"/>
        </w:pBdr>
        <w:shd w:val="clear" w:color="auto" w:fill="E0E0E0"/>
        <w:ind w:right="21"/>
        <w:jc w:val="center"/>
        <w:rPr>
          <w:b/>
          <w:color w:val="000000"/>
          <w:spacing w:val="36"/>
          <w:sz w:val="24"/>
          <w:szCs w:val="24"/>
        </w:rPr>
      </w:pPr>
      <w:r w:rsidRPr="001A709B">
        <w:rPr>
          <w:b/>
          <w:color w:val="000000"/>
          <w:spacing w:val="36"/>
          <w:sz w:val="24"/>
          <w:szCs w:val="24"/>
        </w:rPr>
        <w:t>конец формы</w:t>
      </w:r>
    </w:p>
    <w:p w:rsidR="00A41C7C" w:rsidRPr="001A709B"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09" w:name="_Toc228857839"/>
      <w:bookmarkStart w:id="110" w:name="_Toc202247497"/>
      <w:bookmarkStart w:id="111" w:name="_Toc202243110"/>
      <w:bookmarkStart w:id="112" w:name="_Toc200597924"/>
      <w:bookmarkStart w:id="113" w:name="_Toc200441842"/>
      <w:bookmarkStart w:id="114" w:name="_Toc200441691"/>
      <w:bookmarkStart w:id="115" w:name="_Toc200440638"/>
      <w:bookmarkStart w:id="116" w:name="_Toc200378398"/>
      <w:bookmarkStart w:id="117" w:name="_Toc98254014"/>
      <w:bookmarkStart w:id="118" w:name="_Toc175749020"/>
      <w:r w:rsidRPr="001A709B">
        <w:rPr>
          <w:b/>
          <w:i/>
        </w:rPr>
        <w:t>Инструкции по заполнению</w:t>
      </w:r>
      <w:bookmarkEnd w:id="109"/>
      <w:bookmarkEnd w:id="110"/>
      <w:bookmarkEnd w:id="111"/>
      <w:bookmarkEnd w:id="112"/>
      <w:bookmarkEnd w:id="113"/>
      <w:bookmarkEnd w:id="114"/>
      <w:bookmarkEnd w:id="115"/>
      <w:bookmarkEnd w:id="116"/>
      <w:bookmarkEnd w:id="117"/>
      <w:bookmarkEnd w:id="118"/>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дату и номер </w:t>
      </w:r>
      <w:r w:rsidR="00716EE9" w:rsidRPr="001A709B">
        <w:rPr>
          <w:sz w:val="24"/>
          <w:szCs w:val="24"/>
        </w:rPr>
        <w:t>Заявки</w:t>
      </w:r>
      <w:r w:rsidRPr="001A709B">
        <w:rPr>
          <w:sz w:val="24"/>
          <w:szCs w:val="24"/>
        </w:rPr>
        <w:t>.</w:t>
      </w:r>
    </w:p>
    <w:p w:rsidR="00A41C7C" w:rsidRPr="001A709B" w:rsidRDefault="00A41C7C" w:rsidP="00ED19A8">
      <w:pPr>
        <w:numPr>
          <w:ilvl w:val="0"/>
          <w:numId w:val="10"/>
        </w:numPr>
        <w:snapToGrid w:val="0"/>
        <w:spacing w:line="240" w:lineRule="auto"/>
        <w:rPr>
          <w:sz w:val="24"/>
          <w:szCs w:val="24"/>
        </w:rPr>
      </w:pPr>
      <w:r w:rsidRPr="001A709B">
        <w:rPr>
          <w:sz w:val="24"/>
          <w:szCs w:val="24"/>
        </w:rPr>
        <w:t xml:space="preserve">Участник указывает свое фирменное наименование (в </w:t>
      </w:r>
      <w:proofErr w:type="spellStart"/>
      <w:r w:rsidRPr="001A709B">
        <w:rPr>
          <w:sz w:val="24"/>
          <w:szCs w:val="24"/>
        </w:rPr>
        <w:t>т.ч</w:t>
      </w:r>
      <w:proofErr w:type="spellEnd"/>
      <w:r w:rsidRPr="001A709B">
        <w:rPr>
          <w:sz w:val="24"/>
          <w:szCs w:val="24"/>
        </w:rPr>
        <w:t>. организационно-правовую форму) и свой адрес.</w:t>
      </w:r>
    </w:p>
    <w:p w:rsidR="00601274" w:rsidRPr="001A709B" w:rsidRDefault="001A709B" w:rsidP="00ED19A8">
      <w:pPr>
        <w:numPr>
          <w:ilvl w:val="0"/>
          <w:numId w:val="10"/>
        </w:numPr>
        <w:snapToGrid w:val="0"/>
        <w:spacing w:line="240" w:lineRule="auto"/>
        <w:rPr>
          <w:sz w:val="24"/>
          <w:szCs w:val="24"/>
        </w:rPr>
      </w:pPr>
      <w:r w:rsidRPr="001A709B">
        <w:rPr>
          <w:sz w:val="24"/>
          <w:szCs w:val="24"/>
        </w:rPr>
        <w:t>В Техническом предложении указываются все позиции Технического задания</w:t>
      </w:r>
      <w:r w:rsidRPr="001A709B">
        <w:rPr>
          <w:bCs/>
          <w:sz w:val="24"/>
          <w:szCs w:val="24"/>
        </w:rPr>
        <w:t xml:space="preserve">, </w:t>
      </w:r>
      <w:r w:rsidRPr="001A709B">
        <w:rPr>
          <w:sz w:val="24"/>
          <w:szCs w:val="24"/>
        </w:rPr>
        <w:t>относящиеся к выполняемым работам, которые являются предметом закупки, их количественных и качественных характеристик (в том числе состав работ, сроки выполнения работ), иную информацию, указанную в Техническом задании</w:t>
      </w:r>
      <w:r w:rsidR="00601274" w:rsidRPr="001A709B">
        <w:rPr>
          <w:bCs/>
          <w:sz w:val="24"/>
          <w:szCs w:val="24"/>
        </w:rPr>
        <w:t>.</w:t>
      </w:r>
    </w:p>
    <w:p w:rsidR="000212CA" w:rsidRPr="001A709B" w:rsidRDefault="000212CA" w:rsidP="00ED19A8">
      <w:pPr>
        <w:numPr>
          <w:ilvl w:val="0"/>
          <w:numId w:val="10"/>
        </w:numPr>
        <w:snapToGrid w:val="0"/>
        <w:spacing w:line="240" w:lineRule="auto"/>
        <w:rPr>
          <w:sz w:val="24"/>
          <w:szCs w:val="24"/>
        </w:rPr>
      </w:pPr>
      <w:r w:rsidRPr="001A709B">
        <w:rPr>
          <w:sz w:val="24"/>
          <w:szCs w:val="24"/>
        </w:rPr>
        <w:t>Техническое предложение будет служить основой для подготовки приложения к Договору(</w:t>
      </w:r>
      <w:proofErr w:type="spellStart"/>
      <w:r w:rsidRPr="001A709B">
        <w:rPr>
          <w:sz w:val="24"/>
          <w:szCs w:val="24"/>
        </w:rPr>
        <w:t>ам</w:t>
      </w:r>
      <w:proofErr w:type="spellEnd"/>
      <w:r w:rsidRPr="001A709B">
        <w:rPr>
          <w:sz w:val="24"/>
          <w:szCs w:val="24"/>
        </w:rPr>
        <w:t>)</w:t>
      </w:r>
    </w:p>
    <w:p w:rsidR="00A41C7C" w:rsidRPr="008415E0" w:rsidRDefault="00A41C7C" w:rsidP="00A41C7C">
      <w:pPr>
        <w:pStyle w:val="aff8"/>
        <w:tabs>
          <w:tab w:val="left" w:pos="1260"/>
        </w:tabs>
        <w:snapToGrid w:val="0"/>
        <w:spacing w:after="100" w:afterAutospacing="1"/>
        <w:jc w:val="right"/>
        <w:outlineLvl w:val="1"/>
        <w:rPr>
          <w:b/>
          <w:i/>
        </w:rPr>
      </w:pPr>
      <w:r w:rsidRPr="008415E0">
        <w:br w:type="page"/>
      </w:r>
    </w:p>
    <w:p w:rsidR="00A41C7C" w:rsidRPr="008415E0" w:rsidRDefault="00A41C7C" w:rsidP="00A41C7C">
      <w:pPr>
        <w:pBdr>
          <w:top w:val="single" w:sz="4" w:space="1" w:color="auto"/>
        </w:pBdr>
        <w:shd w:val="clear" w:color="auto" w:fill="E0E0E0"/>
        <w:ind w:right="21"/>
        <w:jc w:val="center"/>
        <w:rPr>
          <w:b/>
          <w:color w:val="000000"/>
          <w:spacing w:val="36"/>
          <w:sz w:val="24"/>
          <w:szCs w:val="24"/>
        </w:rPr>
      </w:pPr>
      <w:r w:rsidRPr="008415E0">
        <w:rPr>
          <w:b/>
          <w:color w:val="000000"/>
          <w:spacing w:val="36"/>
          <w:sz w:val="24"/>
          <w:szCs w:val="24"/>
        </w:rPr>
        <w:lastRenderedPageBreak/>
        <w:t>начало формы</w:t>
      </w:r>
    </w:p>
    <w:p w:rsidR="00A41C7C" w:rsidRPr="008415E0" w:rsidRDefault="00A41C7C" w:rsidP="00A41C7C">
      <w:pPr>
        <w:jc w:val="right"/>
        <w:rPr>
          <w:b/>
          <w:sz w:val="24"/>
          <w:szCs w:val="24"/>
        </w:rPr>
      </w:pPr>
      <w:r w:rsidRPr="008415E0">
        <w:rPr>
          <w:b/>
          <w:sz w:val="24"/>
          <w:szCs w:val="24"/>
        </w:rPr>
        <w:t xml:space="preserve">Форма </w:t>
      </w:r>
      <w:r>
        <w:rPr>
          <w:b/>
          <w:sz w:val="24"/>
          <w:szCs w:val="24"/>
        </w:rPr>
        <w:t>3</w:t>
      </w:r>
    </w:p>
    <w:p w:rsidR="00A41C7C" w:rsidRPr="008415E0" w:rsidRDefault="00A41C7C" w:rsidP="00A41C7C">
      <w:pPr>
        <w:jc w:val="right"/>
        <w:rPr>
          <w:sz w:val="24"/>
          <w:szCs w:val="24"/>
        </w:rPr>
      </w:pPr>
      <w:r>
        <w:rPr>
          <w:sz w:val="24"/>
          <w:szCs w:val="24"/>
        </w:rPr>
        <w:t>Приложение 2</w:t>
      </w:r>
      <w:r w:rsidRPr="008415E0">
        <w:rPr>
          <w:sz w:val="24"/>
          <w:szCs w:val="24"/>
        </w:rPr>
        <w:t xml:space="preserve"> к </w:t>
      </w:r>
      <w:r w:rsidR="00716EE9">
        <w:rPr>
          <w:sz w:val="24"/>
          <w:szCs w:val="24"/>
        </w:rPr>
        <w:t>Заявке</w:t>
      </w:r>
      <w:r w:rsidRPr="008415E0">
        <w:rPr>
          <w:sz w:val="24"/>
          <w:szCs w:val="24"/>
        </w:rPr>
        <w:br/>
        <w:t>от «____»_____________ г. №__________</w:t>
      </w:r>
    </w:p>
    <w:p w:rsidR="00A41C7C" w:rsidRPr="008415E0" w:rsidRDefault="00A41C7C" w:rsidP="00A41C7C">
      <w:pPr>
        <w:rPr>
          <w:color w:val="000000"/>
          <w:sz w:val="24"/>
          <w:szCs w:val="24"/>
        </w:rPr>
      </w:pPr>
    </w:p>
    <w:p w:rsidR="00A41C7C" w:rsidRPr="00EE03EB" w:rsidRDefault="00A41C7C" w:rsidP="00A41C7C">
      <w:pPr>
        <w:suppressAutoHyphens/>
        <w:spacing w:line="240" w:lineRule="auto"/>
        <w:jc w:val="center"/>
        <w:rPr>
          <w:b/>
          <w:sz w:val="24"/>
          <w:szCs w:val="24"/>
        </w:rPr>
      </w:pPr>
      <w:r w:rsidRPr="00EE03EB">
        <w:rPr>
          <w:b/>
          <w:sz w:val="24"/>
          <w:szCs w:val="24"/>
        </w:rPr>
        <w:t>График выполнения работ</w:t>
      </w:r>
    </w:p>
    <w:p w:rsidR="00A41C7C" w:rsidRPr="00EE03EB" w:rsidRDefault="00A41C7C" w:rsidP="00A41C7C">
      <w:pPr>
        <w:pStyle w:val="aff8"/>
        <w:ind w:left="-360" w:firstLine="1068"/>
        <w:jc w:val="center"/>
        <w:rPr>
          <w:b/>
          <w:sz w:val="24"/>
          <w:szCs w:val="24"/>
        </w:rPr>
      </w:pPr>
      <w:r w:rsidRPr="00EE03EB">
        <w:rPr>
          <w:b/>
          <w:sz w:val="24"/>
          <w:szCs w:val="24"/>
        </w:rPr>
        <w:t>по запросу цен</w:t>
      </w:r>
      <w:r w:rsidRPr="00EE03EB">
        <w:rPr>
          <w:b/>
          <w:sz w:val="24"/>
          <w:szCs w:val="24"/>
        </w:rPr>
        <w:br/>
        <w:t>на право заключения договора на ___________________________</w:t>
      </w:r>
    </w:p>
    <w:p w:rsidR="00A41C7C" w:rsidRPr="00EE03EB" w:rsidRDefault="00A41C7C" w:rsidP="00A41C7C">
      <w:pPr>
        <w:pStyle w:val="aff8"/>
        <w:ind w:left="-360" w:firstLine="1068"/>
        <w:jc w:val="center"/>
        <w:rPr>
          <w:b/>
          <w:bCs/>
          <w:caps/>
          <w:spacing w:val="-2"/>
          <w:sz w:val="24"/>
          <w:szCs w:val="24"/>
        </w:rPr>
      </w:pPr>
      <w:r w:rsidRPr="00EE03EB">
        <w:rPr>
          <w:b/>
          <w:sz w:val="24"/>
          <w:szCs w:val="24"/>
        </w:rPr>
        <w:t>________________________________________________________________</w:t>
      </w:r>
    </w:p>
    <w:p w:rsidR="00A41C7C" w:rsidRPr="00EE03EB" w:rsidRDefault="00A41C7C" w:rsidP="00A41C7C">
      <w:pPr>
        <w:rPr>
          <w:color w:val="000000"/>
          <w:sz w:val="24"/>
          <w:szCs w:val="24"/>
        </w:rPr>
      </w:pPr>
    </w:p>
    <w:p w:rsidR="00A41C7C" w:rsidRPr="00EE03EB" w:rsidRDefault="00A41C7C" w:rsidP="00A41C7C">
      <w:pPr>
        <w:ind w:firstLine="0"/>
        <w:rPr>
          <w:color w:val="000000"/>
          <w:sz w:val="24"/>
          <w:szCs w:val="24"/>
        </w:rPr>
      </w:pPr>
      <w:r w:rsidRPr="00EE03EB">
        <w:rPr>
          <w:color w:val="000000"/>
          <w:sz w:val="24"/>
          <w:szCs w:val="24"/>
        </w:rPr>
        <w:t>Наименование и адрес Участника: _________________________________</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Начало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spacing w:line="240" w:lineRule="auto"/>
        <w:ind w:firstLine="0"/>
        <w:rPr>
          <w:color w:val="000000"/>
          <w:sz w:val="24"/>
          <w:szCs w:val="24"/>
        </w:rPr>
      </w:pPr>
      <w:r w:rsidRPr="00EE03EB">
        <w:rPr>
          <w:color w:val="000000"/>
          <w:sz w:val="24"/>
          <w:szCs w:val="24"/>
        </w:rPr>
        <w:t xml:space="preserve">Окончание </w:t>
      </w:r>
      <w:r w:rsidRPr="00EE03EB">
        <w:rPr>
          <w:sz w:val="24"/>
          <w:szCs w:val="24"/>
        </w:rPr>
        <w:t>выполнения работ</w:t>
      </w:r>
      <w:r w:rsidRPr="00EE03EB">
        <w:rPr>
          <w:color w:val="000000"/>
          <w:sz w:val="24"/>
          <w:szCs w:val="24"/>
        </w:rPr>
        <w:t>: «__</w:t>
      </w:r>
      <w:proofErr w:type="gramStart"/>
      <w:r w:rsidRPr="00EE03EB">
        <w:rPr>
          <w:color w:val="000000"/>
          <w:sz w:val="24"/>
          <w:szCs w:val="24"/>
        </w:rPr>
        <w:t>_»_</w:t>
      </w:r>
      <w:proofErr w:type="gramEnd"/>
      <w:r w:rsidRPr="00EE03EB">
        <w:rPr>
          <w:color w:val="000000"/>
          <w:sz w:val="24"/>
          <w:szCs w:val="24"/>
        </w:rPr>
        <w:t>___________________года.</w:t>
      </w:r>
    </w:p>
    <w:p w:rsidR="00A41C7C" w:rsidRPr="00EE03EB" w:rsidRDefault="00A41C7C" w:rsidP="00A41C7C">
      <w:pPr>
        <w:rPr>
          <w:color w:val="000000"/>
          <w:sz w:val="24"/>
          <w:szCs w:val="24"/>
        </w:rPr>
      </w:pPr>
    </w:p>
    <w:tbl>
      <w:tblPr>
        <w:tblW w:w="10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1980"/>
        <w:gridCol w:w="845"/>
        <w:gridCol w:w="846"/>
        <w:gridCol w:w="846"/>
        <w:gridCol w:w="846"/>
        <w:gridCol w:w="846"/>
        <w:gridCol w:w="846"/>
        <w:gridCol w:w="846"/>
        <w:gridCol w:w="846"/>
        <w:gridCol w:w="433"/>
      </w:tblGrid>
      <w:tr w:rsidR="00A41C7C" w:rsidRPr="00EE03EB" w:rsidTr="006E0F55">
        <w:trPr>
          <w:cantSplit/>
        </w:trPr>
        <w:tc>
          <w:tcPr>
            <w:tcW w:w="828"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 п/п</w:t>
            </w:r>
          </w:p>
        </w:tc>
        <w:tc>
          <w:tcPr>
            <w:tcW w:w="1980" w:type="dxa"/>
            <w:vMerge w:val="restart"/>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Наименование этапа</w:t>
            </w:r>
          </w:p>
        </w:tc>
        <w:tc>
          <w:tcPr>
            <w:tcW w:w="7200" w:type="dxa"/>
            <w:gridSpan w:val="9"/>
            <w:tcBorders>
              <w:top w:val="single" w:sz="4" w:space="0" w:color="auto"/>
              <w:left w:val="single" w:sz="4" w:space="0" w:color="auto"/>
              <w:bottom w:val="single" w:sz="4" w:space="0" w:color="auto"/>
              <w:right w:val="single" w:sz="4" w:space="0" w:color="auto"/>
            </w:tcBorders>
          </w:tcPr>
          <w:p w:rsidR="00A41C7C" w:rsidRPr="00EE03EB" w:rsidRDefault="00A41C7C" w:rsidP="00FD18DF">
            <w:pPr>
              <w:pStyle w:val="af0"/>
              <w:jc w:val="both"/>
              <w:rPr>
                <w:color w:val="000000"/>
                <w:sz w:val="24"/>
                <w:szCs w:val="24"/>
              </w:rPr>
            </w:pPr>
            <w:r w:rsidRPr="00EE03EB">
              <w:rPr>
                <w:color w:val="000000"/>
                <w:sz w:val="24"/>
                <w:szCs w:val="24"/>
              </w:rPr>
              <w:t>График выполнения, в неделях</w:t>
            </w:r>
            <w:r w:rsidR="00FD18DF" w:rsidRPr="00EE03EB">
              <w:rPr>
                <w:color w:val="000000"/>
                <w:sz w:val="24"/>
                <w:szCs w:val="24"/>
              </w:rPr>
              <w:t>/днях/месяцах*</w:t>
            </w:r>
            <w:r w:rsidRPr="00EE03EB">
              <w:rPr>
                <w:color w:val="000000"/>
                <w:sz w:val="24"/>
                <w:szCs w:val="24"/>
              </w:rPr>
              <w:t xml:space="preserve"> с момента подписания Договора</w:t>
            </w:r>
          </w:p>
        </w:tc>
      </w:tr>
      <w:tr w:rsidR="00A41C7C" w:rsidRPr="00EE03EB" w:rsidTr="006E0F55">
        <w:trPr>
          <w:cantSplit/>
        </w:trPr>
        <w:tc>
          <w:tcPr>
            <w:tcW w:w="828"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1980" w:type="dxa"/>
            <w:vMerge/>
            <w:tcBorders>
              <w:top w:val="single" w:sz="4" w:space="0" w:color="auto"/>
              <w:left w:val="single" w:sz="4" w:space="0" w:color="auto"/>
              <w:bottom w:val="single" w:sz="4" w:space="0" w:color="auto"/>
              <w:right w:val="single" w:sz="4" w:space="0" w:color="auto"/>
            </w:tcBorders>
            <w:vAlign w:val="center"/>
          </w:tcPr>
          <w:p w:rsidR="00A41C7C" w:rsidRPr="00EE03EB"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1</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2</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3</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4</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5</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6</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8</w:t>
            </w: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0"/>
              <w:rPr>
                <w:color w:val="000000"/>
                <w:sz w:val="24"/>
                <w:szCs w:val="24"/>
              </w:rPr>
            </w:pPr>
            <w:r w:rsidRPr="00EE03EB">
              <w:rPr>
                <w:color w:val="000000"/>
                <w:sz w:val="24"/>
                <w:szCs w:val="24"/>
              </w:rPr>
              <w:t>…</w:t>
            </w: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A21945">
            <w:pPr>
              <w:pStyle w:val="af3"/>
              <w:numPr>
                <w:ilvl w:val="0"/>
                <w:numId w:val="9"/>
              </w:numPr>
              <w:snapToGrid w:val="0"/>
              <w:ind w:left="420" w:hanging="420"/>
              <w:rPr>
                <w:color w:val="000000"/>
                <w:lang w:val="ru-RU" w:eastAsia="ru-RU"/>
              </w:rPr>
            </w:pP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r w:rsidR="00A41C7C" w:rsidRPr="00EE03EB" w:rsidTr="006E0F55">
        <w:tc>
          <w:tcPr>
            <w:tcW w:w="828"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r w:rsidRPr="00EE03EB">
              <w:rPr>
                <w:color w:val="000000"/>
                <w:lang w:val="ru-RU" w:eastAsia="ru-RU"/>
              </w:rPr>
              <w:t>…</w:t>
            </w:r>
          </w:p>
        </w:tc>
        <w:tc>
          <w:tcPr>
            <w:tcW w:w="1980"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c>
          <w:tcPr>
            <w:tcW w:w="433" w:type="dxa"/>
            <w:tcBorders>
              <w:top w:val="single" w:sz="4" w:space="0" w:color="auto"/>
              <w:left w:val="single" w:sz="4" w:space="0" w:color="auto"/>
              <w:bottom w:val="single" w:sz="4" w:space="0" w:color="auto"/>
              <w:right w:val="single" w:sz="4" w:space="0" w:color="auto"/>
            </w:tcBorders>
          </w:tcPr>
          <w:p w:rsidR="00A41C7C" w:rsidRPr="00EE03EB" w:rsidRDefault="00A41C7C" w:rsidP="006E0F55">
            <w:pPr>
              <w:pStyle w:val="af3"/>
              <w:rPr>
                <w:color w:val="000000"/>
                <w:lang w:val="ru-RU" w:eastAsia="ru-RU"/>
              </w:rPr>
            </w:pPr>
          </w:p>
        </w:tc>
      </w:tr>
    </w:tbl>
    <w:p w:rsidR="00C20AD7" w:rsidRDefault="00C20AD7" w:rsidP="00863DF7">
      <w:pPr>
        <w:spacing w:line="240" w:lineRule="auto"/>
        <w:rPr>
          <w:color w:val="000000"/>
          <w:sz w:val="24"/>
          <w:szCs w:val="24"/>
        </w:rPr>
      </w:pPr>
    </w:p>
    <w:p w:rsidR="00863DF7" w:rsidRDefault="00863DF7" w:rsidP="00863DF7">
      <w:pPr>
        <w:spacing w:line="240" w:lineRule="auto"/>
        <w:rPr>
          <w:color w:val="000000"/>
          <w:sz w:val="24"/>
          <w:szCs w:val="24"/>
        </w:rPr>
      </w:pPr>
    </w:p>
    <w:p w:rsidR="00C20AD7" w:rsidRDefault="00C20AD7" w:rsidP="00863DF7">
      <w:pPr>
        <w:spacing w:line="240" w:lineRule="auto"/>
        <w:rPr>
          <w:color w:val="000000"/>
          <w:sz w:val="24"/>
          <w:szCs w:val="24"/>
        </w:rPr>
      </w:pP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(подпись)</w:t>
      </w:r>
    </w:p>
    <w:p w:rsidR="00A41C7C" w:rsidRPr="008415E0" w:rsidRDefault="00A41C7C" w:rsidP="00A41C7C">
      <w:pPr>
        <w:rPr>
          <w:color w:val="000000"/>
          <w:sz w:val="24"/>
          <w:szCs w:val="24"/>
        </w:rPr>
      </w:pPr>
      <w:r w:rsidRPr="008415E0">
        <w:rPr>
          <w:color w:val="000000"/>
          <w:sz w:val="24"/>
          <w:szCs w:val="24"/>
        </w:rPr>
        <w:t>____________________________________</w:t>
      </w:r>
    </w:p>
    <w:p w:rsidR="00A41C7C" w:rsidRPr="008415E0" w:rsidRDefault="00A41C7C" w:rsidP="00A41C7C">
      <w:pPr>
        <w:ind w:right="3684"/>
        <w:jc w:val="center"/>
        <w:rPr>
          <w:color w:val="000000"/>
          <w:sz w:val="24"/>
          <w:szCs w:val="24"/>
          <w:vertAlign w:val="superscript"/>
        </w:rPr>
      </w:pPr>
      <w:r w:rsidRPr="008415E0">
        <w:rPr>
          <w:color w:val="000000"/>
          <w:sz w:val="24"/>
          <w:szCs w:val="24"/>
          <w:vertAlign w:val="superscript"/>
        </w:rPr>
        <w:t>(фамилия, имя, отчество подписавшего, должность)</w:t>
      </w:r>
    </w:p>
    <w:p w:rsidR="00A41C7C" w:rsidRPr="008415E0" w:rsidRDefault="00A41C7C" w:rsidP="00A41C7C">
      <w:pPr>
        <w:keepNext/>
        <w:rPr>
          <w:b/>
          <w:color w:val="000000"/>
          <w:sz w:val="24"/>
          <w:szCs w:val="24"/>
        </w:rPr>
      </w:pPr>
      <w:r w:rsidRPr="008415E0">
        <w:rPr>
          <w:b/>
          <w:bCs/>
          <w:color w:val="000000"/>
          <w:sz w:val="24"/>
          <w:szCs w:val="24"/>
        </w:rPr>
        <w:t>М.П.</w:t>
      </w:r>
    </w:p>
    <w:p w:rsidR="00A41C7C" w:rsidRPr="008415E0" w:rsidRDefault="00A41C7C" w:rsidP="00A41C7C">
      <w:pPr>
        <w:pBdr>
          <w:bottom w:val="single" w:sz="4" w:space="1" w:color="auto"/>
        </w:pBdr>
        <w:shd w:val="clear" w:color="auto" w:fill="E0E0E0"/>
        <w:ind w:right="21"/>
        <w:jc w:val="center"/>
        <w:rPr>
          <w:b/>
          <w:bCs/>
          <w:color w:val="000000"/>
          <w:spacing w:val="36"/>
          <w:sz w:val="24"/>
          <w:szCs w:val="24"/>
        </w:rPr>
      </w:pPr>
      <w:r w:rsidRPr="008415E0">
        <w:rPr>
          <w:b/>
          <w:color w:val="000000"/>
          <w:spacing w:val="36"/>
          <w:sz w:val="24"/>
          <w:szCs w:val="24"/>
        </w:rPr>
        <w:t>конец формы</w:t>
      </w:r>
    </w:p>
    <w:p w:rsidR="00A41C7C" w:rsidRPr="008415E0" w:rsidRDefault="00A41C7C" w:rsidP="00716EE9">
      <w:pPr>
        <w:pStyle w:val="aff8"/>
        <w:tabs>
          <w:tab w:val="left" w:pos="1260"/>
        </w:tabs>
        <w:autoSpaceDE w:val="0"/>
        <w:autoSpaceDN w:val="0"/>
        <w:adjustRightInd w:val="0"/>
        <w:snapToGrid w:val="0"/>
        <w:spacing w:before="100" w:beforeAutospacing="1" w:after="100" w:afterAutospacing="1" w:line="240" w:lineRule="auto"/>
        <w:ind w:left="0" w:firstLine="0"/>
        <w:outlineLvl w:val="2"/>
        <w:rPr>
          <w:b/>
        </w:rPr>
      </w:pPr>
      <w:bookmarkStart w:id="119" w:name="_Toc228857842"/>
      <w:bookmarkStart w:id="120" w:name="_Toc202247500"/>
      <w:bookmarkStart w:id="121" w:name="_Toc202243113"/>
      <w:bookmarkStart w:id="122" w:name="_Toc200597927"/>
      <w:bookmarkStart w:id="123" w:name="_Toc200441845"/>
      <w:bookmarkStart w:id="124" w:name="_Toc200441694"/>
      <w:bookmarkStart w:id="125" w:name="_Toc200440641"/>
      <w:bookmarkStart w:id="126" w:name="_Toc200378401"/>
      <w:bookmarkStart w:id="127" w:name="_Toc98254017"/>
      <w:bookmarkStart w:id="128" w:name="_Toc175749023"/>
      <w:r w:rsidRPr="008415E0">
        <w:rPr>
          <w:b/>
          <w:i/>
        </w:rPr>
        <w:t>Инструкции по заполнению</w:t>
      </w:r>
      <w:bookmarkEnd w:id="119"/>
      <w:bookmarkEnd w:id="120"/>
      <w:bookmarkEnd w:id="121"/>
      <w:bookmarkEnd w:id="122"/>
      <w:bookmarkEnd w:id="123"/>
      <w:bookmarkEnd w:id="124"/>
      <w:bookmarkEnd w:id="125"/>
      <w:bookmarkEnd w:id="126"/>
      <w:bookmarkEnd w:id="127"/>
      <w:bookmarkEnd w:id="128"/>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Участник указывает дату и номер </w:t>
      </w:r>
      <w:r w:rsidR="00716EE9">
        <w:rPr>
          <w:sz w:val="24"/>
          <w:szCs w:val="24"/>
        </w:rPr>
        <w:t>Заявки</w:t>
      </w:r>
      <w:r w:rsidRPr="008415E0">
        <w:rPr>
          <w:sz w:val="24"/>
          <w:szCs w:val="24"/>
        </w:rPr>
        <w:t xml:space="preserve">. Участник указывает свое фирменное наименование (в </w:t>
      </w:r>
      <w:proofErr w:type="spellStart"/>
      <w:r w:rsidRPr="008415E0">
        <w:rPr>
          <w:sz w:val="24"/>
          <w:szCs w:val="24"/>
        </w:rPr>
        <w:t>т.ч</w:t>
      </w:r>
      <w:proofErr w:type="spellEnd"/>
      <w:r w:rsidRPr="008415E0">
        <w:rPr>
          <w:sz w:val="24"/>
          <w:szCs w:val="24"/>
        </w:rPr>
        <w:t>. организационно-правовую форму) и свой адрес.</w:t>
      </w:r>
    </w:p>
    <w:p w:rsidR="00A41C7C" w:rsidRDefault="00A41C7C" w:rsidP="00ED19A8">
      <w:pPr>
        <w:numPr>
          <w:ilvl w:val="0"/>
          <w:numId w:val="11"/>
        </w:numPr>
        <w:snapToGrid w:val="0"/>
        <w:spacing w:line="240" w:lineRule="auto"/>
        <w:rPr>
          <w:sz w:val="24"/>
          <w:szCs w:val="24"/>
        </w:rPr>
      </w:pPr>
      <w:r w:rsidRPr="008415E0">
        <w:rPr>
          <w:sz w:val="24"/>
          <w:szCs w:val="24"/>
        </w:rPr>
        <w:t>В данном Графике выполнения работ приводятся расчетные сроки выполнения все</w:t>
      </w:r>
      <w:r w:rsidR="00716EE9">
        <w:rPr>
          <w:sz w:val="24"/>
          <w:szCs w:val="24"/>
        </w:rPr>
        <w:t xml:space="preserve">х видов </w:t>
      </w:r>
      <w:r w:rsidR="00E2098B" w:rsidRPr="0022369E">
        <w:rPr>
          <w:sz w:val="24"/>
          <w:szCs w:val="24"/>
        </w:rPr>
        <w:t xml:space="preserve">(этапов / </w:t>
      </w:r>
      <w:proofErr w:type="spellStart"/>
      <w:r w:rsidR="00E2098B" w:rsidRPr="0022369E">
        <w:rPr>
          <w:sz w:val="24"/>
          <w:szCs w:val="24"/>
        </w:rPr>
        <w:t>подэтапов</w:t>
      </w:r>
      <w:proofErr w:type="spellEnd"/>
      <w:r w:rsidR="00E2098B" w:rsidRPr="0022369E">
        <w:rPr>
          <w:sz w:val="24"/>
          <w:szCs w:val="24"/>
        </w:rPr>
        <w:t xml:space="preserve"> и т.п.) </w:t>
      </w:r>
      <w:r w:rsidR="00716EE9">
        <w:rPr>
          <w:sz w:val="24"/>
          <w:szCs w:val="24"/>
        </w:rPr>
        <w:t>работ в рамках Договора</w:t>
      </w:r>
      <w:r w:rsidRPr="008415E0">
        <w:rPr>
          <w:sz w:val="24"/>
          <w:szCs w:val="24"/>
        </w:rPr>
        <w:t>.</w:t>
      </w:r>
    </w:p>
    <w:p w:rsidR="000212CA" w:rsidRPr="008415E0" w:rsidRDefault="000212CA" w:rsidP="00ED19A8">
      <w:pPr>
        <w:numPr>
          <w:ilvl w:val="0"/>
          <w:numId w:val="11"/>
        </w:numPr>
        <w:snapToGrid w:val="0"/>
        <w:spacing w:line="240" w:lineRule="auto"/>
        <w:rPr>
          <w:sz w:val="24"/>
          <w:szCs w:val="24"/>
        </w:rPr>
      </w:pPr>
      <w:r w:rsidRPr="008415E0">
        <w:rPr>
          <w:sz w:val="24"/>
          <w:szCs w:val="24"/>
        </w:rPr>
        <w:t xml:space="preserve">График выполнения работ </w:t>
      </w:r>
      <w:r w:rsidRPr="00F50E21">
        <w:rPr>
          <w:sz w:val="24"/>
        </w:rPr>
        <w:t>будет служить основой для подготовки приложения к Договору(</w:t>
      </w:r>
      <w:proofErr w:type="spellStart"/>
      <w:r w:rsidRPr="00F50E21">
        <w:rPr>
          <w:sz w:val="24"/>
        </w:rPr>
        <w:t>ам</w:t>
      </w:r>
      <w:proofErr w:type="spellEnd"/>
      <w:r w:rsidRPr="00F50E21">
        <w:rPr>
          <w:sz w:val="24"/>
        </w:rPr>
        <w:t>)</w:t>
      </w:r>
    </w:p>
    <w:p w:rsidR="00A41C7C" w:rsidRPr="008415E0" w:rsidRDefault="00A41C7C" w:rsidP="00ED19A8">
      <w:pPr>
        <w:numPr>
          <w:ilvl w:val="0"/>
          <w:numId w:val="11"/>
        </w:numPr>
        <w:snapToGrid w:val="0"/>
        <w:spacing w:line="240" w:lineRule="auto"/>
        <w:rPr>
          <w:sz w:val="24"/>
          <w:szCs w:val="24"/>
        </w:rPr>
      </w:pPr>
      <w:r w:rsidRPr="008415E0">
        <w:rPr>
          <w:sz w:val="24"/>
          <w:szCs w:val="24"/>
        </w:rPr>
        <w:t xml:space="preserve">Для указания сроков против каждого </w:t>
      </w:r>
      <w:r w:rsidR="00E2098B">
        <w:rPr>
          <w:sz w:val="24"/>
          <w:szCs w:val="24"/>
        </w:rPr>
        <w:t xml:space="preserve">вида </w:t>
      </w:r>
      <w:r w:rsidR="00E2098B" w:rsidRPr="0022369E">
        <w:rPr>
          <w:sz w:val="24"/>
          <w:szCs w:val="24"/>
        </w:rPr>
        <w:t xml:space="preserve">(этапа / </w:t>
      </w:r>
      <w:proofErr w:type="spellStart"/>
      <w:r w:rsidR="00E2098B" w:rsidRPr="0022369E">
        <w:rPr>
          <w:sz w:val="24"/>
          <w:szCs w:val="24"/>
        </w:rPr>
        <w:t>подэтапа</w:t>
      </w:r>
      <w:proofErr w:type="spellEnd"/>
      <w:r w:rsidR="00E2098B" w:rsidRPr="0022369E">
        <w:rPr>
          <w:sz w:val="24"/>
          <w:szCs w:val="24"/>
        </w:rPr>
        <w:t xml:space="preserve"> и т.п.) </w:t>
      </w:r>
      <w:r w:rsidRPr="008415E0">
        <w:rPr>
          <w:sz w:val="24"/>
          <w:szCs w:val="24"/>
        </w:rPr>
        <w:t xml:space="preserve">следует указать какой-либо знак или затемнить соответствующее число граф, </w:t>
      </w:r>
      <w:proofErr w:type="gramStart"/>
      <w:r w:rsidRPr="008415E0">
        <w:rPr>
          <w:sz w:val="24"/>
          <w:szCs w:val="24"/>
        </w:rPr>
        <w:t>например</w:t>
      </w:r>
      <w:proofErr w:type="gramEnd"/>
      <w:r w:rsidRPr="008415E0">
        <w:rPr>
          <w:sz w:val="24"/>
          <w:szCs w:val="24"/>
        </w:rPr>
        <w:t>:</w:t>
      </w:r>
    </w:p>
    <w:tbl>
      <w:tblPr>
        <w:tblW w:w="990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20"/>
        <w:gridCol w:w="1800"/>
        <w:gridCol w:w="845"/>
        <w:gridCol w:w="846"/>
        <w:gridCol w:w="846"/>
        <w:gridCol w:w="846"/>
        <w:gridCol w:w="846"/>
        <w:gridCol w:w="846"/>
        <w:gridCol w:w="846"/>
        <w:gridCol w:w="846"/>
        <w:gridCol w:w="613"/>
      </w:tblGrid>
      <w:tr w:rsidR="00A41C7C" w:rsidRPr="00FD18DF" w:rsidTr="006E0F55">
        <w:trPr>
          <w:cantSplit/>
          <w:tblHeader/>
        </w:trPr>
        <w:tc>
          <w:tcPr>
            <w:tcW w:w="72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lastRenderedPageBreak/>
              <w:t>№ п/п</w:t>
            </w:r>
          </w:p>
        </w:tc>
        <w:tc>
          <w:tcPr>
            <w:tcW w:w="1800" w:type="dxa"/>
            <w:vMerge w:val="restart"/>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Наименование этапа</w:t>
            </w:r>
          </w:p>
        </w:tc>
        <w:tc>
          <w:tcPr>
            <w:tcW w:w="7380" w:type="dxa"/>
            <w:gridSpan w:val="9"/>
            <w:tcBorders>
              <w:top w:val="single" w:sz="4" w:space="0" w:color="auto"/>
              <w:left w:val="single" w:sz="4" w:space="0" w:color="auto"/>
              <w:bottom w:val="single" w:sz="4" w:space="0" w:color="auto"/>
              <w:right w:val="single" w:sz="4" w:space="0" w:color="auto"/>
            </w:tcBorders>
          </w:tcPr>
          <w:p w:rsidR="00A41C7C" w:rsidRPr="00FD18DF" w:rsidRDefault="00A41C7C" w:rsidP="00FD18DF">
            <w:pPr>
              <w:pStyle w:val="af0"/>
              <w:jc w:val="both"/>
              <w:rPr>
                <w:color w:val="000000"/>
                <w:sz w:val="24"/>
                <w:szCs w:val="24"/>
              </w:rPr>
            </w:pPr>
            <w:r w:rsidRPr="00FD18DF">
              <w:rPr>
                <w:color w:val="000000"/>
                <w:sz w:val="24"/>
                <w:szCs w:val="24"/>
              </w:rPr>
              <w:t>График выполнения, в неделях</w:t>
            </w:r>
            <w:r w:rsidR="00FD18DF" w:rsidRPr="00FD18DF">
              <w:rPr>
                <w:color w:val="000000"/>
                <w:sz w:val="24"/>
                <w:szCs w:val="24"/>
              </w:rPr>
              <w:t>/днях/месяцах*</w:t>
            </w:r>
            <w:r w:rsidRPr="00FD18DF">
              <w:rPr>
                <w:color w:val="000000"/>
                <w:sz w:val="24"/>
                <w:szCs w:val="24"/>
              </w:rPr>
              <w:t xml:space="preserve"> с момента подписания Договора</w:t>
            </w:r>
          </w:p>
        </w:tc>
      </w:tr>
      <w:tr w:rsidR="00A41C7C" w:rsidRPr="00FD18DF" w:rsidTr="006E0F55">
        <w:trPr>
          <w:cantSplit/>
          <w:tblHeader/>
        </w:trPr>
        <w:tc>
          <w:tcPr>
            <w:tcW w:w="72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1800" w:type="dxa"/>
            <w:vMerge/>
            <w:tcBorders>
              <w:top w:val="single" w:sz="4" w:space="0" w:color="auto"/>
              <w:left w:val="single" w:sz="4" w:space="0" w:color="auto"/>
              <w:bottom w:val="single" w:sz="4" w:space="0" w:color="auto"/>
              <w:right w:val="single" w:sz="4" w:space="0" w:color="auto"/>
            </w:tcBorders>
            <w:vAlign w:val="center"/>
          </w:tcPr>
          <w:p w:rsidR="00A41C7C" w:rsidRPr="00FD18DF" w:rsidRDefault="00A41C7C" w:rsidP="006E0F55">
            <w:pPr>
              <w:rPr>
                <w:bCs/>
                <w:color w:val="000000"/>
                <w:sz w:val="24"/>
                <w:szCs w:val="24"/>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7</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8</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9</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10</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11</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12</w:t>
            </w: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13</w:t>
            </w: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0"/>
              <w:rPr>
                <w:color w:val="000000"/>
                <w:sz w:val="24"/>
                <w:szCs w:val="24"/>
              </w:rPr>
            </w:pPr>
            <w:r w:rsidRPr="00FD18DF">
              <w:rPr>
                <w:color w:val="000000"/>
                <w:sz w:val="24"/>
                <w:szCs w:val="24"/>
              </w:rPr>
              <w:t>…</w:t>
            </w:r>
          </w:p>
        </w:tc>
      </w:tr>
      <w:tr w:rsidR="00A41C7C" w:rsidRPr="00FD18DF" w:rsidTr="006E0F55">
        <w:tc>
          <w:tcPr>
            <w:tcW w:w="72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ind w:left="0"/>
              <w:rPr>
                <w:bCs/>
                <w:color w:val="000000"/>
                <w:lang w:val="ru-RU" w:eastAsia="ru-RU"/>
              </w:rPr>
            </w:pPr>
            <w:r w:rsidRPr="00FD18DF">
              <w:rPr>
                <w:bCs/>
                <w:color w:val="000000"/>
                <w:lang w:val="ru-RU" w:eastAsia="ru-RU"/>
              </w:rPr>
              <w:t>…</w:t>
            </w:r>
          </w:p>
        </w:tc>
        <w:tc>
          <w:tcPr>
            <w:tcW w:w="1800"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5"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A41C7C" w:rsidRPr="00FD18DF" w:rsidRDefault="00A41C7C" w:rsidP="006E0F55">
            <w:pPr>
              <w:pStyle w:val="af3"/>
              <w:rPr>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b/>
                <w:bCs/>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b/>
                <w:bCs/>
                <w:color w:val="000000"/>
                <w:lang w:val="ru-RU" w:eastAsia="ru-RU"/>
              </w:rPr>
            </w:pPr>
            <w:r w:rsidRPr="00FD18DF">
              <w:rPr>
                <w:b/>
                <w:bCs/>
                <w:color w:val="000000"/>
                <w:lang w:val="ru-RU" w:eastAsia="ru-RU"/>
              </w:rPr>
              <w:t>Работа 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94588A" w:rsidRPr="00FD18DF" w:rsidRDefault="0094588A" w:rsidP="006E0F55">
            <w:pPr>
              <w:pStyle w:val="af3"/>
              <w:rPr>
                <w:b/>
                <w:bCs/>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b/>
                <w:bCs/>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1.1</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1.2</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r w:rsidR="0094588A" w:rsidRPr="00FD18DF" w:rsidTr="006E0F55">
        <w:tc>
          <w:tcPr>
            <w:tcW w:w="720" w:type="dxa"/>
            <w:tcBorders>
              <w:top w:val="single" w:sz="4" w:space="0" w:color="auto"/>
              <w:left w:val="single" w:sz="4" w:space="0" w:color="auto"/>
              <w:bottom w:val="single" w:sz="4" w:space="0" w:color="auto"/>
              <w:right w:val="single" w:sz="4" w:space="0" w:color="auto"/>
            </w:tcBorders>
          </w:tcPr>
          <w:p w:rsidR="0094588A" w:rsidRPr="00FD18DF" w:rsidRDefault="0094588A" w:rsidP="00AC7074">
            <w:pPr>
              <w:pStyle w:val="af3"/>
              <w:snapToGrid w:val="0"/>
              <w:ind w:left="0"/>
              <w:rPr>
                <w:color w:val="000000"/>
                <w:lang w:val="ru-RU" w:eastAsia="ru-RU"/>
              </w:rPr>
            </w:pPr>
          </w:p>
        </w:tc>
        <w:tc>
          <w:tcPr>
            <w:tcW w:w="1800" w:type="dxa"/>
            <w:tcBorders>
              <w:top w:val="single" w:sz="4" w:space="0" w:color="auto"/>
              <w:left w:val="single" w:sz="4" w:space="0" w:color="auto"/>
              <w:bottom w:val="single" w:sz="4" w:space="0" w:color="auto"/>
              <w:right w:val="single" w:sz="4" w:space="0" w:color="auto"/>
            </w:tcBorders>
          </w:tcPr>
          <w:p w:rsidR="0094588A" w:rsidRPr="00FD18DF" w:rsidRDefault="0094588A" w:rsidP="00F90AD6">
            <w:pPr>
              <w:pStyle w:val="af3"/>
              <w:rPr>
                <w:color w:val="000000"/>
                <w:lang w:val="ru-RU" w:eastAsia="ru-RU"/>
              </w:rPr>
            </w:pPr>
            <w:r w:rsidRPr="00FD18DF">
              <w:rPr>
                <w:color w:val="000000"/>
                <w:lang w:val="ru-RU" w:eastAsia="ru-RU"/>
              </w:rPr>
              <w:t>Работа 1.3</w:t>
            </w:r>
          </w:p>
        </w:tc>
        <w:tc>
          <w:tcPr>
            <w:tcW w:w="845"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94588A" w:rsidRPr="00FD18DF" w:rsidRDefault="0094588A" w:rsidP="006E0F55">
            <w:pPr>
              <w:pStyle w:val="af3"/>
              <w:rPr>
                <w:color w:val="000000"/>
                <w:lang w:val="ru-RU" w:eastAsia="ru-RU"/>
              </w:rPr>
            </w:pPr>
          </w:p>
        </w:tc>
        <w:tc>
          <w:tcPr>
            <w:tcW w:w="846"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c>
          <w:tcPr>
            <w:tcW w:w="613" w:type="dxa"/>
            <w:tcBorders>
              <w:top w:val="single" w:sz="4" w:space="0" w:color="auto"/>
              <w:left w:val="single" w:sz="4" w:space="0" w:color="auto"/>
              <w:bottom w:val="single" w:sz="4" w:space="0" w:color="auto"/>
              <w:right w:val="single" w:sz="4" w:space="0" w:color="auto"/>
            </w:tcBorders>
          </w:tcPr>
          <w:p w:rsidR="0094588A" w:rsidRPr="00FD18DF" w:rsidRDefault="0094588A" w:rsidP="006E0F55">
            <w:pPr>
              <w:pStyle w:val="af3"/>
              <w:rPr>
                <w:color w:val="000000"/>
                <w:lang w:val="ru-RU" w:eastAsia="ru-RU"/>
              </w:rPr>
            </w:pPr>
          </w:p>
        </w:tc>
      </w:tr>
    </w:tbl>
    <w:p w:rsidR="00FD18DF" w:rsidRPr="00FA46E9" w:rsidRDefault="00FD18DF" w:rsidP="00FD18DF">
      <w:pPr>
        <w:rPr>
          <w:sz w:val="24"/>
          <w:szCs w:val="24"/>
        </w:rPr>
      </w:pPr>
      <w:r w:rsidRPr="00FD18DF">
        <w:rPr>
          <w:sz w:val="24"/>
          <w:szCs w:val="24"/>
        </w:rPr>
        <w:t>*</w:t>
      </w:r>
      <w:proofErr w:type="gramStart"/>
      <w:r w:rsidRPr="00FD18DF">
        <w:rPr>
          <w:sz w:val="24"/>
          <w:szCs w:val="24"/>
        </w:rPr>
        <w:t>В</w:t>
      </w:r>
      <w:proofErr w:type="gramEnd"/>
      <w:r w:rsidRPr="00FD18DF">
        <w:rPr>
          <w:sz w:val="24"/>
          <w:szCs w:val="24"/>
        </w:rPr>
        <w:t xml:space="preserve"> зависимости от требований, указанных в Техническом задании.</w:t>
      </w:r>
    </w:p>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A41C7C" w:rsidRPr="008415E0" w:rsidRDefault="00A41C7C" w:rsidP="00A41C7C"/>
    <w:p w:rsidR="00B73F9E" w:rsidRDefault="00B73F9E" w:rsidP="00A41C7C">
      <w:pPr>
        <w:ind w:firstLine="0"/>
        <w:sectPr w:rsidR="00B73F9E" w:rsidSect="00F15AD2">
          <w:headerReference w:type="default" r:id="rId21"/>
          <w:pgSz w:w="11906" w:h="16838" w:code="9"/>
          <w:pgMar w:top="1134" w:right="709" w:bottom="851" w:left="1418" w:header="720" w:footer="720" w:gutter="0"/>
          <w:cols w:space="708"/>
          <w:titlePg/>
          <w:docGrid w:linePitch="360"/>
        </w:sectPr>
      </w:pPr>
    </w:p>
    <w:p w:rsidR="00B73F9E" w:rsidRPr="007376CB" w:rsidRDefault="00B73F9E" w:rsidP="00B73F9E">
      <w:pPr>
        <w:widowControl w:val="0"/>
        <w:pBdr>
          <w:top w:val="single" w:sz="4" w:space="1" w:color="auto"/>
        </w:pBdr>
        <w:shd w:val="clear" w:color="auto" w:fill="E0E0E0"/>
        <w:tabs>
          <w:tab w:val="left" w:pos="567"/>
          <w:tab w:val="left" w:pos="1985"/>
        </w:tabs>
        <w:spacing w:line="240" w:lineRule="auto"/>
        <w:ind w:right="34" w:firstLine="0"/>
        <w:jc w:val="center"/>
        <w:rPr>
          <w:b/>
          <w:spacing w:val="36"/>
          <w:sz w:val="24"/>
          <w:szCs w:val="20"/>
        </w:rPr>
      </w:pPr>
      <w:r w:rsidRPr="007376CB">
        <w:rPr>
          <w:b/>
          <w:spacing w:val="36"/>
          <w:sz w:val="24"/>
          <w:szCs w:val="20"/>
        </w:rPr>
        <w:lastRenderedPageBreak/>
        <w:t>начало формы</w:t>
      </w:r>
    </w:p>
    <w:p w:rsidR="00B73F9E" w:rsidRPr="007376CB" w:rsidRDefault="00B73F9E" w:rsidP="00B73F9E">
      <w:pPr>
        <w:spacing w:line="240" w:lineRule="auto"/>
        <w:ind w:firstLine="0"/>
        <w:jc w:val="right"/>
        <w:rPr>
          <w:b/>
          <w:color w:val="000000"/>
          <w:sz w:val="24"/>
          <w:szCs w:val="24"/>
        </w:rPr>
      </w:pPr>
      <w:r w:rsidRPr="007376CB">
        <w:rPr>
          <w:b/>
          <w:color w:val="000000"/>
          <w:sz w:val="24"/>
          <w:szCs w:val="24"/>
        </w:rPr>
        <w:t>Форма 4</w:t>
      </w:r>
    </w:p>
    <w:p w:rsidR="00B73F9E" w:rsidRPr="007376CB" w:rsidRDefault="00B73F9E" w:rsidP="00B73F9E">
      <w:pPr>
        <w:spacing w:line="240" w:lineRule="auto"/>
        <w:ind w:firstLine="0"/>
        <w:jc w:val="right"/>
        <w:rPr>
          <w:color w:val="000000"/>
          <w:sz w:val="24"/>
          <w:szCs w:val="24"/>
        </w:rPr>
      </w:pPr>
      <w:r w:rsidRPr="007376CB">
        <w:rPr>
          <w:color w:val="000000"/>
          <w:sz w:val="24"/>
          <w:szCs w:val="24"/>
        </w:rPr>
        <w:t xml:space="preserve">Приложение 3 к </w:t>
      </w:r>
      <w:r w:rsidRPr="007376CB">
        <w:rPr>
          <w:sz w:val="24"/>
          <w:szCs w:val="24"/>
        </w:rPr>
        <w:t>Заявке</w:t>
      </w:r>
      <w:r w:rsidRPr="007376CB">
        <w:rPr>
          <w:color w:val="000000"/>
          <w:sz w:val="24"/>
          <w:szCs w:val="24"/>
        </w:rPr>
        <w:br/>
        <w:t>от «____»_____________ г. №__________</w:t>
      </w:r>
    </w:p>
    <w:p w:rsidR="00B73F9E" w:rsidRPr="007376CB" w:rsidRDefault="00B73F9E" w:rsidP="00B73F9E">
      <w:pPr>
        <w:spacing w:line="240" w:lineRule="auto"/>
        <w:ind w:firstLine="0"/>
        <w:rPr>
          <w:color w:val="000000"/>
          <w:sz w:val="24"/>
          <w:szCs w:val="24"/>
        </w:rPr>
      </w:pPr>
    </w:p>
    <w:p w:rsidR="00B73F9E" w:rsidRPr="007376CB" w:rsidRDefault="00B73F9E" w:rsidP="00B73F9E">
      <w:pPr>
        <w:widowControl w:val="0"/>
        <w:tabs>
          <w:tab w:val="left" w:pos="567"/>
          <w:tab w:val="left" w:pos="1985"/>
        </w:tabs>
        <w:spacing w:line="240" w:lineRule="auto"/>
        <w:ind w:right="34" w:firstLine="0"/>
        <w:jc w:val="center"/>
        <w:rPr>
          <w:b/>
          <w:sz w:val="24"/>
          <w:szCs w:val="24"/>
        </w:rPr>
      </w:pPr>
      <w:r w:rsidRPr="007376CB">
        <w:rPr>
          <w:b/>
          <w:sz w:val="24"/>
          <w:szCs w:val="24"/>
        </w:rPr>
        <w:t>Сводная таблица стоимости работ</w:t>
      </w:r>
    </w:p>
    <w:p w:rsidR="00B73F9E" w:rsidRPr="007376CB" w:rsidRDefault="00B73F9E" w:rsidP="00B73F9E">
      <w:pPr>
        <w:widowControl w:val="0"/>
        <w:tabs>
          <w:tab w:val="left" w:pos="567"/>
          <w:tab w:val="left" w:pos="1985"/>
        </w:tabs>
        <w:spacing w:line="240" w:lineRule="auto"/>
        <w:ind w:right="34" w:firstLine="0"/>
        <w:rPr>
          <w:sz w:val="24"/>
          <w:szCs w:val="24"/>
        </w:rPr>
      </w:pPr>
      <w:r w:rsidRPr="007376CB">
        <w:rPr>
          <w:sz w:val="24"/>
          <w:szCs w:val="24"/>
        </w:rPr>
        <w:t>Наименование и адрес Участника: _________________________________</w:t>
      </w:r>
    </w:p>
    <w:p w:rsidR="00B73F9E" w:rsidRPr="007376CB" w:rsidRDefault="00B73F9E" w:rsidP="00B73F9E">
      <w:pPr>
        <w:widowControl w:val="0"/>
        <w:tabs>
          <w:tab w:val="left" w:pos="567"/>
          <w:tab w:val="left" w:pos="1985"/>
        </w:tabs>
        <w:spacing w:line="240" w:lineRule="auto"/>
        <w:ind w:right="34" w:firstLine="0"/>
        <w:rPr>
          <w:sz w:val="24"/>
          <w:szCs w:val="24"/>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78"/>
        <w:gridCol w:w="4384"/>
        <w:gridCol w:w="737"/>
        <w:gridCol w:w="1134"/>
        <w:gridCol w:w="1927"/>
        <w:gridCol w:w="1617"/>
        <w:gridCol w:w="1843"/>
        <w:gridCol w:w="1558"/>
        <w:gridCol w:w="1673"/>
      </w:tblGrid>
      <w:tr w:rsidR="00510B6F" w:rsidRPr="007376CB" w:rsidTr="00271675">
        <w:trPr>
          <w:cantSplit/>
          <w:trHeight w:val="522"/>
        </w:trPr>
        <w:tc>
          <w:tcPr>
            <w:tcW w:w="15451" w:type="dxa"/>
            <w:gridSpan w:val="9"/>
            <w:tcBorders>
              <w:top w:val="single" w:sz="4" w:space="0" w:color="auto"/>
              <w:left w:val="single" w:sz="4" w:space="0" w:color="auto"/>
              <w:bottom w:val="single" w:sz="4" w:space="0" w:color="auto"/>
              <w:right w:val="single" w:sz="4" w:space="0" w:color="auto"/>
            </w:tcBorders>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_________________________________________________________________________________</w:t>
            </w:r>
          </w:p>
          <w:p w:rsidR="00510B6F" w:rsidRPr="007376CB" w:rsidRDefault="00510B6F" w:rsidP="00271675">
            <w:pPr>
              <w:pStyle w:val="af0"/>
              <w:tabs>
                <w:tab w:val="left" w:pos="567"/>
                <w:tab w:val="left" w:pos="1985"/>
              </w:tabs>
              <w:spacing w:before="0" w:after="0"/>
              <w:ind w:left="0" w:right="34"/>
              <w:jc w:val="center"/>
              <w:rPr>
                <w:b/>
                <w:sz w:val="24"/>
                <w:szCs w:val="24"/>
              </w:rPr>
            </w:pPr>
            <w:r w:rsidRPr="007376CB">
              <w:rPr>
                <w:rStyle w:val="afb"/>
                <w:sz w:val="24"/>
                <w:szCs w:val="24"/>
              </w:rPr>
              <w:t>(Указывается наименование работ)</w:t>
            </w:r>
          </w:p>
        </w:tc>
      </w:tr>
      <w:tr w:rsidR="00510B6F" w:rsidRPr="007376CB" w:rsidTr="00271675">
        <w:trPr>
          <w:trHeight w:val="944"/>
        </w:trPr>
        <w:tc>
          <w:tcPr>
            <w:tcW w:w="578"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 п/п</w:t>
            </w:r>
          </w:p>
        </w:tc>
        <w:tc>
          <w:tcPr>
            <w:tcW w:w="438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Вид работ</w:t>
            </w:r>
          </w:p>
        </w:tc>
        <w:tc>
          <w:tcPr>
            <w:tcW w:w="737"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Ед. изм.</w:t>
            </w:r>
          </w:p>
        </w:tc>
        <w:tc>
          <w:tcPr>
            <w:tcW w:w="1134" w:type="dxa"/>
          </w:tcPr>
          <w:p w:rsidR="00510B6F" w:rsidRPr="007376CB" w:rsidRDefault="00510B6F" w:rsidP="00271675">
            <w:pPr>
              <w:pStyle w:val="af0"/>
              <w:tabs>
                <w:tab w:val="left" w:pos="567"/>
                <w:tab w:val="left" w:pos="1985"/>
              </w:tabs>
              <w:spacing w:before="0" w:after="0"/>
              <w:ind w:left="0" w:right="34"/>
              <w:rPr>
                <w:sz w:val="24"/>
                <w:szCs w:val="24"/>
              </w:rPr>
            </w:pPr>
            <w:r w:rsidRPr="007376CB">
              <w:rPr>
                <w:sz w:val="24"/>
                <w:szCs w:val="24"/>
              </w:rPr>
              <w:t>Кол-во</w:t>
            </w:r>
          </w:p>
        </w:tc>
        <w:tc>
          <w:tcPr>
            <w:tcW w:w="192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(без НДС)</w:t>
            </w:r>
          </w:p>
        </w:tc>
        <w:tc>
          <w:tcPr>
            <w:tcW w:w="1617"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Единичная расценка, руб. (</w:t>
            </w:r>
            <w:r w:rsidRPr="007376CB">
              <w:rPr>
                <w:sz w:val="24"/>
                <w:szCs w:val="24"/>
                <w:lang w:val="en-US"/>
              </w:rPr>
              <w:t>c</w:t>
            </w:r>
            <w:r w:rsidRPr="007376CB">
              <w:rPr>
                <w:sz w:val="24"/>
                <w:szCs w:val="24"/>
              </w:rPr>
              <w:t xml:space="preserve"> НДС)</w:t>
            </w:r>
          </w:p>
        </w:tc>
        <w:tc>
          <w:tcPr>
            <w:tcW w:w="184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(без НДС)</w:t>
            </w:r>
          </w:p>
        </w:tc>
        <w:tc>
          <w:tcPr>
            <w:tcW w:w="1558"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Общая стоимость, руб. (</w:t>
            </w:r>
            <w:r w:rsidRPr="007376CB">
              <w:rPr>
                <w:sz w:val="24"/>
                <w:szCs w:val="24"/>
                <w:lang w:val="en-US"/>
              </w:rPr>
              <w:t>c</w:t>
            </w:r>
            <w:r w:rsidRPr="007376CB">
              <w:rPr>
                <w:sz w:val="24"/>
                <w:szCs w:val="24"/>
              </w:rPr>
              <w:t xml:space="preserve"> НДС)</w:t>
            </w:r>
          </w:p>
        </w:tc>
        <w:tc>
          <w:tcPr>
            <w:tcW w:w="1673" w:type="dxa"/>
          </w:tcPr>
          <w:p w:rsidR="00510B6F" w:rsidRPr="007376CB" w:rsidRDefault="00510B6F" w:rsidP="00271675">
            <w:pPr>
              <w:pStyle w:val="af0"/>
              <w:tabs>
                <w:tab w:val="left" w:pos="567"/>
                <w:tab w:val="left" w:pos="1985"/>
              </w:tabs>
              <w:spacing w:before="0" w:after="0"/>
              <w:ind w:left="0" w:right="34"/>
              <w:jc w:val="both"/>
              <w:rPr>
                <w:sz w:val="24"/>
                <w:szCs w:val="24"/>
              </w:rPr>
            </w:pPr>
            <w:r w:rsidRPr="007376CB">
              <w:rPr>
                <w:sz w:val="24"/>
                <w:szCs w:val="24"/>
              </w:rPr>
              <w:t>Примечания</w:t>
            </w: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578" w:type="dxa"/>
          </w:tcPr>
          <w:p w:rsidR="00510B6F" w:rsidRPr="007376CB" w:rsidRDefault="00510B6F" w:rsidP="00271675">
            <w:pPr>
              <w:pStyle w:val="af3"/>
              <w:numPr>
                <w:ilvl w:val="0"/>
                <w:numId w:val="19"/>
              </w:numPr>
              <w:tabs>
                <w:tab w:val="left" w:pos="567"/>
                <w:tab w:val="left" w:pos="1985"/>
              </w:tabs>
              <w:ind w:left="0" w:right="34"/>
            </w:pPr>
          </w:p>
        </w:tc>
        <w:tc>
          <w:tcPr>
            <w:tcW w:w="4384" w:type="dxa"/>
          </w:tcPr>
          <w:p w:rsidR="00510B6F" w:rsidRPr="007376CB" w:rsidRDefault="00510B6F" w:rsidP="00271675">
            <w:pPr>
              <w:pStyle w:val="af3"/>
              <w:tabs>
                <w:tab w:val="left" w:pos="567"/>
                <w:tab w:val="left" w:pos="1985"/>
              </w:tabs>
              <w:spacing w:before="0" w:after="0"/>
              <w:ind w:left="0" w:right="34"/>
            </w:pPr>
          </w:p>
        </w:tc>
        <w:tc>
          <w:tcPr>
            <w:tcW w:w="737" w:type="dxa"/>
          </w:tcPr>
          <w:p w:rsidR="00510B6F" w:rsidRPr="007376CB" w:rsidRDefault="00510B6F" w:rsidP="00271675">
            <w:pPr>
              <w:pStyle w:val="af3"/>
              <w:tabs>
                <w:tab w:val="left" w:pos="567"/>
                <w:tab w:val="left" w:pos="1985"/>
              </w:tabs>
              <w:spacing w:before="0" w:after="0"/>
              <w:ind w:left="0" w:right="34"/>
            </w:pPr>
          </w:p>
        </w:tc>
        <w:tc>
          <w:tcPr>
            <w:tcW w:w="1134" w:type="dxa"/>
          </w:tcPr>
          <w:p w:rsidR="00510B6F" w:rsidRPr="007376CB" w:rsidRDefault="00510B6F" w:rsidP="00271675">
            <w:pPr>
              <w:pStyle w:val="af3"/>
              <w:tabs>
                <w:tab w:val="left" w:pos="567"/>
                <w:tab w:val="left" w:pos="1985"/>
              </w:tabs>
              <w:spacing w:before="0" w:after="0"/>
              <w:ind w:left="0" w:right="34"/>
            </w:pPr>
          </w:p>
        </w:tc>
        <w:tc>
          <w:tcPr>
            <w:tcW w:w="1927" w:type="dxa"/>
          </w:tcPr>
          <w:p w:rsidR="00510B6F" w:rsidRPr="007376CB" w:rsidRDefault="00510B6F" w:rsidP="00271675">
            <w:pPr>
              <w:pStyle w:val="af3"/>
              <w:tabs>
                <w:tab w:val="left" w:pos="567"/>
                <w:tab w:val="left" w:pos="1985"/>
              </w:tabs>
              <w:spacing w:before="0" w:after="0"/>
              <w:ind w:left="0" w:right="34"/>
            </w:pPr>
          </w:p>
        </w:tc>
        <w:tc>
          <w:tcPr>
            <w:tcW w:w="1617" w:type="dxa"/>
          </w:tcPr>
          <w:p w:rsidR="00510B6F" w:rsidRPr="007376CB" w:rsidRDefault="00510B6F" w:rsidP="00271675">
            <w:pPr>
              <w:pStyle w:val="af3"/>
              <w:tabs>
                <w:tab w:val="left" w:pos="567"/>
                <w:tab w:val="left" w:pos="1985"/>
              </w:tabs>
              <w:spacing w:before="0" w:after="0"/>
              <w:ind w:left="0" w:right="34"/>
              <w:jc w:val="right"/>
            </w:pPr>
          </w:p>
        </w:tc>
        <w:tc>
          <w:tcPr>
            <w:tcW w:w="1843" w:type="dxa"/>
          </w:tcPr>
          <w:p w:rsidR="00510B6F" w:rsidRPr="007376CB" w:rsidRDefault="00510B6F" w:rsidP="00271675">
            <w:pPr>
              <w:pStyle w:val="af3"/>
              <w:tabs>
                <w:tab w:val="left" w:pos="567"/>
                <w:tab w:val="left" w:pos="1985"/>
              </w:tabs>
              <w:spacing w:before="0" w:after="0"/>
              <w:ind w:left="0" w:right="34"/>
            </w:pPr>
          </w:p>
        </w:tc>
        <w:tc>
          <w:tcPr>
            <w:tcW w:w="1558" w:type="dxa"/>
          </w:tcPr>
          <w:p w:rsidR="00510B6F" w:rsidRPr="007376CB" w:rsidRDefault="00510B6F" w:rsidP="00271675">
            <w:pPr>
              <w:pStyle w:val="af3"/>
              <w:tabs>
                <w:tab w:val="left" w:pos="567"/>
                <w:tab w:val="left" w:pos="1985"/>
              </w:tabs>
              <w:spacing w:before="0" w:after="0"/>
              <w:ind w:left="0" w:right="34"/>
            </w:pPr>
          </w:p>
        </w:tc>
        <w:tc>
          <w:tcPr>
            <w:tcW w:w="1673" w:type="dxa"/>
          </w:tcPr>
          <w:p w:rsidR="00510B6F" w:rsidRPr="007376CB" w:rsidRDefault="00510B6F" w:rsidP="00271675">
            <w:pPr>
              <w:pStyle w:val="af3"/>
              <w:tabs>
                <w:tab w:val="left" w:pos="567"/>
                <w:tab w:val="left" w:pos="1985"/>
              </w:tabs>
              <w:spacing w:before="0" w:after="0"/>
              <w:ind w:left="0" w:right="34"/>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без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p>
        </w:tc>
        <w:tc>
          <w:tcPr>
            <w:tcW w:w="1558"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r w:rsidR="00510B6F" w:rsidRPr="007376CB" w:rsidTr="00271675">
        <w:trPr>
          <w:trHeight w:val="284"/>
        </w:trPr>
        <w:tc>
          <w:tcPr>
            <w:tcW w:w="10377" w:type="dxa"/>
            <w:gridSpan w:val="6"/>
          </w:tcPr>
          <w:p w:rsidR="00510B6F" w:rsidRPr="007376CB" w:rsidRDefault="00510B6F" w:rsidP="00271675">
            <w:pPr>
              <w:pStyle w:val="af3"/>
              <w:tabs>
                <w:tab w:val="left" w:pos="567"/>
                <w:tab w:val="left" w:pos="1985"/>
              </w:tabs>
              <w:spacing w:before="0" w:after="0"/>
              <w:ind w:left="0" w:right="34"/>
              <w:rPr>
                <w:b/>
              </w:rPr>
            </w:pPr>
            <w:r w:rsidRPr="007376CB">
              <w:rPr>
                <w:b/>
              </w:rPr>
              <w:t>ИТОГО с учетом НДС, руб.</w:t>
            </w:r>
          </w:p>
        </w:tc>
        <w:tc>
          <w:tcPr>
            <w:tcW w:w="1843" w:type="dxa"/>
          </w:tcPr>
          <w:p w:rsidR="00510B6F" w:rsidRPr="007376CB" w:rsidRDefault="00510B6F" w:rsidP="00271675">
            <w:pPr>
              <w:pStyle w:val="af3"/>
              <w:tabs>
                <w:tab w:val="left" w:pos="567"/>
                <w:tab w:val="left" w:pos="1985"/>
              </w:tabs>
              <w:spacing w:before="0" w:after="0"/>
              <w:ind w:left="0" w:right="34"/>
              <w:jc w:val="center"/>
              <w:rPr>
                <w:b/>
              </w:rPr>
            </w:pPr>
            <w:r w:rsidRPr="007376CB">
              <w:rPr>
                <w:b/>
              </w:rPr>
              <w:t>х</w:t>
            </w:r>
          </w:p>
        </w:tc>
        <w:tc>
          <w:tcPr>
            <w:tcW w:w="1558" w:type="dxa"/>
          </w:tcPr>
          <w:p w:rsidR="00510B6F" w:rsidRPr="007376CB" w:rsidRDefault="00510B6F" w:rsidP="00271675">
            <w:pPr>
              <w:pStyle w:val="af3"/>
              <w:tabs>
                <w:tab w:val="left" w:pos="567"/>
                <w:tab w:val="left" w:pos="1985"/>
              </w:tabs>
              <w:spacing w:before="0" w:after="0"/>
              <w:ind w:left="0" w:right="34"/>
              <w:jc w:val="center"/>
              <w:rPr>
                <w:b/>
              </w:rPr>
            </w:pPr>
          </w:p>
        </w:tc>
        <w:tc>
          <w:tcPr>
            <w:tcW w:w="1673" w:type="dxa"/>
          </w:tcPr>
          <w:p w:rsidR="00510B6F" w:rsidRPr="007376CB" w:rsidRDefault="00510B6F" w:rsidP="00271675">
            <w:pPr>
              <w:pStyle w:val="af3"/>
              <w:tabs>
                <w:tab w:val="left" w:pos="567"/>
                <w:tab w:val="left" w:pos="1985"/>
              </w:tabs>
              <w:spacing w:before="0" w:after="0"/>
              <w:ind w:left="0" w:right="34"/>
              <w:jc w:val="center"/>
              <w:rPr>
                <w:b/>
              </w:rPr>
            </w:pPr>
          </w:p>
        </w:tc>
      </w:tr>
    </w:tbl>
    <w:p w:rsidR="00B73F9E" w:rsidRPr="007376CB" w:rsidRDefault="00B73F9E"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863DF7" w:rsidRPr="007376CB" w:rsidRDefault="00863DF7" w:rsidP="00B73F9E">
      <w:pPr>
        <w:spacing w:line="240" w:lineRule="auto"/>
        <w:rPr>
          <w:color w:val="000000"/>
          <w:sz w:val="24"/>
          <w:szCs w:val="24"/>
        </w:rPr>
      </w:pPr>
    </w:p>
    <w:p w:rsidR="00B73F9E" w:rsidRPr="007376CB" w:rsidRDefault="00B73F9E" w:rsidP="00B73F9E">
      <w:pPr>
        <w:spacing w:line="240" w:lineRule="auto"/>
        <w:rPr>
          <w:color w:val="000000"/>
          <w:sz w:val="24"/>
          <w:szCs w:val="24"/>
        </w:rPr>
      </w:pPr>
      <w:r w:rsidRPr="007376CB">
        <w:rPr>
          <w:color w:val="000000"/>
          <w:sz w:val="24"/>
          <w:szCs w:val="24"/>
        </w:rPr>
        <w:t>____________________________________</w:t>
      </w:r>
    </w:p>
    <w:p w:rsidR="00B73F9E" w:rsidRPr="007376CB" w:rsidRDefault="00B73F9E" w:rsidP="00B73F9E">
      <w:pPr>
        <w:spacing w:line="240" w:lineRule="auto"/>
        <w:ind w:right="3684"/>
        <w:jc w:val="left"/>
        <w:rPr>
          <w:color w:val="000000"/>
          <w:sz w:val="24"/>
          <w:szCs w:val="24"/>
          <w:vertAlign w:val="superscript"/>
        </w:rPr>
      </w:pPr>
      <w:r w:rsidRPr="007376CB">
        <w:rPr>
          <w:color w:val="000000"/>
          <w:sz w:val="24"/>
          <w:szCs w:val="24"/>
          <w:vertAlign w:val="superscript"/>
        </w:rPr>
        <w:t xml:space="preserve">                                (подпись)</w:t>
      </w:r>
    </w:p>
    <w:p w:rsidR="00B73F9E" w:rsidRPr="00B73F9E" w:rsidRDefault="00B73F9E" w:rsidP="00B73F9E">
      <w:pPr>
        <w:spacing w:line="240" w:lineRule="auto"/>
        <w:rPr>
          <w:color w:val="000000"/>
          <w:sz w:val="24"/>
          <w:szCs w:val="24"/>
        </w:rPr>
      </w:pPr>
      <w:r w:rsidRPr="007376CB">
        <w:rPr>
          <w:color w:val="000000"/>
          <w:sz w:val="24"/>
          <w:szCs w:val="24"/>
        </w:rPr>
        <w:t>____________________________________</w:t>
      </w:r>
    </w:p>
    <w:p w:rsidR="00B73F9E" w:rsidRPr="00B73F9E" w:rsidRDefault="00B73F9E" w:rsidP="00B73F9E">
      <w:pPr>
        <w:spacing w:line="240" w:lineRule="auto"/>
        <w:ind w:right="3684"/>
        <w:jc w:val="left"/>
        <w:rPr>
          <w:color w:val="000000"/>
          <w:sz w:val="24"/>
          <w:szCs w:val="24"/>
          <w:vertAlign w:val="superscript"/>
        </w:rPr>
      </w:pPr>
      <w:r w:rsidRPr="00B73F9E">
        <w:rPr>
          <w:color w:val="000000"/>
          <w:sz w:val="24"/>
          <w:szCs w:val="24"/>
          <w:vertAlign w:val="superscript"/>
        </w:rPr>
        <w:t xml:space="preserve">       (фамилия, имя, отчество подписавшего, должность)</w:t>
      </w:r>
    </w:p>
    <w:p w:rsidR="00B73F9E" w:rsidRPr="00B73F9E" w:rsidRDefault="00B73F9E" w:rsidP="00B73F9E">
      <w:pPr>
        <w:spacing w:line="240" w:lineRule="auto"/>
        <w:ind w:right="3684"/>
        <w:rPr>
          <w:b/>
          <w:sz w:val="24"/>
          <w:szCs w:val="24"/>
        </w:rPr>
      </w:pPr>
      <w:r w:rsidRPr="00B73F9E">
        <w:rPr>
          <w:b/>
          <w:sz w:val="24"/>
          <w:szCs w:val="24"/>
        </w:rPr>
        <w:t>М.П.</w:t>
      </w:r>
    </w:p>
    <w:p w:rsidR="00B73F9E" w:rsidRPr="00B73F9E" w:rsidRDefault="00B73F9E" w:rsidP="00B73F9E">
      <w:pPr>
        <w:widowControl w:val="0"/>
        <w:tabs>
          <w:tab w:val="left" w:pos="567"/>
          <w:tab w:val="left" w:pos="1985"/>
        </w:tabs>
        <w:spacing w:line="240" w:lineRule="auto"/>
        <w:ind w:right="11224" w:firstLine="0"/>
        <w:jc w:val="center"/>
        <w:rPr>
          <w:sz w:val="24"/>
          <w:szCs w:val="24"/>
          <w:vertAlign w:val="superscript"/>
        </w:rPr>
      </w:pPr>
    </w:p>
    <w:p w:rsidR="00B73F9E" w:rsidRPr="00B73F9E" w:rsidRDefault="00B73F9E" w:rsidP="00B73F9E">
      <w:pPr>
        <w:widowControl w:val="0"/>
        <w:pBdr>
          <w:bottom w:val="single" w:sz="4" w:space="1" w:color="auto"/>
        </w:pBdr>
        <w:shd w:val="clear" w:color="auto" w:fill="E0E0E0"/>
        <w:tabs>
          <w:tab w:val="left" w:pos="567"/>
          <w:tab w:val="left" w:pos="1985"/>
        </w:tabs>
        <w:spacing w:line="240" w:lineRule="auto"/>
        <w:ind w:right="34" w:firstLine="0"/>
        <w:jc w:val="center"/>
        <w:rPr>
          <w:b/>
          <w:spacing w:val="36"/>
          <w:sz w:val="24"/>
          <w:szCs w:val="24"/>
        </w:rPr>
      </w:pPr>
      <w:r w:rsidRPr="00B73F9E">
        <w:rPr>
          <w:b/>
          <w:spacing w:val="36"/>
          <w:sz w:val="24"/>
          <w:szCs w:val="24"/>
        </w:rPr>
        <w:t>конец формы</w:t>
      </w:r>
    </w:p>
    <w:p w:rsidR="00B73F9E" w:rsidRPr="00B73F9E" w:rsidRDefault="00B73F9E" w:rsidP="00B73F9E">
      <w:pPr>
        <w:ind w:firstLine="0"/>
        <w:rPr>
          <w:sz w:val="24"/>
          <w:szCs w:val="24"/>
        </w:rPr>
      </w:pPr>
    </w:p>
    <w:p w:rsidR="00B73F9E" w:rsidRPr="00B73F9E" w:rsidRDefault="00B73F9E" w:rsidP="00B73F9E">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29" w:name="_Техническое_предложение_(форма"/>
      <w:bookmarkEnd w:id="108"/>
      <w:bookmarkEnd w:id="129"/>
      <w:r w:rsidRPr="00B73F9E">
        <w:rPr>
          <w:b/>
          <w:i/>
        </w:rPr>
        <w:t>Инструкции по заполнению</w:t>
      </w:r>
    </w:p>
    <w:p w:rsidR="00B73F9E" w:rsidRPr="00B73F9E" w:rsidRDefault="00B73F9E" w:rsidP="00ED19A8">
      <w:pPr>
        <w:numPr>
          <w:ilvl w:val="0"/>
          <w:numId w:val="20"/>
        </w:numPr>
        <w:spacing w:line="240" w:lineRule="auto"/>
        <w:rPr>
          <w:sz w:val="24"/>
          <w:szCs w:val="24"/>
        </w:rPr>
      </w:pPr>
      <w:r w:rsidRPr="00B73F9E">
        <w:rPr>
          <w:sz w:val="24"/>
          <w:szCs w:val="24"/>
        </w:rPr>
        <w:lastRenderedPageBreak/>
        <w:t>Участник указывает дату и номер Заявки.</w:t>
      </w:r>
    </w:p>
    <w:p w:rsidR="00B73F9E" w:rsidRPr="00B73F9E" w:rsidRDefault="00B73F9E" w:rsidP="00ED19A8">
      <w:pPr>
        <w:numPr>
          <w:ilvl w:val="0"/>
          <w:numId w:val="20"/>
        </w:numPr>
        <w:spacing w:line="240" w:lineRule="auto"/>
        <w:rPr>
          <w:sz w:val="24"/>
          <w:szCs w:val="24"/>
        </w:rPr>
      </w:pPr>
      <w:r w:rsidRPr="00B73F9E">
        <w:rPr>
          <w:sz w:val="24"/>
          <w:szCs w:val="24"/>
        </w:rPr>
        <w:t xml:space="preserve">Участник указывает свое фирменное наименование (в </w:t>
      </w:r>
      <w:proofErr w:type="spellStart"/>
      <w:r w:rsidRPr="00B73F9E">
        <w:rPr>
          <w:sz w:val="24"/>
          <w:szCs w:val="24"/>
        </w:rPr>
        <w:t>т.ч</w:t>
      </w:r>
      <w:proofErr w:type="spellEnd"/>
      <w:r w:rsidRPr="00B73F9E">
        <w:rPr>
          <w:sz w:val="24"/>
          <w:szCs w:val="24"/>
        </w:rPr>
        <w:t>. организационно-правовую форму) и свой адрес.</w:t>
      </w:r>
    </w:p>
    <w:p w:rsidR="00B73F9E" w:rsidRPr="00BF57F6" w:rsidRDefault="00B73F9E" w:rsidP="00ED19A8">
      <w:pPr>
        <w:numPr>
          <w:ilvl w:val="0"/>
          <w:numId w:val="20"/>
        </w:numPr>
        <w:spacing w:line="240" w:lineRule="auto"/>
        <w:rPr>
          <w:sz w:val="24"/>
          <w:szCs w:val="24"/>
        </w:rPr>
      </w:pPr>
      <w:r w:rsidRPr="00B73F9E">
        <w:rPr>
          <w:sz w:val="24"/>
          <w:szCs w:val="24"/>
        </w:rPr>
        <w:t xml:space="preserve">Сводная таблица стоимости работ </w:t>
      </w:r>
      <w:r w:rsidRPr="00BF57F6">
        <w:rPr>
          <w:sz w:val="24"/>
          <w:szCs w:val="24"/>
        </w:rPr>
        <w:t>подготавливается на основании Технического предложения (форма 2).</w:t>
      </w:r>
    </w:p>
    <w:p w:rsidR="00B73F9E" w:rsidRPr="00BF57F6" w:rsidRDefault="00B73F9E" w:rsidP="00ED19A8">
      <w:pPr>
        <w:numPr>
          <w:ilvl w:val="0"/>
          <w:numId w:val="20"/>
        </w:numPr>
        <w:spacing w:line="240" w:lineRule="auto"/>
        <w:rPr>
          <w:sz w:val="24"/>
          <w:szCs w:val="24"/>
        </w:rPr>
      </w:pPr>
      <w:r w:rsidRPr="00BF57F6">
        <w:rPr>
          <w:sz w:val="24"/>
          <w:szCs w:val="24"/>
        </w:rPr>
        <w:t xml:space="preserve">В Сводной таблице стоимости работ </w:t>
      </w:r>
      <w:r w:rsidR="004567A3" w:rsidRPr="00BF57F6">
        <w:rPr>
          <w:sz w:val="24"/>
          <w:szCs w:val="24"/>
        </w:rPr>
        <w:t>заполняются все графы таблицы за исключением графы «Примечания». Графа «Примечания» заполняется Участником при необходимости</w:t>
      </w:r>
      <w:r w:rsidRPr="00BF57F6">
        <w:rPr>
          <w:sz w:val="24"/>
          <w:szCs w:val="24"/>
        </w:rPr>
        <w:t>.</w:t>
      </w:r>
    </w:p>
    <w:p w:rsidR="00B73F9E" w:rsidRPr="00BF57F6" w:rsidRDefault="00B73F9E" w:rsidP="00ED19A8">
      <w:pPr>
        <w:numPr>
          <w:ilvl w:val="0"/>
          <w:numId w:val="20"/>
        </w:numPr>
        <w:spacing w:line="240" w:lineRule="auto"/>
        <w:rPr>
          <w:sz w:val="24"/>
          <w:szCs w:val="24"/>
        </w:rPr>
      </w:pPr>
      <w:r w:rsidRPr="00BF57F6">
        <w:rPr>
          <w:sz w:val="24"/>
          <w:szCs w:val="24"/>
        </w:rPr>
        <w:t>Все суммы в Сводной таблице стоимости работ долж</w:t>
      </w:r>
      <w:r w:rsidR="00B177AE" w:rsidRPr="00BF57F6">
        <w:rPr>
          <w:sz w:val="24"/>
          <w:szCs w:val="24"/>
        </w:rPr>
        <w:t xml:space="preserve">ны быть представлены в формате </w:t>
      </w:r>
      <w:r w:rsidRPr="00BF57F6">
        <w:rPr>
          <w:sz w:val="24"/>
          <w:szCs w:val="24"/>
        </w:rPr>
        <w:t xml:space="preserve">XXX </w:t>
      </w:r>
      <w:proofErr w:type="spellStart"/>
      <w:r w:rsidRPr="00BF57F6">
        <w:rPr>
          <w:sz w:val="24"/>
          <w:szCs w:val="24"/>
        </w:rPr>
        <w:t>XXX</w:t>
      </w:r>
      <w:proofErr w:type="spellEnd"/>
      <w:r w:rsidRPr="00BF57F6">
        <w:rPr>
          <w:sz w:val="24"/>
          <w:szCs w:val="24"/>
        </w:rPr>
        <w:t xml:space="preserve"> </w:t>
      </w:r>
      <w:proofErr w:type="gramStart"/>
      <w:r w:rsidRPr="00BF57F6">
        <w:rPr>
          <w:sz w:val="24"/>
          <w:szCs w:val="24"/>
        </w:rPr>
        <w:t>XXX,XX</w:t>
      </w:r>
      <w:proofErr w:type="gramEnd"/>
      <w:r w:rsidRPr="00BF57F6">
        <w:rPr>
          <w:sz w:val="24"/>
          <w:szCs w:val="24"/>
        </w:rPr>
        <w:t xml:space="preserve"> руб. например: «1 234 567,89 руб.» Округление, указанной суммы в Сводной таблице стоимости работ не допускаются.</w:t>
      </w:r>
    </w:p>
    <w:p w:rsidR="00B73F9E" w:rsidRPr="00BF57F6" w:rsidRDefault="00B73F9E" w:rsidP="00ED19A8">
      <w:pPr>
        <w:numPr>
          <w:ilvl w:val="0"/>
          <w:numId w:val="20"/>
        </w:numPr>
        <w:spacing w:line="240" w:lineRule="auto"/>
        <w:rPr>
          <w:sz w:val="24"/>
          <w:szCs w:val="24"/>
        </w:rPr>
      </w:pPr>
      <w:r w:rsidRPr="00BF57F6">
        <w:rPr>
          <w:sz w:val="24"/>
          <w:szCs w:val="24"/>
        </w:rPr>
        <w:t>Итоговая стоимость, указанная в Сводной таблице стоимости работ должна соответствовать цене, указанной Участником на «котировочной доске» ЭТП.</w:t>
      </w:r>
    </w:p>
    <w:p w:rsidR="00B177AE" w:rsidRPr="00BF57F6" w:rsidRDefault="00B177AE" w:rsidP="00ED19A8">
      <w:pPr>
        <w:numPr>
          <w:ilvl w:val="0"/>
          <w:numId w:val="20"/>
        </w:numPr>
        <w:spacing w:line="240" w:lineRule="auto"/>
        <w:rPr>
          <w:sz w:val="24"/>
          <w:szCs w:val="24"/>
        </w:rPr>
      </w:pPr>
      <w:r w:rsidRPr="00BF57F6">
        <w:rPr>
          <w:sz w:val="24"/>
          <w:szCs w:val="24"/>
        </w:rPr>
        <w:t xml:space="preserve">В случае, если Участник применяет УСН или в случае если проводится </w:t>
      </w:r>
      <w:proofErr w:type="gramStart"/>
      <w:r w:rsidRPr="00BF57F6">
        <w:rPr>
          <w:sz w:val="24"/>
          <w:szCs w:val="24"/>
        </w:rPr>
        <w:t>закупка</w:t>
      </w:r>
      <w:proofErr w:type="gramEnd"/>
      <w:r w:rsidRPr="00BF57F6">
        <w:rPr>
          <w:sz w:val="24"/>
          <w:szCs w:val="24"/>
        </w:rPr>
        <w:t xml:space="preserve"> для которой НДС не предусмотрен – в соответствующих графах таблиц(ы) указывается сумма с НДС, равная сумме без НДС (НДС в таком случае равен нулю).</w:t>
      </w:r>
    </w:p>
    <w:p w:rsidR="00EA500C" w:rsidRPr="00BF57F6" w:rsidRDefault="00510B6F" w:rsidP="00ED19A8">
      <w:pPr>
        <w:numPr>
          <w:ilvl w:val="0"/>
          <w:numId w:val="20"/>
        </w:numPr>
        <w:spacing w:line="240" w:lineRule="auto"/>
        <w:rPr>
          <w:sz w:val="24"/>
          <w:szCs w:val="24"/>
        </w:rPr>
      </w:pPr>
      <w:r w:rsidRPr="00BF57F6">
        <w:rPr>
          <w:sz w:val="24"/>
          <w:szCs w:val="24"/>
        </w:rPr>
        <w:t xml:space="preserve">Сводная таблица стоимости работ </w:t>
      </w:r>
      <w:r w:rsidRPr="00BF57F6">
        <w:rPr>
          <w:sz w:val="24"/>
        </w:rPr>
        <w:t xml:space="preserve">будет служить основой для подготовки приложения к Договору. </w:t>
      </w:r>
      <w:r w:rsidRPr="00BF57F6">
        <w:rPr>
          <w:sz w:val="24"/>
          <w:szCs w:val="24"/>
        </w:rPr>
        <w:t>Сводную таблицу стоимости</w:t>
      </w:r>
      <w:r w:rsidRPr="00BF57F6">
        <w:rPr>
          <w:bCs/>
          <w:sz w:val="24"/>
          <w:szCs w:val="24"/>
        </w:rPr>
        <w:t xml:space="preserve"> </w:t>
      </w:r>
      <w:r w:rsidRPr="00BF57F6">
        <w:rPr>
          <w:sz w:val="24"/>
          <w:szCs w:val="24"/>
        </w:rPr>
        <w:t>работ следует подготовить так, чтобы ее можно было с минимальными изменениями включить в Договор. В частности, Цены единиц без НДС, Общие стоимости без НДС и стоимость ИТОГО без НДС, указываются в Сводной таблице стоимости работ для снижения общих затрат сил и времени Заказчика и Участника на подготовку Договора.</w:t>
      </w: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A41C7C" w:rsidRPr="008415E0" w:rsidRDefault="00A41C7C" w:rsidP="00A41C7C">
      <w:pPr>
        <w:ind w:firstLine="0"/>
        <w:rPr>
          <w:sz w:val="24"/>
          <w:szCs w:val="24"/>
        </w:rPr>
      </w:pPr>
    </w:p>
    <w:p w:rsidR="00B73F9E" w:rsidRDefault="00B73F9E" w:rsidP="00A41C7C">
      <w:pPr>
        <w:pBdr>
          <w:top w:val="single" w:sz="4" w:space="1" w:color="auto"/>
        </w:pBdr>
        <w:shd w:val="clear" w:color="auto" w:fill="E0E0E0"/>
        <w:spacing w:line="240" w:lineRule="auto"/>
        <w:ind w:right="21" w:firstLine="0"/>
        <w:jc w:val="center"/>
        <w:rPr>
          <w:b/>
          <w:color w:val="000000"/>
          <w:spacing w:val="36"/>
          <w:sz w:val="24"/>
          <w:szCs w:val="24"/>
        </w:rPr>
        <w:sectPr w:rsidR="00B73F9E" w:rsidSect="00B73F9E">
          <w:pgSz w:w="16838" w:h="11906" w:orient="landscape" w:code="9"/>
          <w:pgMar w:top="1418" w:right="1134" w:bottom="709" w:left="851" w:header="720" w:footer="720" w:gutter="0"/>
          <w:cols w:space="708"/>
          <w:titlePg/>
          <w:docGrid w:linePitch="381"/>
        </w:sectPr>
      </w:pPr>
    </w:p>
    <w:p w:rsidR="00A25CE9" w:rsidRPr="008415E0" w:rsidRDefault="00A25CE9" w:rsidP="00A25CE9">
      <w:pPr>
        <w:pBdr>
          <w:top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lastRenderedPageBreak/>
        <w:t>начало формы</w:t>
      </w:r>
    </w:p>
    <w:p w:rsidR="00A25CE9" w:rsidRPr="008415E0" w:rsidRDefault="00A25CE9" w:rsidP="00A25CE9">
      <w:pPr>
        <w:spacing w:line="240" w:lineRule="auto"/>
        <w:ind w:firstLine="0"/>
        <w:jc w:val="right"/>
        <w:rPr>
          <w:b/>
          <w:color w:val="000000"/>
          <w:sz w:val="24"/>
          <w:szCs w:val="24"/>
        </w:rPr>
      </w:pPr>
      <w:r w:rsidRPr="008415E0">
        <w:rPr>
          <w:b/>
          <w:color w:val="000000"/>
          <w:sz w:val="24"/>
          <w:szCs w:val="24"/>
        </w:rPr>
        <w:t xml:space="preserve">Форма </w:t>
      </w:r>
      <w:r w:rsidR="002979B1">
        <w:rPr>
          <w:b/>
          <w:color w:val="000000"/>
          <w:sz w:val="24"/>
          <w:szCs w:val="24"/>
        </w:rPr>
        <w:t>5</w:t>
      </w:r>
    </w:p>
    <w:p w:rsidR="00A25CE9" w:rsidRPr="008415E0" w:rsidRDefault="00A25CE9" w:rsidP="00A25CE9">
      <w:pPr>
        <w:spacing w:line="240" w:lineRule="auto"/>
        <w:ind w:firstLine="0"/>
        <w:jc w:val="right"/>
        <w:rPr>
          <w:color w:val="000000"/>
          <w:sz w:val="24"/>
          <w:szCs w:val="24"/>
        </w:rPr>
      </w:pPr>
      <w:r w:rsidRPr="008415E0">
        <w:rPr>
          <w:color w:val="000000"/>
          <w:sz w:val="24"/>
          <w:szCs w:val="24"/>
        </w:rPr>
        <w:t xml:space="preserve">Приложение </w:t>
      </w:r>
      <w:r w:rsidR="002979B1">
        <w:rPr>
          <w:color w:val="000000"/>
          <w:sz w:val="24"/>
          <w:szCs w:val="24"/>
        </w:rPr>
        <w:t>4</w:t>
      </w:r>
      <w:r w:rsidRPr="008415E0">
        <w:rPr>
          <w:color w:val="000000"/>
          <w:sz w:val="24"/>
          <w:szCs w:val="24"/>
        </w:rPr>
        <w:t xml:space="preserve"> к </w:t>
      </w:r>
      <w:r>
        <w:rPr>
          <w:sz w:val="24"/>
          <w:szCs w:val="24"/>
        </w:rPr>
        <w:t>Заявке</w:t>
      </w:r>
      <w:r w:rsidRPr="008415E0">
        <w:rPr>
          <w:color w:val="000000"/>
          <w:sz w:val="24"/>
          <w:szCs w:val="24"/>
        </w:rPr>
        <w:br/>
        <w:t>от «____»_____________ г. №__________</w:t>
      </w:r>
    </w:p>
    <w:p w:rsidR="002973D9" w:rsidRDefault="002973D9" w:rsidP="002973D9">
      <w:pPr>
        <w:ind w:firstLine="0"/>
        <w:jc w:val="center"/>
        <w:rPr>
          <w:b/>
          <w:szCs w:val="24"/>
        </w:rPr>
      </w:pPr>
    </w:p>
    <w:p w:rsidR="002973D9" w:rsidRDefault="002973D9" w:rsidP="002973D9">
      <w:pPr>
        <w:ind w:firstLine="0"/>
        <w:jc w:val="center"/>
        <w:rPr>
          <w:b/>
          <w:szCs w:val="24"/>
        </w:rPr>
      </w:pPr>
    </w:p>
    <w:p w:rsidR="002973D9" w:rsidRPr="00C32450" w:rsidRDefault="002973D9" w:rsidP="002973D9">
      <w:pPr>
        <w:ind w:firstLine="0"/>
        <w:jc w:val="center"/>
        <w:rPr>
          <w:b/>
          <w:szCs w:val="24"/>
        </w:rPr>
      </w:pPr>
      <w:r w:rsidRPr="00C32450">
        <w:rPr>
          <w:b/>
          <w:szCs w:val="24"/>
        </w:rPr>
        <w:t>Согласие с проектом Договора</w:t>
      </w:r>
    </w:p>
    <w:p w:rsidR="002973D9" w:rsidRPr="00C32450" w:rsidRDefault="002973D9" w:rsidP="002973D9">
      <w:pPr>
        <w:ind w:firstLine="0"/>
        <w:jc w:val="center"/>
        <w:rPr>
          <w:b/>
          <w:szCs w:val="24"/>
        </w:rPr>
      </w:pPr>
    </w:p>
    <w:p w:rsidR="002973D9" w:rsidRPr="00C32450" w:rsidRDefault="002973D9" w:rsidP="002973D9">
      <w:pPr>
        <w:spacing w:line="240" w:lineRule="auto"/>
        <w:rPr>
          <w:szCs w:val="24"/>
        </w:rPr>
      </w:pPr>
      <w:r w:rsidRPr="00C32450">
        <w:rPr>
          <w:szCs w:val="24"/>
        </w:rPr>
        <w:t>Способ и наименование закупки ____________________</w:t>
      </w:r>
      <w:r>
        <w:rPr>
          <w:szCs w:val="24"/>
        </w:rPr>
        <w:t>_________</w:t>
      </w:r>
      <w:r w:rsidRPr="00C32450">
        <w:rPr>
          <w:szCs w:val="24"/>
        </w:rPr>
        <w:t>_______</w:t>
      </w:r>
    </w:p>
    <w:p w:rsidR="002973D9" w:rsidRPr="00C32450" w:rsidRDefault="002973D9" w:rsidP="002973D9">
      <w:pPr>
        <w:spacing w:line="240" w:lineRule="auto"/>
        <w:rPr>
          <w:szCs w:val="24"/>
        </w:rPr>
      </w:pPr>
    </w:p>
    <w:p w:rsidR="002973D9" w:rsidRPr="00C32450" w:rsidRDefault="002973D9" w:rsidP="002973D9">
      <w:pPr>
        <w:spacing w:line="240" w:lineRule="auto"/>
        <w:ind w:firstLine="0"/>
        <w:rPr>
          <w:szCs w:val="24"/>
        </w:rPr>
      </w:pPr>
      <w:r w:rsidRPr="00C32450">
        <w:rPr>
          <w:szCs w:val="24"/>
        </w:rPr>
        <w:t>Наименование и адрес Участника закупки: ________</w:t>
      </w:r>
      <w:r>
        <w:rPr>
          <w:szCs w:val="24"/>
        </w:rPr>
        <w:t>_________________</w:t>
      </w:r>
      <w:r w:rsidRPr="00C32450">
        <w:rPr>
          <w:szCs w:val="24"/>
        </w:rPr>
        <w:t>______,</w:t>
      </w:r>
    </w:p>
    <w:p w:rsidR="002973D9" w:rsidRPr="00EC5F73" w:rsidRDefault="002973D9" w:rsidP="002973D9">
      <w:pPr>
        <w:spacing w:line="240" w:lineRule="auto"/>
        <w:jc w:val="right"/>
        <w:rPr>
          <w:sz w:val="16"/>
          <w:szCs w:val="16"/>
        </w:rPr>
      </w:pPr>
      <w:r w:rsidRPr="00EC5F73">
        <w:rPr>
          <w:sz w:val="16"/>
          <w:szCs w:val="16"/>
        </w:rPr>
        <w:t>(полное наименование Участника с указанием организационно-правовой формы)</w:t>
      </w:r>
    </w:p>
    <w:p w:rsidR="002973D9" w:rsidRPr="00C32450" w:rsidRDefault="002973D9" w:rsidP="002973D9">
      <w:pPr>
        <w:spacing w:line="240" w:lineRule="auto"/>
        <w:rPr>
          <w:szCs w:val="24"/>
        </w:rPr>
      </w:pPr>
    </w:p>
    <w:p w:rsidR="002973D9" w:rsidRPr="00C32450" w:rsidRDefault="002973D9" w:rsidP="002973D9">
      <w:pPr>
        <w:spacing w:line="240" w:lineRule="auto"/>
        <w:rPr>
          <w:szCs w:val="24"/>
        </w:rPr>
      </w:pPr>
      <w:r w:rsidRPr="00C32450">
        <w:rPr>
          <w:szCs w:val="24"/>
        </w:rPr>
        <w:t>Настоящим подтверждаю, что участни</w:t>
      </w:r>
      <w:r>
        <w:rPr>
          <w:szCs w:val="24"/>
        </w:rPr>
        <w:t>к _________________</w:t>
      </w:r>
      <w:r w:rsidRPr="00C32450">
        <w:rPr>
          <w:szCs w:val="24"/>
        </w:rPr>
        <w:t>_____________</w:t>
      </w:r>
    </w:p>
    <w:p w:rsidR="002973D9" w:rsidRPr="00EC5F73" w:rsidRDefault="002973D9" w:rsidP="002973D9">
      <w:pPr>
        <w:spacing w:line="240" w:lineRule="auto"/>
        <w:rPr>
          <w:sz w:val="16"/>
          <w:szCs w:val="16"/>
        </w:rPr>
      </w:pPr>
      <w:r w:rsidRPr="00EC5F73">
        <w:rPr>
          <w:sz w:val="16"/>
          <w:szCs w:val="16"/>
        </w:rPr>
        <w:t xml:space="preserve">                                                                                                                           </w:t>
      </w:r>
      <w:r>
        <w:rPr>
          <w:sz w:val="16"/>
          <w:szCs w:val="16"/>
        </w:rPr>
        <w:tab/>
      </w:r>
      <w:r>
        <w:rPr>
          <w:sz w:val="16"/>
          <w:szCs w:val="16"/>
        </w:rPr>
        <w:tab/>
      </w:r>
      <w:r>
        <w:rPr>
          <w:sz w:val="16"/>
          <w:szCs w:val="16"/>
        </w:rPr>
        <w:tab/>
      </w:r>
      <w:r w:rsidRPr="00EC5F73">
        <w:rPr>
          <w:sz w:val="16"/>
          <w:szCs w:val="16"/>
        </w:rPr>
        <w:t>(наименование участника)</w:t>
      </w:r>
    </w:p>
    <w:p w:rsidR="002973D9" w:rsidRPr="00C32450" w:rsidRDefault="002973D9" w:rsidP="002973D9">
      <w:pPr>
        <w:spacing w:line="240" w:lineRule="auto"/>
        <w:rPr>
          <w:szCs w:val="24"/>
        </w:rPr>
      </w:pPr>
      <w:r w:rsidRPr="00C32450">
        <w:rPr>
          <w:szCs w:val="24"/>
        </w:rPr>
        <w:t>согласен с проектом Договора, представленным в составе настояще</w:t>
      </w:r>
      <w:r>
        <w:rPr>
          <w:szCs w:val="24"/>
        </w:rPr>
        <w:t>го Извещения</w:t>
      </w:r>
      <w:r w:rsidRPr="00C32450">
        <w:rPr>
          <w:szCs w:val="24"/>
        </w:rPr>
        <w:t xml:space="preserve">. </w:t>
      </w:r>
    </w:p>
    <w:p w:rsidR="002973D9" w:rsidRPr="00C32450" w:rsidRDefault="002973D9" w:rsidP="002973D9">
      <w:pPr>
        <w:spacing w:line="240" w:lineRule="auto"/>
        <w:ind w:firstLine="0"/>
        <w:jc w:val="center"/>
        <w:rPr>
          <w:b/>
          <w:szCs w:val="24"/>
        </w:rPr>
      </w:pP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(подпись, М.П.)</w:t>
      </w:r>
    </w:p>
    <w:p w:rsidR="002973D9" w:rsidRPr="00C32450" w:rsidRDefault="002973D9" w:rsidP="002973D9">
      <w:pPr>
        <w:spacing w:line="240" w:lineRule="auto"/>
        <w:rPr>
          <w:szCs w:val="24"/>
        </w:rPr>
      </w:pPr>
      <w:r w:rsidRPr="00C32450">
        <w:rPr>
          <w:szCs w:val="24"/>
        </w:rPr>
        <w:t>____________________________________</w:t>
      </w:r>
    </w:p>
    <w:p w:rsidR="002973D9" w:rsidRPr="00C32450" w:rsidRDefault="002973D9" w:rsidP="002973D9">
      <w:pPr>
        <w:spacing w:line="240" w:lineRule="auto"/>
        <w:ind w:right="3684"/>
        <w:jc w:val="center"/>
        <w:rPr>
          <w:szCs w:val="24"/>
          <w:vertAlign w:val="superscript"/>
        </w:rPr>
      </w:pPr>
      <w:r w:rsidRPr="00C32450">
        <w:rPr>
          <w:szCs w:val="24"/>
          <w:vertAlign w:val="superscript"/>
        </w:rPr>
        <w:t>(фамилия, имя, отчество подписавшего, должность)</w:t>
      </w:r>
    </w:p>
    <w:p w:rsidR="002973D9" w:rsidRPr="008415E0" w:rsidRDefault="002973D9" w:rsidP="002973D9">
      <w:pPr>
        <w:pBdr>
          <w:bottom w:val="single" w:sz="4" w:space="1" w:color="auto"/>
        </w:pBdr>
        <w:shd w:val="clear" w:color="auto" w:fill="E0E0E0"/>
        <w:spacing w:line="240" w:lineRule="auto"/>
        <w:ind w:right="21" w:firstLine="0"/>
        <w:jc w:val="center"/>
        <w:rPr>
          <w:b/>
          <w:color w:val="000000"/>
          <w:spacing w:val="36"/>
          <w:sz w:val="24"/>
          <w:szCs w:val="24"/>
        </w:rPr>
      </w:pPr>
      <w:r w:rsidRPr="008415E0">
        <w:rPr>
          <w:b/>
          <w:color w:val="000000"/>
          <w:spacing w:val="36"/>
          <w:sz w:val="24"/>
          <w:szCs w:val="24"/>
        </w:rPr>
        <w:t>конец формы</w:t>
      </w:r>
    </w:p>
    <w:p w:rsidR="002973D9" w:rsidRPr="0063506C" w:rsidRDefault="002973D9" w:rsidP="002973D9">
      <w:pPr>
        <w:spacing w:line="240" w:lineRule="auto"/>
        <w:ind w:right="3684"/>
        <w:jc w:val="center"/>
        <w:rPr>
          <w:color w:val="000000"/>
          <w:sz w:val="22"/>
          <w:szCs w:val="22"/>
          <w:vertAlign w:val="superscript"/>
        </w:rPr>
      </w:pPr>
    </w:p>
    <w:p w:rsidR="002973D9" w:rsidRPr="00601886" w:rsidRDefault="002973D9" w:rsidP="002973D9">
      <w:pPr>
        <w:pStyle w:val="aff8"/>
        <w:tabs>
          <w:tab w:val="left" w:pos="1260"/>
        </w:tabs>
        <w:autoSpaceDE w:val="0"/>
        <w:autoSpaceDN w:val="0"/>
        <w:adjustRightInd w:val="0"/>
        <w:spacing w:before="100" w:beforeAutospacing="1" w:after="100" w:afterAutospacing="1" w:line="240" w:lineRule="auto"/>
        <w:ind w:left="0" w:firstLine="0"/>
        <w:outlineLvl w:val="2"/>
        <w:rPr>
          <w:b/>
          <w:i/>
        </w:rPr>
      </w:pPr>
      <w:bookmarkStart w:id="130" w:name="_Toc90385120"/>
      <w:bookmarkStart w:id="131" w:name="_Toc176073607"/>
      <w:r w:rsidRPr="00601886">
        <w:rPr>
          <w:b/>
          <w:i/>
        </w:rPr>
        <w:t>Инструкции по заполнению</w:t>
      </w:r>
      <w:bookmarkEnd w:id="130"/>
      <w:bookmarkEnd w:id="131"/>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дату и номер </w:t>
      </w:r>
      <w:r>
        <w:rPr>
          <w:sz w:val="24"/>
          <w:szCs w:val="24"/>
        </w:rPr>
        <w:t>Заявки</w:t>
      </w:r>
      <w:r w:rsidRPr="00601886">
        <w:rPr>
          <w:sz w:val="24"/>
          <w:szCs w:val="24"/>
        </w:rPr>
        <w:t xml:space="preserve"> (</w:t>
      </w:r>
      <w:r>
        <w:rPr>
          <w:sz w:val="24"/>
          <w:szCs w:val="24"/>
        </w:rPr>
        <w:t xml:space="preserve">форма </w:t>
      </w:r>
      <w:r w:rsidRPr="00601886">
        <w:rPr>
          <w:sz w:val="24"/>
          <w:szCs w:val="24"/>
        </w:rPr>
        <w:t>1).</w:t>
      </w:r>
    </w:p>
    <w:p w:rsidR="002973D9" w:rsidRPr="00601886" w:rsidRDefault="002973D9" w:rsidP="00ED19A8">
      <w:pPr>
        <w:pStyle w:val="af9"/>
        <w:numPr>
          <w:ilvl w:val="0"/>
          <w:numId w:val="13"/>
        </w:numPr>
        <w:spacing w:line="240" w:lineRule="auto"/>
        <w:ind w:left="851"/>
        <w:rPr>
          <w:sz w:val="24"/>
          <w:szCs w:val="24"/>
        </w:rPr>
      </w:pPr>
      <w:r>
        <w:rPr>
          <w:sz w:val="24"/>
          <w:szCs w:val="24"/>
        </w:rPr>
        <w:t>Участник</w:t>
      </w:r>
      <w:r w:rsidRPr="00601886">
        <w:rPr>
          <w:sz w:val="24"/>
          <w:szCs w:val="24"/>
        </w:rPr>
        <w:t xml:space="preserve"> указывает свое фирменное наименование (в </w:t>
      </w:r>
      <w:proofErr w:type="spellStart"/>
      <w:r w:rsidRPr="00601886">
        <w:rPr>
          <w:sz w:val="24"/>
          <w:szCs w:val="24"/>
        </w:rPr>
        <w:t>т.ч</w:t>
      </w:r>
      <w:proofErr w:type="spellEnd"/>
      <w:r w:rsidRPr="00601886">
        <w:rPr>
          <w:sz w:val="24"/>
          <w:szCs w:val="24"/>
        </w:rPr>
        <w:t>. организационно-правовую форму) и свой адрес.</w:t>
      </w:r>
    </w:p>
    <w:p w:rsidR="002973D9" w:rsidRDefault="002973D9" w:rsidP="00ED19A8">
      <w:pPr>
        <w:pStyle w:val="af9"/>
        <w:numPr>
          <w:ilvl w:val="0"/>
          <w:numId w:val="13"/>
        </w:numPr>
        <w:spacing w:line="240" w:lineRule="auto"/>
        <w:ind w:left="851"/>
        <w:rPr>
          <w:sz w:val="24"/>
          <w:szCs w:val="24"/>
        </w:rPr>
      </w:pPr>
      <w:r w:rsidRPr="00C32450">
        <w:rPr>
          <w:sz w:val="24"/>
          <w:szCs w:val="24"/>
        </w:rPr>
        <w:t>Участник выражает согласие с проектом Договора, представленным в составе настояще</w:t>
      </w:r>
      <w:r>
        <w:rPr>
          <w:sz w:val="24"/>
          <w:szCs w:val="24"/>
          <w:lang w:val="ru-RU"/>
        </w:rPr>
        <w:t>го Извещения</w:t>
      </w:r>
      <w:r>
        <w:rPr>
          <w:sz w:val="24"/>
          <w:szCs w:val="24"/>
        </w:rPr>
        <w:t>.</w:t>
      </w:r>
      <w:r w:rsidRPr="00601886">
        <w:rPr>
          <w:sz w:val="24"/>
          <w:szCs w:val="24"/>
        </w:rPr>
        <w:t xml:space="preserve"> </w:t>
      </w:r>
    </w:p>
    <w:p w:rsidR="002973D9" w:rsidRPr="001B4FB3" w:rsidRDefault="002973D9" w:rsidP="002973D9">
      <w:pPr>
        <w:jc w:val="center"/>
        <w:rPr>
          <w:lang w:val="x-none"/>
        </w:rPr>
      </w:pPr>
    </w:p>
    <w:p w:rsidR="00A25CE9" w:rsidRDefault="00A25CE9" w:rsidP="002973D9">
      <w:pPr>
        <w:spacing w:line="240" w:lineRule="auto"/>
        <w:ind w:firstLine="0"/>
        <w:rPr>
          <w:sz w:val="24"/>
          <w:szCs w:val="24"/>
          <w:lang w:val="x-none"/>
        </w:rPr>
      </w:pPr>
    </w:p>
    <w:p w:rsidR="00874624" w:rsidRPr="00337ECF" w:rsidRDefault="00874624" w:rsidP="002973D9">
      <w:pPr>
        <w:spacing w:line="240" w:lineRule="auto"/>
        <w:ind w:firstLine="0"/>
        <w:rPr>
          <w:sz w:val="2"/>
          <w:szCs w:val="2"/>
          <w:lang w:val="x-none"/>
        </w:rPr>
      </w:pPr>
    </w:p>
    <w:sectPr w:rsidR="00874624" w:rsidRPr="00337ECF" w:rsidSect="007376CB">
      <w:pgSz w:w="11906" w:h="16838" w:code="9"/>
      <w:pgMar w:top="0" w:right="709" w:bottom="851" w:left="1276" w:header="720" w:footer="720" w:gutter="0"/>
      <w:cols w:space="708"/>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25E4" w:rsidRDefault="005225E4">
      <w:r>
        <w:separator/>
      </w:r>
    </w:p>
  </w:endnote>
  <w:endnote w:type="continuationSeparator" w:id="0">
    <w:p w:rsidR="005225E4" w:rsidRDefault="005225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inionPro-Regular">
    <w:altName w:val="Times New Roman"/>
    <w:panose1 w:val="00000000000000000000"/>
    <w:charset w:val="4D"/>
    <w:family w:val="auto"/>
    <w:notTrueType/>
    <w:pitch w:val="default"/>
    <w:sig w:usb0="00000003" w:usb1="00000000" w:usb2="00000000" w:usb3="00000000" w:csb0="00000001" w:csb1="00000000"/>
  </w:font>
  <w:font w:name="Microsoft Sans Serif">
    <w:panose1 w:val="020B0604020202020204"/>
    <w:charset w:val="CC"/>
    <w:family w:val="swiss"/>
    <w:pitch w:val="variable"/>
    <w:sig w:usb0="E5002EFF" w:usb1="C000605B" w:usb2="00000029" w:usb3="00000000" w:csb0="000101FF" w:csb1="00000000"/>
  </w:font>
  <w:font w:name="PF Din Text Cond Pro Light">
    <w:panose1 w:val="02000000000000000000"/>
    <w:charset w:val="CC"/>
    <w:family w:val="auto"/>
    <w:pitch w:val="variable"/>
    <w:sig w:usb0="A00002BF" w:usb1="5000E0FB" w:usb2="00000000" w:usb3="00000000" w:csb0="0000009F" w:csb1="00000000"/>
  </w:font>
  <w:font w:name="Arial CYR">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25E4" w:rsidRDefault="005225E4">
      <w:r>
        <w:separator/>
      </w:r>
    </w:p>
  </w:footnote>
  <w:footnote w:type="continuationSeparator" w:id="0">
    <w:p w:rsidR="005225E4" w:rsidRDefault="005225E4">
      <w:r>
        <w:continuationSeparator/>
      </w:r>
    </w:p>
  </w:footnote>
  <w:footnote w:id="1">
    <w:p w:rsidR="005225E4" w:rsidRPr="00B36685" w:rsidRDefault="005225E4" w:rsidP="00F15AD2">
      <w:pPr>
        <w:pStyle w:val="17"/>
        <w:jc w:val="both"/>
        <w:rPr>
          <w:rFonts w:ascii="Times New Roman" w:eastAsia="Times New Roman" w:hAnsi="Times New Roman"/>
          <w:lang w:eastAsia="ru-RU"/>
        </w:rPr>
      </w:pPr>
      <w:r w:rsidRPr="00B36685">
        <w:rPr>
          <w:rStyle w:val="ab"/>
        </w:rPr>
        <w:footnoteRef/>
      </w:r>
      <w:r w:rsidRPr="00B36685">
        <w:t xml:space="preserve"> </w:t>
      </w:r>
      <w:r w:rsidRPr="00B36685">
        <w:rPr>
          <w:rFonts w:ascii="Times New Roman" w:eastAsia="Times New Roman" w:hAnsi="Times New Roman"/>
          <w:lang w:eastAsia="ru-RU"/>
        </w:rPr>
        <w:t>В уведомлении об уступке денежного требования должно быть определено подлежащее исполнению денежное требование, а также указан финансовый агент, которому должен быть произведен платеж. День осуществления уступки – дата подписания Соглашения о переуступке прав требований между Поставщиком и Фактором.</w:t>
      </w:r>
    </w:p>
  </w:footnote>
  <w:footnote w:id="2">
    <w:p w:rsidR="005225E4" w:rsidRDefault="005225E4" w:rsidP="00F15AD2">
      <w:pPr>
        <w:pStyle w:val="17"/>
        <w:jc w:val="both"/>
        <w:rPr>
          <w:rFonts w:ascii="Times New Roman" w:eastAsia="Times New Roman" w:hAnsi="Times New Roman"/>
          <w:lang w:eastAsia="ru-RU"/>
        </w:rPr>
      </w:pPr>
      <w:r w:rsidRPr="00B36685">
        <w:rPr>
          <w:rStyle w:val="ab"/>
        </w:rPr>
        <w:footnoteRef/>
      </w:r>
      <w:r w:rsidRPr="00B36685">
        <w:rPr>
          <w:rStyle w:val="ab"/>
        </w:rPr>
        <w:t xml:space="preserve"> </w:t>
      </w:r>
      <w:r w:rsidRPr="00B36685">
        <w:rPr>
          <w:rFonts w:ascii="Times New Roman" w:eastAsia="Times New Roman" w:hAnsi="Times New Roman"/>
          <w:lang w:eastAsia="ru-RU"/>
        </w:rPr>
        <w:t>Куратор договора - должностное лицо и структурное подразделение Общества, выступающее с инициативой заключения Обществом договоров и/или подписания документов и организующее дальнейшую работу по договору (исполнение) в соответствии с требованиями стандарта «Организация договорной раб</w:t>
      </w:r>
      <w:r>
        <w:rPr>
          <w:rFonts w:ascii="Times New Roman" w:eastAsia="Times New Roman" w:hAnsi="Times New Roman"/>
          <w:lang w:eastAsia="ru-RU"/>
        </w:rPr>
        <w:t>оты», утвержденного в Обществе.</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25E4" w:rsidRDefault="005225E4">
    <w:pPr>
      <w:pStyle w:val="a6"/>
      <w:framePr w:w="262" w:wrap="auto" w:vAnchor="text" w:hAnchor="page" w:x="6481" w:y="1"/>
      <w:pBdr>
        <w:bottom w:val="none" w:sz="0" w:space="0" w:color="auto"/>
      </w:pBdr>
      <w:rPr>
        <w:rStyle w:val="ac"/>
        <w:i/>
        <w:iCs/>
        <w:sz w:val="24"/>
        <w:szCs w:val="24"/>
      </w:rPr>
    </w:pPr>
    <w:r>
      <w:rPr>
        <w:rStyle w:val="ac"/>
        <w:i/>
        <w:iCs/>
        <w:sz w:val="24"/>
        <w:szCs w:val="24"/>
      </w:rPr>
      <w:fldChar w:fldCharType="begin"/>
    </w:r>
    <w:r>
      <w:rPr>
        <w:rStyle w:val="ac"/>
        <w:i/>
        <w:iCs/>
        <w:sz w:val="24"/>
        <w:szCs w:val="24"/>
      </w:rPr>
      <w:instrText xml:space="preserve">PAGE  </w:instrText>
    </w:r>
    <w:r>
      <w:rPr>
        <w:rStyle w:val="ac"/>
        <w:i/>
        <w:iCs/>
        <w:sz w:val="24"/>
        <w:szCs w:val="24"/>
      </w:rPr>
      <w:fldChar w:fldCharType="separate"/>
    </w:r>
    <w:r w:rsidR="00A00A89">
      <w:rPr>
        <w:rStyle w:val="ac"/>
        <w:i/>
        <w:iCs/>
        <w:noProof/>
        <w:sz w:val="24"/>
        <w:szCs w:val="24"/>
      </w:rPr>
      <w:t>21</w:t>
    </w:r>
    <w:r>
      <w:rPr>
        <w:rStyle w:val="ac"/>
        <w:i/>
        <w:iCs/>
        <w:sz w:val="24"/>
        <w:szCs w:val="24"/>
      </w:rPr>
      <w:fldChar w:fldCharType="end"/>
    </w:r>
  </w:p>
  <w:p w:rsidR="005225E4" w:rsidRDefault="005225E4" w:rsidP="005B218C">
    <w:pPr>
      <w:pStyle w:val="a6"/>
      <w:framePr w:wrap="auto" w:vAnchor="page" w:hAnchor="page" w:x="6871" w:y="646"/>
      <w:pBdr>
        <w:bottom w:val="none" w:sz="0" w:space="0" w:color="auto"/>
      </w:pBd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84BA4248"/>
    <w:lvl w:ilvl="0">
      <w:start w:val="1"/>
      <w:numFmt w:val="bullet"/>
      <w:pStyle w:val="a"/>
      <w:lvlText w:val=""/>
      <w:lvlJc w:val="left"/>
      <w:pPr>
        <w:tabs>
          <w:tab w:val="num" w:pos="926"/>
        </w:tabs>
        <w:ind w:left="926" w:hanging="360"/>
      </w:pPr>
      <w:rPr>
        <w:rFonts w:ascii="Symbol" w:hAnsi="Symbol" w:hint="default"/>
      </w:rPr>
    </w:lvl>
  </w:abstractNum>
  <w:abstractNum w:abstractNumId="1" w15:restartNumberingAfterBreak="0">
    <w:nsid w:val="FFFFFF88"/>
    <w:multiLevelType w:val="singleLevel"/>
    <w:tmpl w:val="2F22B2EC"/>
    <w:lvl w:ilvl="0">
      <w:start w:val="1"/>
      <w:numFmt w:val="decimal"/>
      <w:pStyle w:val="9"/>
      <w:lvlText w:val="%1."/>
      <w:lvlJc w:val="left"/>
      <w:pPr>
        <w:tabs>
          <w:tab w:val="num" w:pos="360"/>
        </w:tabs>
        <w:ind w:left="360" w:hanging="360"/>
      </w:pPr>
    </w:lvl>
  </w:abstractNum>
  <w:abstractNum w:abstractNumId="2" w15:restartNumberingAfterBreak="0">
    <w:nsid w:val="FFFFFF89"/>
    <w:multiLevelType w:val="singleLevel"/>
    <w:tmpl w:val="F4C48F3C"/>
    <w:lvl w:ilvl="0">
      <w:start w:val="1"/>
      <w:numFmt w:val="bullet"/>
      <w:pStyle w:val="2"/>
      <w:lvlText w:val=""/>
      <w:lvlJc w:val="left"/>
      <w:pPr>
        <w:tabs>
          <w:tab w:val="num" w:pos="360"/>
        </w:tabs>
        <w:ind w:left="360" w:hanging="360"/>
      </w:pPr>
      <w:rPr>
        <w:rFonts w:ascii="Symbol" w:hAnsi="Symbol" w:cs="Symbol" w:hint="default"/>
      </w:rPr>
    </w:lvl>
  </w:abstractNum>
  <w:abstractNum w:abstractNumId="3" w15:restartNumberingAfterBreak="0">
    <w:nsid w:val="FFFFFFFE"/>
    <w:multiLevelType w:val="singleLevel"/>
    <w:tmpl w:val="1968F39A"/>
    <w:lvl w:ilvl="0">
      <w:numFmt w:val="bullet"/>
      <w:lvlText w:val="*"/>
      <w:lvlJc w:val="left"/>
      <w:pPr>
        <w:ind w:left="0" w:firstLine="0"/>
      </w:pPr>
    </w:lvl>
  </w:abstractNum>
  <w:abstractNum w:abstractNumId="4" w15:restartNumberingAfterBreak="0">
    <w:nsid w:val="00000005"/>
    <w:multiLevelType w:val="multilevel"/>
    <w:tmpl w:val="00000005"/>
    <w:name w:val="WW8Num3"/>
    <w:lvl w:ilvl="0">
      <w:start w:val="1"/>
      <w:numFmt w:val="bullet"/>
      <w:lvlText w:val="-"/>
      <w:lvlJc w:val="left"/>
      <w:pPr>
        <w:tabs>
          <w:tab w:val="num" w:pos="453"/>
        </w:tabs>
        <w:ind w:left="453" w:hanging="453"/>
      </w:pPr>
      <w:rPr>
        <w:rFonts w:ascii="Times New Roman" w:hAnsi="Times New Roman" w:cs="Times New Roman"/>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5" w15:restartNumberingAfterBreak="0">
    <w:nsid w:val="00000013"/>
    <w:multiLevelType w:val="multilevel"/>
    <w:tmpl w:val="00000013"/>
    <w:name w:val="WW8Num17"/>
    <w:lvl w:ilvl="0">
      <w:start w:val="1"/>
      <w:numFmt w:val="decimal"/>
      <w:lvlText w:val="%1."/>
      <w:lvlJc w:val="left"/>
      <w:pPr>
        <w:tabs>
          <w:tab w:val="num" w:pos="1134"/>
        </w:tabs>
        <w:ind w:left="0" w:firstLine="567"/>
      </w:pPr>
    </w:lvl>
    <w:lvl w:ilvl="1">
      <w:start w:val="1"/>
      <w:numFmt w:val="decimal"/>
      <w:lvlText w:val="%1.%2."/>
      <w:lvlJc w:val="left"/>
      <w:pPr>
        <w:tabs>
          <w:tab w:val="num" w:pos="708"/>
        </w:tabs>
        <w:ind w:left="2126" w:hanging="708"/>
      </w:pPr>
    </w:lvl>
    <w:lvl w:ilvl="2">
      <w:start w:val="1"/>
      <w:numFmt w:val="decimal"/>
      <w:lvlText w:val="%1.%2.%3."/>
      <w:lvlJc w:val="left"/>
      <w:pPr>
        <w:tabs>
          <w:tab w:val="num" w:pos="2835"/>
        </w:tabs>
        <w:ind w:left="2835"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numFmt w:val="none"/>
      <w:suff w:val="nothing"/>
      <w:lvlText w:val=""/>
      <w:lvlJc w:val="left"/>
      <w:pPr>
        <w:tabs>
          <w:tab w:val="num" w:pos="0"/>
        </w:tabs>
        <w:ind w:left="0" w:firstLine="0"/>
      </w:pPr>
    </w:lvl>
    <w:lvl w:ilvl="6">
      <w:start w:val="1"/>
      <w:numFmt w:val="decimal"/>
      <w:lvlText w:val="%7.."/>
      <w:lvlJc w:val="left"/>
      <w:pPr>
        <w:tabs>
          <w:tab w:val="num" w:pos="708"/>
        </w:tabs>
        <w:ind w:left="5664" w:hanging="708"/>
      </w:pPr>
    </w:lvl>
    <w:lvl w:ilvl="7">
      <w:start w:val="1"/>
      <w:numFmt w:val="decimal"/>
      <w:lvlText w:val="%7.%8.."/>
      <w:lvlJc w:val="left"/>
      <w:pPr>
        <w:tabs>
          <w:tab w:val="num" w:pos="708"/>
        </w:tabs>
        <w:ind w:left="6372" w:hanging="708"/>
      </w:pPr>
    </w:lvl>
    <w:lvl w:ilvl="8">
      <w:start w:val="1"/>
      <w:numFmt w:val="decimal"/>
      <w:lvlText w:val="%7.%8.%9.."/>
      <w:lvlJc w:val="left"/>
      <w:pPr>
        <w:tabs>
          <w:tab w:val="num" w:pos="708"/>
        </w:tabs>
        <w:ind w:left="7080" w:hanging="708"/>
      </w:pPr>
    </w:lvl>
  </w:abstractNum>
  <w:abstractNum w:abstractNumId="6"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7" w15:restartNumberingAfterBreak="0">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8" w15:restartNumberingAfterBreak="0">
    <w:nsid w:val="003E67F1"/>
    <w:multiLevelType w:val="multilevel"/>
    <w:tmpl w:val="50C61C9E"/>
    <w:lvl w:ilvl="0">
      <w:start w:val="1"/>
      <w:numFmt w:val="decimal"/>
      <w:lvlText w:val="1.%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9" w15:restartNumberingAfterBreak="0">
    <w:nsid w:val="00C36B7F"/>
    <w:multiLevelType w:val="hybridMultilevel"/>
    <w:tmpl w:val="46BAA4B2"/>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0" w15:restartNumberingAfterBreak="0">
    <w:nsid w:val="00EB6B9B"/>
    <w:multiLevelType w:val="hybridMultilevel"/>
    <w:tmpl w:val="E82209E4"/>
    <w:lvl w:ilvl="0" w:tplc="04190017">
      <w:start w:val="1"/>
      <w:numFmt w:val="lowerLetter"/>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059E36F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12" w15:restartNumberingAfterBreak="0">
    <w:nsid w:val="0F0F63D0"/>
    <w:multiLevelType w:val="hybridMultilevel"/>
    <w:tmpl w:val="EF7C19D6"/>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3" w15:restartNumberingAfterBreak="0">
    <w:nsid w:val="131E2405"/>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14" w15:restartNumberingAfterBreak="0">
    <w:nsid w:val="14DB50A8"/>
    <w:multiLevelType w:val="multilevel"/>
    <w:tmpl w:val="ADB2F328"/>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15" w15:restartNumberingAfterBreak="0">
    <w:nsid w:val="1BD57DB5"/>
    <w:multiLevelType w:val="hybridMultilevel"/>
    <w:tmpl w:val="AD0C4C18"/>
    <w:lvl w:ilvl="0" w:tplc="454E4E44">
      <w:start w:val="1"/>
      <w:numFmt w:val="russianLower"/>
      <w:lvlText w:val="%1)"/>
      <w:lvlJc w:val="left"/>
      <w:pPr>
        <w:ind w:left="1429" w:hanging="360"/>
      </w:pPr>
      <w:rPr>
        <w:rFonts w:cs="Times New Roman" w:hint="default"/>
        <w:i w:val="0"/>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25EF6CE1"/>
    <w:multiLevelType w:val="hybridMultilevel"/>
    <w:tmpl w:val="86CE2CC4"/>
    <w:numStyleLink w:val="80"/>
  </w:abstractNum>
  <w:abstractNum w:abstractNumId="17" w15:restartNumberingAfterBreak="0">
    <w:nsid w:val="27C31229"/>
    <w:multiLevelType w:val="hybridMultilevel"/>
    <w:tmpl w:val="DB248454"/>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8" w15:restartNumberingAfterBreak="0">
    <w:nsid w:val="28B3191F"/>
    <w:multiLevelType w:val="hybridMultilevel"/>
    <w:tmpl w:val="FF86516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9" w15:restartNumberingAfterBreak="0">
    <w:nsid w:val="2CF021B7"/>
    <w:multiLevelType w:val="multilevel"/>
    <w:tmpl w:val="268879A0"/>
    <w:lvl w:ilvl="0">
      <w:start w:val="8"/>
      <w:numFmt w:val="decimal"/>
      <w:lvlText w:val="%1"/>
      <w:lvlJc w:val="left"/>
      <w:pPr>
        <w:ind w:left="810" w:hanging="810"/>
      </w:pPr>
      <w:rPr>
        <w:rFonts w:hint="default"/>
      </w:rPr>
    </w:lvl>
    <w:lvl w:ilvl="1">
      <w:start w:val="2"/>
      <w:numFmt w:val="decimal"/>
      <w:lvlText w:val="%1.%2"/>
      <w:lvlJc w:val="left"/>
      <w:pPr>
        <w:ind w:left="952" w:hanging="810"/>
      </w:pPr>
      <w:rPr>
        <w:rFonts w:hint="default"/>
      </w:rPr>
    </w:lvl>
    <w:lvl w:ilvl="2">
      <w:start w:val="3"/>
      <w:numFmt w:val="decimal"/>
      <w:lvlText w:val="%1.%2.%3"/>
      <w:lvlJc w:val="left"/>
      <w:pPr>
        <w:ind w:left="1094" w:hanging="810"/>
      </w:pPr>
      <w:rPr>
        <w:rFonts w:hint="default"/>
      </w:rPr>
    </w:lvl>
    <w:lvl w:ilvl="3">
      <w:start w:val="3"/>
      <w:numFmt w:val="decimal"/>
      <w:lvlText w:val="%1.%2.%3.%4"/>
      <w:lvlJc w:val="left"/>
      <w:pPr>
        <w:ind w:left="1080" w:hanging="108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3296" w:hanging="2160"/>
      </w:pPr>
      <w:rPr>
        <w:rFonts w:hint="default"/>
      </w:rPr>
    </w:lvl>
  </w:abstractNum>
  <w:abstractNum w:abstractNumId="20" w15:restartNumberingAfterBreak="0">
    <w:nsid w:val="303F2E5B"/>
    <w:multiLevelType w:val="multilevel"/>
    <w:tmpl w:val="6CE06E6E"/>
    <w:lvl w:ilvl="0">
      <w:start w:val="1"/>
      <w:numFmt w:val="russianLower"/>
      <w:lvlText w:val="%1)"/>
      <w:lvlJc w:val="left"/>
      <w:pPr>
        <w:tabs>
          <w:tab w:val="num" w:pos="453"/>
        </w:tabs>
        <w:ind w:left="453" w:hanging="453"/>
      </w:pPr>
      <w:rPr>
        <w:b w:val="0"/>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21" w15:restartNumberingAfterBreak="0">
    <w:nsid w:val="32C74430"/>
    <w:multiLevelType w:val="multilevel"/>
    <w:tmpl w:val="6090E6BC"/>
    <w:lvl w:ilvl="0">
      <w:start w:val="1"/>
      <w:numFmt w:val="decimal"/>
      <w:lvlText w:val="%1."/>
      <w:lvlJc w:val="left"/>
      <w:pPr>
        <w:ind w:left="360" w:hanging="360"/>
      </w:pPr>
      <w:rPr>
        <w:rFonts w:hint="default"/>
        <w:lang w:val="x-none"/>
      </w:rPr>
    </w:lvl>
    <w:lvl w:ilvl="1">
      <w:start w:val="1"/>
      <w:numFmt w:val="decimal"/>
      <w:lvlText w:val="%1.%2."/>
      <w:lvlJc w:val="left"/>
      <w:pPr>
        <w:ind w:left="792" w:hanging="432"/>
      </w:pPr>
      <w:rPr>
        <w:rFonts w:hint="default"/>
      </w:rPr>
    </w:lvl>
    <w:lvl w:ilvl="2">
      <w:start w:val="1"/>
      <w:numFmt w:val="decimal"/>
      <w:lvlText w:val="%1.%2.%3."/>
      <w:lvlJc w:val="left"/>
      <w:pPr>
        <w:ind w:left="646" w:hanging="504"/>
      </w:pPr>
      <w:rPr>
        <w:rFonts w:hint="default"/>
        <w:b/>
        <w:i w:val="0"/>
      </w:rPr>
    </w:lvl>
    <w:lvl w:ilvl="3">
      <w:start w:val="1"/>
      <w:numFmt w:val="decimal"/>
      <w:lvlText w:val="%4."/>
      <w:lvlJc w:val="left"/>
      <w:pPr>
        <w:ind w:left="15249" w:hanging="648"/>
      </w:pPr>
      <w:rPr>
        <w:rFonts w:hint="default"/>
        <w:b w:val="0"/>
        <w:i w:val="0"/>
        <w:sz w:val="24"/>
        <w:szCs w:val="24"/>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3AC7ABE"/>
    <w:multiLevelType w:val="multilevel"/>
    <w:tmpl w:val="D862B612"/>
    <w:lvl w:ilvl="0">
      <w:start w:val="1"/>
      <w:numFmt w:val="decimal"/>
      <w:lvlText w:val="%1."/>
      <w:lvlJc w:val="left"/>
      <w:pPr>
        <w:ind w:left="720" w:hanging="360"/>
      </w:pPr>
    </w:lvl>
    <w:lvl w:ilvl="1">
      <w:start w:val="1"/>
      <w:numFmt w:val="decimal"/>
      <w:isLgl/>
      <w:lvlText w:val="%1.%2"/>
      <w:lvlJc w:val="left"/>
      <w:pPr>
        <w:ind w:left="2520" w:hanging="360"/>
      </w:pPr>
      <w:rPr>
        <w:rFonts w:hint="default"/>
      </w:rPr>
    </w:lvl>
    <w:lvl w:ilvl="2">
      <w:start w:val="1"/>
      <w:numFmt w:val="decimal"/>
      <w:isLgl/>
      <w:lvlText w:val="%1.%2.%3"/>
      <w:lvlJc w:val="left"/>
      <w:pPr>
        <w:ind w:left="4680" w:hanging="720"/>
      </w:pPr>
      <w:rPr>
        <w:rFonts w:hint="default"/>
      </w:rPr>
    </w:lvl>
    <w:lvl w:ilvl="3">
      <w:start w:val="1"/>
      <w:numFmt w:val="decimal"/>
      <w:isLgl/>
      <w:lvlText w:val="%1.%2.%3.%4"/>
      <w:lvlJc w:val="left"/>
      <w:pPr>
        <w:ind w:left="6480" w:hanging="720"/>
      </w:pPr>
      <w:rPr>
        <w:rFonts w:hint="default"/>
      </w:rPr>
    </w:lvl>
    <w:lvl w:ilvl="4">
      <w:start w:val="1"/>
      <w:numFmt w:val="decimal"/>
      <w:isLgl/>
      <w:lvlText w:val="%1.%2.%3.%4.%5"/>
      <w:lvlJc w:val="left"/>
      <w:pPr>
        <w:ind w:left="8640" w:hanging="1080"/>
      </w:pPr>
      <w:rPr>
        <w:rFonts w:hint="default"/>
      </w:rPr>
    </w:lvl>
    <w:lvl w:ilvl="5">
      <w:start w:val="1"/>
      <w:numFmt w:val="decimal"/>
      <w:isLgl/>
      <w:lvlText w:val="%1.%2.%3.%4.%5.%6"/>
      <w:lvlJc w:val="left"/>
      <w:pPr>
        <w:ind w:left="10440" w:hanging="1080"/>
      </w:pPr>
      <w:rPr>
        <w:rFonts w:hint="default"/>
      </w:rPr>
    </w:lvl>
    <w:lvl w:ilvl="6">
      <w:start w:val="1"/>
      <w:numFmt w:val="decimal"/>
      <w:isLgl/>
      <w:lvlText w:val="%1.%2.%3.%4.%5.%6.%7"/>
      <w:lvlJc w:val="left"/>
      <w:pPr>
        <w:ind w:left="12600" w:hanging="1440"/>
      </w:pPr>
      <w:rPr>
        <w:rFonts w:hint="default"/>
      </w:rPr>
    </w:lvl>
    <w:lvl w:ilvl="7">
      <w:start w:val="1"/>
      <w:numFmt w:val="decimal"/>
      <w:isLgl/>
      <w:lvlText w:val="%1.%2.%3.%4.%5.%6.%7.%8"/>
      <w:lvlJc w:val="left"/>
      <w:pPr>
        <w:ind w:left="14400" w:hanging="1440"/>
      </w:pPr>
      <w:rPr>
        <w:rFonts w:hint="default"/>
      </w:rPr>
    </w:lvl>
    <w:lvl w:ilvl="8">
      <w:start w:val="1"/>
      <w:numFmt w:val="decimal"/>
      <w:isLgl/>
      <w:lvlText w:val="%1.%2.%3.%4.%5.%6.%7.%8.%9"/>
      <w:lvlJc w:val="left"/>
      <w:pPr>
        <w:ind w:left="16560" w:hanging="1800"/>
      </w:pPr>
      <w:rPr>
        <w:rFonts w:hint="default"/>
      </w:rPr>
    </w:lvl>
  </w:abstractNum>
  <w:abstractNum w:abstractNumId="23" w15:restartNumberingAfterBreak="0">
    <w:nsid w:val="356A5FCE"/>
    <w:multiLevelType w:val="multilevel"/>
    <w:tmpl w:val="A050B242"/>
    <w:lvl w:ilvl="0">
      <w:start w:val="1"/>
      <w:numFmt w:val="decimal"/>
      <w:lvlText w:val="%1."/>
      <w:lvlJc w:val="left"/>
      <w:pPr>
        <w:tabs>
          <w:tab w:val="num" w:pos="1134"/>
        </w:tabs>
        <w:ind w:firstLine="567"/>
      </w:pPr>
      <w:rPr>
        <w:rFonts w:hint="default"/>
        <w:b w:val="0"/>
      </w:rPr>
    </w:lvl>
    <w:lvl w:ilvl="1">
      <w:start w:val="1"/>
      <w:numFmt w:val="decimal"/>
      <w:lvlText w:val="%1.%2."/>
      <w:lvlJc w:val="left"/>
      <w:pPr>
        <w:tabs>
          <w:tab w:val="num" w:pos="-710"/>
        </w:tabs>
        <w:ind w:left="708" w:hanging="708"/>
      </w:pPr>
      <w:rPr>
        <w:rFonts w:hint="default"/>
      </w:rPr>
    </w:lvl>
    <w:lvl w:ilvl="2">
      <w:start w:val="1"/>
      <w:numFmt w:val="decimal"/>
      <w:lvlText w:val="%1.%2.%3."/>
      <w:lvlJc w:val="left"/>
      <w:pPr>
        <w:tabs>
          <w:tab w:val="num" w:pos="2550"/>
        </w:tabs>
        <w:ind w:left="2550" w:hanging="708"/>
      </w:pPr>
      <w:rPr>
        <w:rFonts w:hint="default"/>
      </w:rPr>
    </w:lvl>
    <w:lvl w:ilvl="3">
      <w:start w:val="1"/>
      <w:numFmt w:val="decimal"/>
      <w:lvlText w:val="%1.%2.%3.%4."/>
      <w:lvlJc w:val="left"/>
      <w:pPr>
        <w:tabs>
          <w:tab w:val="num" w:pos="1704"/>
        </w:tabs>
        <w:ind w:left="4536" w:hanging="708"/>
      </w:pPr>
      <w:rPr>
        <w:rFonts w:hint="default"/>
      </w:rPr>
    </w:lvl>
    <w:lvl w:ilvl="4">
      <w:start w:val="1"/>
      <w:numFmt w:val="decimal"/>
      <w:lvlText w:val="%1.%2.%3.%4.%5."/>
      <w:lvlJc w:val="left"/>
      <w:pPr>
        <w:tabs>
          <w:tab w:val="num" w:pos="708"/>
        </w:tabs>
        <w:ind w:left="4248" w:hanging="708"/>
      </w:pPr>
      <w:rPr>
        <w:rFonts w:hint="default"/>
      </w:rPr>
    </w:lvl>
    <w:lvl w:ilvl="5">
      <w:start w:val="1"/>
      <w:numFmt w:val="decimal"/>
      <w:lvlText w:val="%1.%2.%3.%4.%5.%6."/>
      <w:lvlJc w:val="left"/>
      <w:pPr>
        <w:tabs>
          <w:tab w:val="num" w:pos="708"/>
        </w:tabs>
        <w:ind w:left="4956" w:hanging="708"/>
      </w:pPr>
      <w:rPr>
        <w:rFonts w:hint="default"/>
      </w:r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24" w15:restartNumberingAfterBreak="0">
    <w:nsid w:val="35BD4A54"/>
    <w:multiLevelType w:val="hybridMultilevel"/>
    <w:tmpl w:val="31889870"/>
    <w:lvl w:ilvl="0" w:tplc="92CAC65E">
      <w:start w:val="1"/>
      <w:numFmt w:val="decimal"/>
      <w:lvlText w:val="8.%1."/>
      <w:lvlJc w:val="left"/>
      <w:pPr>
        <w:ind w:left="1287"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3ACF4856"/>
    <w:multiLevelType w:val="hybridMultilevel"/>
    <w:tmpl w:val="8ADEC986"/>
    <w:lvl w:ilvl="0" w:tplc="0419000F">
      <w:start w:val="1"/>
      <w:numFmt w:val="decimal"/>
      <w:lvlText w:val="7.%1."/>
      <w:lvlJc w:val="left"/>
      <w:pPr>
        <w:ind w:left="1287" w:hanging="360"/>
      </w:pPr>
      <w:rPr>
        <w:rFonts w:hint="default"/>
      </w:rPr>
    </w:lvl>
    <w:lvl w:ilvl="1" w:tplc="ABF42BF8">
      <w:start w:val="1"/>
      <w:numFmt w:val="decimal"/>
      <w:lvlText w:val="8.1.%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46752D2D"/>
    <w:multiLevelType w:val="hybridMultilevel"/>
    <w:tmpl w:val="87BA4B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48EA7EA0"/>
    <w:multiLevelType w:val="hybridMultilevel"/>
    <w:tmpl w:val="26E0A1CC"/>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28" w15:restartNumberingAfterBreak="0">
    <w:nsid w:val="4EEC0BE1"/>
    <w:multiLevelType w:val="hybridMultilevel"/>
    <w:tmpl w:val="E02A3288"/>
    <w:lvl w:ilvl="0" w:tplc="0386964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9" w15:restartNumberingAfterBreak="0">
    <w:nsid w:val="50395034"/>
    <w:multiLevelType w:val="multilevel"/>
    <w:tmpl w:val="750CD350"/>
    <w:lvl w:ilvl="0">
      <w:start w:val="1"/>
      <w:numFmt w:val="decimal"/>
      <w:lvlText w:val="%1."/>
      <w:lvlJc w:val="left"/>
      <w:pPr>
        <w:tabs>
          <w:tab w:val="num" w:pos="432"/>
        </w:tabs>
        <w:ind w:left="432" w:hanging="432"/>
      </w:pPr>
      <w:rPr>
        <w:rFonts w:ascii="Times New Roman" w:hAnsi="Times New Roman"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738"/>
        </w:tabs>
        <w:ind w:left="568"/>
      </w:pPr>
      <w:rPr>
        <w:rFonts w:ascii="Times New Roman" w:hAnsi="Times New Roman" w:cs="Times New Roman" w:hint="default"/>
        <w:b w:val="0"/>
        <w:bCs w:val="0"/>
        <w:i w:val="0"/>
        <w:iCs w:val="0"/>
        <w:sz w:val="24"/>
        <w:szCs w:val="24"/>
      </w:rPr>
    </w:lvl>
    <w:lvl w:ilvl="3">
      <w:start w:val="1"/>
      <w:numFmt w:val="decimal"/>
      <w:lvlText w:val="%1.%2.%3.%4."/>
      <w:lvlJc w:val="left"/>
      <w:pPr>
        <w:tabs>
          <w:tab w:val="num" w:pos="1715"/>
        </w:tabs>
        <w:ind w:left="1715"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0" w15:restartNumberingAfterBreak="0">
    <w:nsid w:val="58BC5C1D"/>
    <w:multiLevelType w:val="hybridMultilevel"/>
    <w:tmpl w:val="8C92585C"/>
    <w:lvl w:ilvl="0" w:tplc="D7D000C4">
      <w:start w:val="1"/>
      <w:numFmt w:val="decimal"/>
      <w:lvlText w:val="7.2.%1."/>
      <w:lvlJc w:val="left"/>
      <w:pPr>
        <w:ind w:left="6953" w:hanging="360"/>
      </w:pPr>
      <w:rPr>
        <w:rFonts w:hint="default"/>
      </w:rPr>
    </w:lvl>
    <w:lvl w:ilvl="1" w:tplc="631A5828">
      <w:start w:val="1"/>
      <w:numFmt w:val="decimal"/>
      <w:lvlText w:val="8.2.%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2" w15:restartNumberingAfterBreak="0">
    <w:nsid w:val="5AFD5BA2"/>
    <w:multiLevelType w:val="hybridMultilevel"/>
    <w:tmpl w:val="51721102"/>
    <w:lvl w:ilvl="0" w:tplc="1CA8E2B2">
      <w:start w:val="1"/>
      <w:numFmt w:val="russianLower"/>
      <w:lvlText w:val="%1)"/>
      <w:lvlJc w:val="left"/>
      <w:pPr>
        <w:ind w:left="2187" w:hanging="360"/>
      </w:pPr>
    </w:lvl>
    <w:lvl w:ilvl="1" w:tplc="04190019" w:tentative="1">
      <w:start w:val="1"/>
      <w:numFmt w:val="lowerLetter"/>
      <w:lvlText w:val="%2."/>
      <w:lvlJc w:val="left"/>
      <w:pPr>
        <w:ind w:left="2907" w:hanging="360"/>
      </w:pPr>
    </w:lvl>
    <w:lvl w:ilvl="2" w:tplc="0419001B" w:tentative="1">
      <w:start w:val="1"/>
      <w:numFmt w:val="lowerRoman"/>
      <w:lvlText w:val="%3."/>
      <w:lvlJc w:val="right"/>
      <w:pPr>
        <w:ind w:left="3627" w:hanging="180"/>
      </w:pPr>
    </w:lvl>
    <w:lvl w:ilvl="3" w:tplc="0419000F" w:tentative="1">
      <w:start w:val="1"/>
      <w:numFmt w:val="decimal"/>
      <w:lvlText w:val="%4."/>
      <w:lvlJc w:val="left"/>
      <w:pPr>
        <w:ind w:left="4347" w:hanging="360"/>
      </w:pPr>
    </w:lvl>
    <w:lvl w:ilvl="4" w:tplc="04190019" w:tentative="1">
      <w:start w:val="1"/>
      <w:numFmt w:val="lowerLetter"/>
      <w:lvlText w:val="%5."/>
      <w:lvlJc w:val="left"/>
      <w:pPr>
        <w:ind w:left="5067" w:hanging="360"/>
      </w:pPr>
    </w:lvl>
    <w:lvl w:ilvl="5" w:tplc="0419001B" w:tentative="1">
      <w:start w:val="1"/>
      <w:numFmt w:val="lowerRoman"/>
      <w:lvlText w:val="%6."/>
      <w:lvlJc w:val="right"/>
      <w:pPr>
        <w:ind w:left="5787" w:hanging="180"/>
      </w:pPr>
    </w:lvl>
    <w:lvl w:ilvl="6" w:tplc="0419000F" w:tentative="1">
      <w:start w:val="1"/>
      <w:numFmt w:val="decimal"/>
      <w:lvlText w:val="%7."/>
      <w:lvlJc w:val="left"/>
      <w:pPr>
        <w:ind w:left="6507" w:hanging="360"/>
      </w:pPr>
    </w:lvl>
    <w:lvl w:ilvl="7" w:tplc="04190019" w:tentative="1">
      <w:start w:val="1"/>
      <w:numFmt w:val="lowerLetter"/>
      <w:lvlText w:val="%8."/>
      <w:lvlJc w:val="left"/>
      <w:pPr>
        <w:ind w:left="7227" w:hanging="360"/>
      </w:pPr>
    </w:lvl>
    <w:lvl w:ilvl="8" w:tplc="0419001B" w:tentative="1">
      <w:start w:val="1"/>
      <w:numFmt w:val="lowerRoman"/>
      <w:lvlText w:val="%9."/>
      <w:lvlJc w:val="right"/>
      <w:pPr>
        <w:ind w:left="7947" w:hanging="180"/>
      </w:pPr>
    </w:lvl>
  </w:abstractNum>
  <w:abstractNum w:abstractNumId="33" w15:restartNumberingAfterBreak="0">
    <w:nsid w:val="5B90655A"/>
    <w:multiLevelType w:val="multilevel"/>
    <w:tmpl w:val="DEF4F4D2"/>
    <w:lvl w:ilvl="0">
      <w:start w:val="1"/>
      <w:numFmt w:val="decimal"/>
      <w:lvlText w:val="%1."/>
      <w:lvlJc w:val="left"/>
      <w:pPr>
        <w:tabs>
          <w:tab w:val="num" w:pos="850"/>
        </w:tabs>
        <w:ind w:firstLine="567"/>
      </w:pPr>
      <w:rPr>
        <w:b w:val="0"/>
      </w:rPr>
    </w:lvl>
    <w:lvl w:ilvl="1">
      <w:start w:val="1"/>
      <w:numFmt w:val="decimal"/>
      <w:lvlText w:val="%1.%2."/>
      <w:lvlJc w:val="left"/>
      <w:pPr>
        <w:tabs>
          <w:tab w:val="num" w:pos="-427"/>
        </w:tabs>
        <w:ind w:left="991" w:hanging="708"/>
      </w:pPr>
    </w:lvl>
    <w:lvl w:ilvl="2">
      <w:start w:val="1"/>
      <w:numFmt w:val="decimal"/>
      <w:lvlText w:val="%1.%2.%3."/>
      <w:lvlJc w:val="left"/>
      <w:pPr>
        <w:tabs>
          <w:tab w:val="num" w:pos="1700"/>
        </w:tabs>
        <w:ind w:left="1700" w:hanging="708"/>
      </w:pPr>
    </w:lvl>
    <w:lvl w:ilvl="3">
      <w:start w:val="1"/>
      <w:numFmt w:val="decimal"/>
      <w:lvlText w:val="%1.%2.%3.%4."/>
      <w:lvlJc w:val="left"/>
      <w:pPr>
        <w:tabs>
          <w:tab w:val="num" w:pos="708"/>
        </w:tabs>
        <w:ind w:left="3540" w:hanging="708"/>
      </w:pPr>
    </w:lvl>
    <w:lvl w:ilvl="4">
      <w:start w:val="1"/>
      <w:numFmt w:val="decimal"/>
      <w:lvlText w:val="%1.%2.%3.%4.%5."/>
      <w:lvlJc w:val="left"/>
      <w:pPr>
        <w:tabs>
          <w:tab w:val="num" w:pos="708"/>
        </w:tabs>
        <w:ind w:left="4248" w:hanging="708"/>
      </w:pPr>
    </w:lvl>
    <w:lvl w:ilvl="5">
      <w:start w:val="1"/>
      <w:numFmt w:val="decimal"/>
      <w:lvlText w:val="%1.%2.%3.%4.%5.%6."/>
      <w:lvlJc w:val="left"/>
      <w:pPr>
        <w:tabs>
          <w:tab w:val="num" w:pos="708"/>
        </w:tabs>
        <w:ind w:left="4956" w:hanging="708"/>
      </w:pPr>
    </w:lvl>
    <w:lvl w:ilvl="6">
      <w:start w:val="1"/>
      <w:numFmt w:val="decimal"/>
      <w:lvlText w:val="%1.%2.%3.%4.%5.%6.%7."/>
      <w:lvlJc w:val="left"/>
      <w:pPr>
        <w:tabs>
          <w:tab w:val="num" w:pos="708"/>
        </w:tabs>
        <w:ind w:left="5664" w:hanging="708"/>
      </w:pPr>
    </w:lvl>
    <w:lvl w:ilvl="7">
      <w:start w:val="1"/>
      <w:numFmt w:val="decimal"/>
      <w:lvlText w:val="%1.%2.%3.%4.%5.%6.%7.%8."/>
      <w:lvlJc w:val="left"/>
      <w:pPr>
        <w:tabs>
          <w:tab w:val="num" w:pos="708"/>
        </w:tabs>
        <w:ind w:left="6372" w:hanging="708"/>
      </w:pPr>
    </w:lvl>
    <w:lvl w:ilvl="8">
      <w:start w:val="1"/>
      <w:numFmt w:val="decimal"/>
      <w:lvlText w:val="%1.%2.%3.%4.%5.%6.%7.%8.%9."/>
      <w:lvlJc w:val="left"/>
      <w:pPr>
        <w:tabs>
          <w:tab w:val="num" w:pos="708"/>
        </w:tabs>
        <w:ind w:left="7080" w:hanging="708"/>
      </w:pPr>
    </w:lvl>
  </w:abstractNum>
  <w:abstractNum w:abstractNumId="34" w15:restartNumberingAfterBreak="0">
    <w:nsid w:val="5C6C780A"/>
    <w:multiLevelType w:val="hybridMultilevel"/>
    <w:tmpl w:val="B23A00C4"/>
    <w:lvl w:ilvl="0" w:tplc="0419000F">
      <w:start w:val="1"/>
      <w:numFmt w:val="decimal"/>
      <w:lvlText w:val="%1."/>
      <w:lvlJc w:val="left"/>
      <w:pPr>
        <w:ind w:left="1854" w:hanging="360"/>
      </w:p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5"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6" w15:restartNumberingAfterBreak="0">
    <w:nsid w:val="623B33EE"/>
    <w:multiLevelType w:val="hybridMultilevel"/>
    <w:tmpl w:val="F0048A08"/>
    <w:lvl w:ilvl="0" w:tplc="1CA8E2B2">
      <w:start w:val="1"/>
      <w:numFmt w:val="russianLower"/>
      <w:lvlText w:val="%1)"/>
      <w:lvlJc w:val="left"/>
      <w:pPr>
        <w:ind w:left="1996" w:hanging="360"/>
      </w:pPr>
    </w:lvl>
    <w:lvl w:ilvl="1" w:tplc="04190019" w:tentative="1">
      <w:start w:val="1"/>
      <w:numFmt w:val="lowerLetter"/>
      <w:lvlText w:val="%2."/>
      <w:lvlJc w:val="left"/>
      <w:pPr>
        <w:ind w:left="2716" w:hanging="360"/>
      </w:pPr>
    </w:lvl>
    <w:lvl w:ilvl="2" w:tplc="0419001B" w:tentative="1">
      <w:start w:val="1"/>
      <w:numFmt w:val="lowerRoman"/>
      <w:lvlText w:val="%3."/>
      <w:lvlJc w:val="right"/>
      <w:pPr>
        <w:ind w:left="3436" w:hanging="180"/>
      </w:pPr>
    </w:lvl>
    <w:lvl w:ilvl="3" w:tplc="0419000F" w:tentative="1">
      <w:start w:val="1"/>
      <w:numFmt w:val="decimal"/>
      <w:lvlText w:val="%4."/>
      <w:lvlJc w:val="left"/>
      <w:pPr>
        <w:ind w:left="4156" w:hanging="360"/>
      </w:pPr>
    </w:lvl>
    <w:lvl w:ilvl="4" w:tplc="04190019" w:tentative="1">
      <w:start w:val="1"/>
      <w:numFmt w:val="lowerLetter"/>
      <w:lvlText w:val="%5."/>
      <w:lvlJc w:val="left"/>
      <w:pPr>
        <w:ind w:left="4876" w:hanging="360"/>
      </w:pPr>
    </w:lvl>
    <w:lvl w:ilvl="5" w:tplc="0419001B" w:tentative="1">
      <w:start w:val="1"/>
      <w:numFmt w:val="lowerRoman"/>
      <w:lvlText w:val="%6."/>
      <w:lvlJc w:val="right"/>
      <w:pPr>
        <w:ind w:left="5596" w:hanging="180"/>
      </w:pPr>
    </w:lvl>
    <w:lvl w:ilvl="6" w:tplc="0419000F" w:tentative="1">
      <w:start w:val="1"/>
      <w:numFmt w:val="decimal"/>
      <w:lvlText w:val="%7."/>
      <w:lvlJc w:val="left"/>
      <w:pPr>
        <w:ind w:left="6316" w:hanging="360"/>
      </w:pPr>
    </w:lvl>
    <w:lvl w:ilvl="7" w:tplc="04190019" w:tentative="1">
      <w:start w:val="1"/>
      <w:numFmt w:val="lowerLetter"/>
      <w:lvlText w:val="%8."/>
      <w:lvlJc w:val="left"/>
      <w:pPr>
        <w:ind w:left="7036" w:hanging="360"/>
      </w:pPr>
    </w:lvl>
    <w:lvl w:ilvl="8" w:tplc="0419001B" w:tentative="1">
      <w:start w:val="1"/>
      <w:numFmt w:val="lowerRoman"/>
      <w:lvlText w:val="%9."/>
      <w:lvlJc w:val="right"/>
      <w:pPr>
        <w:ind w:left="7756" w:hanging="180"/>
      </w:pPr>
    </w:lvl>
  </w:abstractNum>
  <w:abstractNum w:abstractNumId="37" w15:restartNumberingAfterBreak="0">
    <w:nsid w:val="65B1760E"/>
    <w:multiLevelType w:val="hybridMultilevel"/>
    <w:tmpl w:val="741230BE"/>
    <w:lvl w:ilvl="0" w:tplc="454E4E44">
      <w:start w:val="1"/>
      <w:numFmt w:val="russianLower"/>
      <w:lvlText w:val="%1)"/>
      <w:lvlJc w:val="left"/>
      <w:pPr>
        <w:ind w:left="1429" w:hanging="360"/>
      </w:pPr>
      <w:rPr>
        <w:rFonts w:cs="Times New Roman" w:hint="default"/>
        <w:i w:val="0"/>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68FA012E"/>
    <w:multiLevelType w:val="hybridMultilevel"/>
    <w:tmpl w:val="C5EA5FC2"/>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9" w15:restartNumberingAfterBreak="0">
    <w:nsid w:val="6CE67CE9"/>
    <w:multiLevelType w:val="multilevel"/>
    <w:tmpl w:val="D04C9FCC"/>
    <w:lvl w:ilvl="0">
      <w:start w:val="1"/>
      <w:numFmt w:val="decimal"/>
      <w:pStyle w:val="1"/>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hint="default"/>
      </w:rPr>
    </w:lvl>
    <w:lvl w:ilvl="2">
      <w:start w:val="1"/>
      <w:numFmt w:val="decimal"/>
      <w:lvlText w:val="%1.%2.%3."/>
      <w:lvlJc w:val="left"/>
      <w:pPr>
        <w:tabs>
          <w:tab w:val="num" w:pos="1260"/>
        </w:tabs>
        <w:ind w:left="1260" w:hanging="720"/>
      </w:pPr>
      <w:rPr>
        <w:rFonts w:hint="default"/>
        <w:b/>
        <w:i w:val="0"/>
        <w:color w:val="auto"/>
      </w:rPr>
    </w:lvl>
    <w:lvl w:ilvl="3">
      <w:start w:val="1"/>
      <w:numFmt w:val="decimal"/>
      <w:lvlText w:val="%1.%2.%3.%4."/>
      <w:lvlJc w:val="left"/>
      <w:pPr>
        <w:tabs>
          <w:tab w:val="num" w:pos="1440"/>
        </w:tabs>
        <w:ind w:left="1440" w:hanging="720"/>
      </w:pPr>
      <w:rPr>
        <w:rFonts w:hint="default"/>
        <w:b w:val="0"/>
        <w:sz w:val="24"/>
        <w:szCs w:val="24"/>
      </w:rPr>
    </w:lvl>
    <w:lvl w:ilvl="4">
      <w:start w:val="1"/>
      <w:numFmt w:val="decimal"/>
      <w:lvlText w:val="%1.%2.%3.%4.%5."/>
      <w:lvlJc w:val="left"/>
      <w:pPr>
        <w:tabs>
          <w:tab w:val="num" w:pos="3240"/>
        </w:tabs>
        <w:ind w:left="324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680"/>
        </w:tabs>
        <w:ind w:left="4680" w:hanging="1800"/>
      </w:pPr>
      <w:rPr>
        <w:rFonts w:hint="default"/>
      </w:rPr>
    </w:lvl>
  </w:abstractNum>
  <w:abstractNum w:abstractNumId="40" w15:restartNumberingAfterBreak="0">
    <w:nsid w:val="70621EFC"/>
    <w:multiLevelType w:val="multilevel"/>
    <w:tmpl w:val="BB542348"/>
    <w:lvl w:ilvl="0">
      <w:start w:val="1"/>
      <w:numFmt w:val="russianLower"/>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737526D0"/>
    <w:multiLevelType w:val="hybridMultilevel"/>
    <w:tmpl w:val="5EF0B6CE"/>
    <w:lvl w:ilvl="0" w:tplc="72F0E3B2">
      <w:start w:val="1"/>
      <w:numFmt w:val="russianLower"/>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42" w15:restartNumberingAfterBreak="0">
    <w:nsid w:val="76236F29"/>
    <w:multiLevelType w:val="multilevel"/>
    <w:tmpl w:val="DC762FEE"/>
    <w:lvl w:ilvl="0">
      <w:start w:val="9"/>
      <w:numFmt w:val="decimal"/>
      <w:lvlText w:val="%1."/>
      <w:lvlJc w:val="left"/>
      <w:pPr>
        <w:ind w:left="450" w:hanging="450"/>
      </w:pPr>
      <w:rPr>
        <w:rFonts w:hint="default"/>
      </w:rPr>
    </w:lvl>
    <w:lvl w:ilvl="1">
      <w:start w:val="1"/>
      <w:numFmt w:val="decimal"/>
      <w:lvlText w:val="%1.%2."/>
      <w:lvlJc w:val="left"/>
      <w:pPr>
        <w:ind w:left="1075" w:hanging="720"/>
      </w:pPr>
      <w:rPr>
        <w:rFonts w:hint="default"/>
      </w:rPr>
    </w:lvl>
    <w:lvl w:ilvl="2">
      <w:start w:val="1"/>
      <w:numFmt w:val="decimal"/>
      <w:lvlText w:val="%1.%2.%3."/>
      <w:lvlJc w:val="left"/>
      <w:pPr>
        <w:ind w:left="1430" w:hanging="720"/>
      </w:pPr>
      <w:rPr>
        <w:rFonts w:hint="default"/>
      </w:rPr>
    </w:lvl>
    <w:lvl w:ilvl="3">
      <w:start w:val="2"/>
      <w:numFmt w:val="russianLower"/>
      <w:lvlText w:val="%4)"/>
      <w:lvlJc w:val="left"/>
      <w:pPr>
        <w:ind w:left="2145" w:hanging="1080"/>
      </w:pPr>
      <w:rPr>
        <w:rFonts w:cs="Times New Roman"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930" w:hanging="180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5000" w:hanging="2160"/>
      </w:pPr>
      <w:rPr>
        <w:rFonts w:hint="default"/>
      </w:rPr>
    </w:lvl>
  </w:abstractNum>
  <w:abstractNum w:abstractNumId="43" w15:restartNumberingAfterBreak="0">
    <w:nsid w:val="78923C94"/>
    <w:multiLevelType w:val="multilevel"/>
    <w:tmpl w:val="DEBC5328"/>
    <w:lvl w:ilvl="0">
      <w:start w:val="1"/>
      <w:numFmt w:val="russianLow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5" w15:restartNumberingAfterBreak="0">
    <w:nsid w:val="7BF07AE3"/>
    <w:multiLevelType w:val="hybridMultilevel"/>
    <w:tmpl w:val="3DB47BC4"/>
    <w:lvl w:ilvl="0" w:tplc="454E4E44">
      <w:start w:val="1"/>
      <w:numFmt w:val="russianLower"/>
      <w:lvlText w:val="%1)"/>
      <w:lvlJc w:val="left"/>
      <w:pPr>
        <w:ind w:left="1260" w:hanging="360"/>
      </w:pPr>
      <w:rPr>
        <w:rFonts w:cs="Times New Roman" w:hint="default"/>
        <w:i w:val="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46" w15:restartNumberingAfterBreak="0">
    <w:nsid w:val="7CC72B1F"/>
    <w:multiLevelType w:val="hybridMultilevel"/>
    <w:tmpl w:val="07185F4E"/>
    <w:lvl w:ilvl="0" w:tplc="1CA8E2B2">
      <w:start w:val="1"/>
      <w:numFmt w:val="russianLower"/>
      <w:lvlText w:val="%1)"/>
      <w:lvlJc w:val="left"/>
      <w:pPr>
        <w:ind w:left="4406" w:hanging="360"/>
      </w:pPr>
    </w:lvl>
    <w:lvl w:ilvl="1" w:tplc="04190019" w:tentative="1">
      <w:start w:val="1"/>
      <w:numFmt w:val="lowerLetter"/>
      <w:lvlText w:val="%2."/>
      <w:lvlJc w:val="left"/>
      <w:pPr>
        <w:ind w:left="5126" w:hanging="360"/>
      </w:pPr>
    </w:lvl>
    <w:lvl w:ilvl="2" w:tplc="0419001B" w:tentative="1">
      <w:start w:val="1"/>
      <w:numFmt w:val="lowerRoman"/>
      <w:lvlText w:val="%3."/>
      <w:lvlJc w:val="right"/>
      <w:pPr>
        <w:ind w:left="5846" w:hanging="180"/>
      </w:pPr>
    </w:lvl>
    <w:lvl w:ilvl="3" w:tplc="0419000F" w:tentative="1">
      <w:start w:val="1"/>
      <w:numFmt w:val="decimal"/>
      <w:lvlText w:val="%4."/>
      <w:lvlJc w:val="left"/>
      <w:pPr>
        <w:ind w:left="6566" w:hanging="360"/>
      </w:pPr>
    </w:lvl>
    <w:lvl w:ilvl="4" w:tplc="04190019" w:tentative="1">
      <w:start w:val="1"/>
      <w:numFmt w:val="lowerLetter"/>
      <w:lvlText w:val="%5."/>
      <w:lvlJc w:val="left"/>
      <w:pPr>
        <w:ind w:left="7286" w:hanging="360"/>
      </w:pPr>
    </w:lvl>
    <w:lvl w:ilvl="5" w:tplc="0419001B" w:tentative="1">
      <w:start w:val="1"/>
      <w:numFmt w:val="lowerRoman"/>
      <w:lvlText w:val="%6."/>
      <w:lvlJc w:val="right"/>
      <w:pPr>
        <w:ind w:left="8006" w:hanging="180"/>
      </w:pPr>
    </w:lvl>
    <w:lvl w:ilvl="6" w:tplc="0419000F" w:tentative="1">
      <w:start w:val="1"/>
      <w:numFmt w:val="decimal"/>
      <w:lvlText w:val="%7."/>
      <w:lvlJc w:val="left"/>
      <w:pPr>
        <w:ind w:left="8726" w:hanging="360"/>
      </w:pPr>
    </w:lvl>
    <w:lvl w:ilvl="7" w:tplc="04190019" w:tentative="1">
      <w:start w:val="1"/>
      <w:numFmt w:val="lowerLetter"/>
      <w:lvlText w:val="%8."/>
      <w:lvlJc w:val="left"/>
      <w:pPr>
        <w:ind w:left="9446" w:hanging="360"/>
      </w:pPr>
    </w:lvl>
    <w:lvl w:ilvl="8" w:tplc="0419001B" w:tentative="1">
      <w:start w:val="1"/>
      <w:numFmt w:val="lowerRoman"/>
      <w:lvlText w:val="%9."/>
      <w:lvlJc w:val="right"/>
      <w:pPr>
        <w:ind w:left="10166" w:hanging="180"/>
      </w:pPr>
    </w:lvl>
  </w:abstractNum>
  <w:abstractNum w:abstractNumId="47" w15:restartNumberingAfterBreak="0">
    <w:nsid w:val="7DEF7D74"/>
    <w:multiLevelType w:val="multilevel"/>
    <w:tmpl w:val="B4107334"/>
    <w:lvl w:ilvl="0">
      <w:start w:val="7"/>
      <w:numFmt w:val="decimal"/>
      <w:lvlText w:val="%1."/>
      <w:lvlJc w:val="left"/>
      <w:pPr>
        <w:ind w:left="450" w:hanging="450"/>
      </w:pPr>
      <w:rPr>
        <w:rFonts w:hint="default"/>
      </w:rPr>
    </w:lvl>
    <w:lvl w:ilvl="1">
      <w:start w:val="1"/>
      <w:numFmt w:val="decimal"/>
      <w:lvlText w:val="%1.%2."/>
      <w:lvlJc w:val="left"/>
      <w:pPr>
        <w:ind w:left="1020" w:hanging="720"/>
      </w:pPr>
      <w:rPr>
        <w:rFonts w:hint="default"/>
      </w:rPr>
    </w:lvl>
    <w:lvl w:ilvl="2">
      <w:start w:val="1"/>
      <w:numFmt w:val="decimal"/>
      <w:lvlText w:val="%1.%2.%3."/>
      <w:lvlJc w:val="left"/>
      <w:pPr>
        <w:ind w:left="1320" w:hanging="720"/>
      </w:pPr>
      <w:rPr>
        <w:rFonts w:hint="default"/>
      </w:rPr>
    </w:lvl>
    <w:lvl w:ilvl="3">
      <w:start w:val="1"/>
      <w:numFmt w:val="decimal"/>
      <w:lvlText w:val="%1.%2.%3.%4."/>
      <w:lvlJc w:val="left"/>
      <w:pPr>
        <w:ind w:left="1980" w:hanging="1080"/>
      </w:pPr>
      <w:rPr>
        <w:rFonts w:hint="default"/>
      </w:rPr>
    </w:lvl>
    <w:lvl w:ilvl="4">
      <w:start w:val="18"/>
      <w:numFmt w:val="russianLower"/>
      <w:lvlText w:val="%5)"/>
      <w:lvlJc w:val="left"/>
      <w:pPr>
        <w:ind w:left="2280" w:hanging="1080"/>
      </w:pPr>
      <w:rPr>
        <w:rFonts w:cs="Times New Roman" w:hint="default"/>
      </w:rPr>
    </w:lvl>
    <w:lvl w:ilvl="5">
      <w:start w:val="1"/>
      <w:numFmt w:val="decimal"/>
      <w:lvlText w:val="%1.%2.%3.%4.%5.%6."/>
      <w:lvlJc w:val="left"/>
      <w:pPr>
        <w:ind w:left="2940" w:hanging="1440"/>
      </w:pPr>
      <w:rPr>
        <w:rFonts w:hint="default"/>
      </w:rPr>
    </w:lvl>
    <w:lvl w:ilvl="6">
      <w:start w:val="1"/>
      <w:numFmt w:val="decimal"/>
      <w:lvlText w:val="%1.%2.%3.%4.%5.%6.%7."/>
      <w:lvlJc w:val="left"/>
      <w:pPr>
        <w:ind w:left="3600" w:hanging="1800"/>
      </w:pPr>
      <w:rPr>
        <w:rFonts w:hint="default"/>
      </w:rPr>
    </w:lvl>
    <w:lvl w:ilvl="7">
      <w:start w:val="1"/>
      <w:numFmt w:val="decimal"/>
      <w:lvlText w:val="%1.%2.%3.%4.%5.%6.%7.%8."/>
      <w:lvlJc w:val="left"/>
      <w:pPr>
        <w:ind w:left="3900" w:hanging="1800"/>
      </w:pPr>
      <w:rPr>
        <w:rFonts w:hint="default"/>
      </w:rPr>
    </w:lvl>
    <w:lvl w:ilvl="8">
      <w:start w:val="1"/>
      <w:numFmt w:val="decimal"/>
      <w:lvlText w:val="%1.%2.%3.%4.%5.%6.%7.%8.%9."/>
      <w:lvlJc w:val="left"/>
      <w:pPr>
        <w:ind w:left="4560" w:hanging="2160"/>
      </w:pPr>
      <w:rPr>
        <w:rFonts w:hint="default"/>
      </w:rPr>
    </w:lvl>
  </w:abstractNum>
  <w:abstractNum w:abstractNumId="48" w15:restartNumberingAfterBreak="0">
    <w:nsid w:val="7EF25044"/>
    <w:multiLevelType w:val="hybridMultilevel"/>
    <w:tmpl w:val="FEF460F6"/>
    <w:lvl w:ilvl="0" w:tplc="0419000F">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num w:numId="1">
    <w:abstractNumId w:val="2"/>
  </w:num>
  <w:num w:numId="2">
    <w:abstractNumId w:val="1"/>
  </w:num>
  <w:num w:numId="3">
    <w:abstractNumId w:val="2"/>
  </w:num>
  <w:num w:numId="4">
    <w:abstractNumId w:val="23"/>
  </w:num>
  <w:num w:numId="5">
    <w:abstractNumId w:val="23"/>
  </w:num>
  <w:num w:numId="6">
    <w:abstractNumId w:val="11"/>
  </w:num>
  <w:num w:numId="7">
    <w:abstractNumId w:val="13"/>
  </w:num>
  <w:num w:numId="8">
    <w:abstractNumId w:val="39"/>
  </w:num>
  <w:num w:numId="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8"/>
  </w:num>
  <w:num w:numId="11">
    <w:abstractNumId w:val="38"/>
  </w:num>
  <w:num w:numId="12">
    <w:abstractNumId w:val="20"/>
  </w:num>
  <w:num w:numId="13">
    <w:abstractNumId w:val="22"/>
  </w:num>
  <w:num w:numId="14">
    <w:abstractNumId w:val="36"/>
  </w:num>
  <w:num w:numId="15">
    <w:abstractNumId w:val="26"/>
  </w:num>
  <w:num w:numId="16">
    <w:abstractNumId w:val="41"/>
  </w:num>
  <w:num w:numId="17">
    <w:abstractNumId w:val="24"/>
  </w:num>
  <w:num w:numId="18">
    <w:abstractNumId w:val="30"/>
  </w:num>
  <w:num w:numId="19">
    <w:abstractNumId w:val="8"/>
  </w:num>
  <w:num w:numId="20">
    <w:abstractNumId w:val="34"/>
  </w:num>
  <w:num w:numId="21">
    <w:abstractNumId w:val="18"/>
  </w:num>
  <w:num w:numId="22">
    <w:abstractNumId w:val="10"/>
  </w:num>
  <w:num w:numId="23">
    <w:abstractNumId w:val="3"/>
    <w:lvlOverride w:ilvl="0">
      <w:lvl w:ilvl="0">
        <w:numFmt w:val="bullet"/>
        <w:lvlText w:val="-"/>
        <w:legacy w:legacy="1" w:legacySpace="0" w:legacyIndent="154"/>
        <w:lvlJc w:val="left"/>
        <w:pPr>
          <w:ind w:left="0" w:firstLine="0"/>
        </w:pPr>
        <w:rPr>
          <w:rFonts w:ascii="Times New Roman" w:hAnsi="Times New Roman" w:cs="Times New Roman" w:hint="default"/>
        </w:rPr>
      </w:lvl>
    </w:lvlOverride>
  </w:num>
  <w:num w:numId="2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8"/>
  </w:num>
  <w:num w:numId="27">
    <w:abstractNumId w:val="25"/>
  </w:num>
  <w:num w:numId="28">
    <w:abstractNumId w:val="35"/>
  </w:num>
  <w:num w:numId="29">
    <w:abstractNumId w:val="16"/>
  </w:num>
  <w:num w:numId="30">
    <w:abstractNumId w:val="17"/>
  </w:num>
  <w:num w:numId="31">
    <w:abstractNumId w:val="9"/>
  </w:num>
  <w:num w:numId="32">
    <w:abstractNumId w:val="15"/>
  </w:num>
  <w:num w:numId="33">
    <w:abstractNumId w:val="37"/>
  </w:num>
  <w:num w:numId="34">
    <w:abstractNumId w:val="12"/>
  </w:num>
  <w:num w:numId="35">
    <w:abstractNumId w:val="45"/>
  </w:num>
  <w:num w:numId="36">
    <w:abstractNumId w:val="27"/>
  </w:num>
  <w:num w:numId="37">
    <w:abstractNumId w:val="0"/>
  </w:num>
  <w:num w:numId="38">
    <w:abstractNumId w:val="21"/>
  </w:num>
  <w:num w:numId="39">
    <w:abstractNumId w:val="14"/>
  </w:num>
  <w:num w:numId="40">
    <w:abstractNumId w:val="47"/>
  </w:num>
  <w:num w:numId="41">
    <w:abstractNumId w:val="42"/>
  </w:num>
  <w:num w:numId="42">
    <w:abstractNumId w:val="19"/>
  </w:num>
  <w:num w:numId="43">
    <w:abstractNumId w:val="31"/>
  </w:num>
  <w:num w:numId="44">
    <w:abstractNumId w:val="43"/>
  </w:num>
  <w:num w:numId="45">
    <w:abstractNumId w:val="32"/>
  </w:num>
  <w:num w:numId="46">
    <w:abstractNumId w:val="46"/>
  </w:num>
  <w:num w:numId="47">
    <w:abstractNumId w:val="2"/>
  </w:num>
  <w:num w:numId="48">
    <w:abstractNumId w:val="29"/>
  </w:num>
  <w:num w:numId="49">
    <w:abstractNumId w:val="33"/>
  </w:num>
  <w:numIdMacAtCleanup w:val="4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isplayBackgroundShape/>
  <w:embedSystemFonts/>
  <w:proofState w:spelling="clean" w:grammar="clean"/>
  <w:defaultTabStop w:val="567"/>
  <w:hyphenationZone w:val="357"/>
  <w:doNotHyphenateCaps/>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7F6F"/>
    <w:rsid w:val="00000C5A"/>
    <w:rsid w:val="0000156E"/>
    <w:rsid w:val="000037D2"/>
    <w:rsid w:val="0000453A"/>
    <w:rsid w:val="00006423"/>
    <w:rsid w:val="00011AF5"/>
    <w:rsid w:val="00012FC7"/>
    <w:rsid w:val="000212CA"/>
    <w:rsid w:val="00024151"/>
    <w:rsid w:val="00024158"/>
    <w:rsid w:val="00025ACE"/>
    <w:rsid w:val="00030477"/>
    <w:rsid w:val="00033F6E"/>
    <w:rsid w:val="00036E8D"/>
    <w:rsid w:val="000374FE"/>
    <w:rsid w:val="0004126A"/>
    <w:rsid w:val="00042B89"/>
    <w:rsid w:val="000460E2"/>
    <w:rsid w:val="000473E0"/>
    <w:rsid w:val="0005091B"/>
    <w:rsid w:val="00055ACE"/>
    <w:rsid w:val="000571E6"/>
    <w:rsid w:val="00060ABD"/>
    <w:rsid w:val="000637CA"/>
    <w:rsid w:val="000659DA"/>
    <w:rsid w:val="00065C66"/>
    <w:rsid w:val="00065F0B"/>
    <w:rsid w:val="000674D0"/>
    <w:rsid w:val="0007059C"/>
    <w:rsid w:val="000713DA"/>
    <w:rsid w:val="00073B07"/>
    <w:rsid w:val="000778AB"/>
    <w:rsid w:val="00077C34"/>
    <w:rsid w:val="00082F61"/>
    <w:rsid w:val="000850D1"/>
    <w:rsid w:val="00085984"/>
    <w:rsid w:val="00087BD1"/>
    <w:rsid w:val="00090E6A"/>
    <w:rsid w:val="000A0FF4"/>
    <w:rsid w:val="000A5015"/>
    <w:rsid w:val="000A58F4"/>
    <w:rsid w:val="000B1D70"/>
    <w:rsid w:val="000B21CB"/>
    <w:rsid w:val="000B3FB2"/>
    <w:rsid w:val="000C18AC"/>
    <w:rsid w:val="000C1A75"/>
    <w:rsid w:val="000C23B1"/>
    <w:rsid w:val="000C33A8"/>
    <w:rsid w:val="000C34B7"/>
    <w:rsid w:val="000C3863"/>
    <w:rsid w:val="000C5977"/>
    <w:rsid w:val="000C758B"/>
    <w:rsid w:val="000D4A1C"/>
    <w:rsid w:val="000D6DB5"/>
    <w:rsid w:val="000D7D5D"/>
    <w:rsid w:val="000E1770"/>
    <w:rsid w:val="000E38F3"/>
    <w:rsid w:val="000E41F6"/>
    <w:rsid w:val="000E635E"/>
    <w:rsid w:val="000F4F24"/>
    <w:rsid w:val="00103A4D"/>
    <w:rsid w:val="00112821"/>
    <w:rsid w:val="00123FA6"/>
    <w:rsid w:val="00124605"/>
    <w:rsid w:val="001276D0"/>
    <w:rsid w:val="00134CE1"/>
    <w:rsid w:val="00136B3A"/>
    <w:rsid w:val="00136B55"/>
    <w:rsid w:val="001420E7"/>
    <w:rsid w:val="001436B3"/>
    <w:rsid w:val="001523CF"/>
    <w:rsid w:val="001573A8"/>
    <w:rsid w:val="00161103"/>
    <w:rsid w:val="0016275F"/>
    <w:rsid w:val="00163F43"/>
    <w:rsid w:val="00164587"/>
    <w:rsid w:val="0016674C"/>
    <w:rsid w:val="00174731"/>
    <w:rsid w:val="001761A3"/>
    <w:rsid w:val="001768E6"/>
    <w:rsid w:val="001805F9"/>
    <w:rsid w:val="0018213E"/>
    <w:rsid w:val="00183B8C"/>
    <w:rsid w:val="001848F5"/>
    <w:rsid w:val="00190C8D"/>
    <w:rsid w:val="0019389F"/>
    <w:rsid w:val="00193EB0"/>
    <w:rsid w:val="00196FA6"/>
    <w:rsid w:val="001A04C5"/>
    <w:rsid w:val="001A4193"/>
    <w:rsid w:val="001A43E9"/>
    <w:rsid w:val="001A709B"/>
    <w:rsid w:val="001A7BD4"/>
    <w:rsid w:val="001B48CD"/>
    <w:rsid w:val="001B6010"/>
    <w:rsid w:val="001B70BC"/>
    <w:rsid w:val="001C0833"/>
    <w:rsid w:val="001C1382"/>
    <w:rsid w:val="001C3B19"/>
    <w:rsid w:val="001C6012"/>
    <w:rsid w:val="001C6712"/>
    <w:rsid w:val="001D0D9F"/>
    <w:rsid w:val="001D3DC4"/>
    <w:rsid w:val="001D6052"/>
    <w:rsid w:val="001D63EE"/>
    <w:rsid w:val="001D7046"/>
    <w:rsid w:val="001D7BFC"/>
    <w:rsid w:val="001E309A"/>
    <w:rsid w:val="001E3B7A"/>
    <w:rsid w:val="001E5C6D"/>
    <w:rsid w:val="001E674B"/>
    <w:rsid w:val="001F0FC5"/>
    <w:rsid w:val="001F15D2"/>
    <w:rsid w:val="001F1A26"/>
    <w:rsid w:val="001F2F34"/>
    <w:rsid w:val="001F31C7"/>
    <w:rsid w:val="001F7AD7"/>
    <w:rsid w:val="002007CA"/>
    <w:rsid w:val="00201DCA"/>
    <w:rsid w:val="00212594"/>
    <w:rsid w:val="00212F49"/>
    <w:rsid w:val="00212F6A"/>
    <w:rsid w:val="00213044"/>
    <w:rsid w:val="0021713D"/>
    <w:rsid w:val="00221378"/>
    <w:rsid w:val="002215D6"/>
    <w:rsid w:val="00221C17"/>
    <w:rsid w:val="00222FB0"/>
    <w:rsid w:val="0022369E"/>
    <w:rsid w:val="00223D2C"/>
    <w:rsid w:val="002248F7"/>
    <w:rsid w:val="00231D35"/>
    <w:rsid w:val="0023622C"/>
    <w:rsid w:val="002366A2"/>
    <w:rsid w:val="00236FA2"/>
    <w:rsid w:val="0023743E"/>
    <w:rsid w:val="00237AB4"/>
    <w:rsid w:val="00245703"/>
    <w:rsid w:val="0025526E"/>
    <w:rsid w:val="002572B3"/>
    <w:rsid w:val="00261275"/>
    <w:rsid w:val="0026600B"/>
    <w:rsid w:val="00271675"/>
    <w:rsid w:val="002724B2"/>
    <w:rsid w:val="00275BE2"/>
    <w:rsid w:val="00275F1F"/>
    <w:rsid w:val="002810F0"/>
    <w:rsid w:val="0028248E"/>
    <w:rsid w:val="00283D0C"/>
    <w:rsid w:val="00283E2C"/>
    <w:rsid w:val="00285709"/>
    <w:rsid w:val="002973D9"/>
    <w:rsid w:val="002979B1"/>
    <w:rsid w:val="00297B01"/>
    <w:rsid w:val="00297D21"/>
    <w:rsid w:val="002A15D2"/>
    <w:rsid w:val="002A2D28"/>
    <w:rsid w:val="002A5712"/>
    <w:rsid w:val="002B09EB"/>
    <w:rsid w:val="002B0C2A"/>
    <w:rsid w:val="002B2D45"/>
    <w:rsid w:val="002B36DB"/>
    <w:rsid w:val="002B5000"/>
    <w:rsid w:val="002B525C"/>
    <w:rsid w:val="002B7AE7"/>
    <w:rsid w:val="002B7B4C"/>
    <w:rsid w:val="002B7F5D"/>
    <w:rsid w:val="002C0A23"/>
    <w:rsid w:val="002C239D"/>
    <w:rsid w:val="002C2543"/>
    <w:rsid w:val="002C48B1"/>
    <w:rsid w:val="002C60BE"/>
    <w:rsid w:val="002C7E6D"/>
    <w:rsid w:val="002D1DCB"/>
    <w:rsid w:val="002D351C"/>
    <w:rsid w:val="002D3B73"/>
    <w:rsid w:val="002D3EC6"/>
    <w:rsid w:val="002D45C2"/>
    <w:rsid w:val="002D5AAD"/>
    <w:rsid w:val="002D743A"/>
    <w:rsid w:val="002D7DEE"/>
    <w:rsid w:val="002D7EA2"/>
    <w:rsid w:val="002E07CA"/>
    <w:rsid w:val="002E19F7"/>
    <w:rsid w:val="002E2AA2"/>
    <w:rsid w:val="002E4A00"/>
    <w:rsid w:val="002E68C2"/>
    <w:rsid w:val="002E7723"/>
    <w:rsid w:val="002F3BF9"/>
    <w:rsid w:val="0030137B"/>
    <w:rsid w:val="00302926"/>
    <w:rsid w:val="00303440"/>
    <w:rsid w:val="00303565"/>
    <w:rsid w:val="00303667"/>
    <w:rsid w:val="003052B7"/>
    <w:rsid w:val="00307E25"/>
    <w:rsid w:val="00311C34"/>
    <w:rsid w:val="0031328F"/>
    <w:rsid w:val="00316695"/>
    <w:rsid w:val="00321814"/>
    <w:rsid w:val="0032337B"/>
    <w:rsid w:val="00323911"/>
    <w:rsid w:val="00324392"/>
    <w:rsid w:val="00324F91"/>
    <w:rsid w:val="0032631F"/>
    <w:rsid w:val="00331BBD"/>
    <w:rsid w:val="00331C8A"/>
    <w:rsid w:val="00331D14"/>
    <w:rsid w:val="00332BE5"/>
    <w:rsid w:val="00333640"/>
    <w:rsid w:val="00334141"/>
    <w:rsid w:val="003343EC"/>
    <w:rsid w:val="00337ECF"/>
    <w:rsid w:val="003400F0"/>
    <w:rsid w:val="0034072D"/>
    <w:rsid w:val="00340811"/>
    <w:rsid w:val="0034358E"/>
    <w:rsid w:val="0034651B"/>
    <w:rsid w:val="00350C7B"/>
    <w:rsid w:val="00352D6D"/>
    <w:rsid w:val="00357350"/>
    <w:rsid w:val="0036000E"/>
    <w:rsid w:val="00363D90"/>
    <w:rsid w:val="00363FFC"/>
    <w:rsid w:val="00364CB9"/>
    <w:rsid w:val="003677DB"/>
    <w:rsid w:val="00371775"/>
    <w:rsid w:val="0037197C"/>
    <w:rsid w:val="00371B69"/>
    <w:rsid w:val="00373F7B"/>
    <w:rsid w:val="00381D91"/>
    <w:rsid w:val="00383037"/>
    <w:rsid w:val="00383B6C"/>
    <w:rsid w:val="00391111"/>
    <w:rsid w:val="00391ABE"/>
    <w:rsid w:val="00393D3E"/>
    <w:rsid w:val="003A0EA2"/>
    <w:rsid w:val="003A1217"/>
    <w:rsid w:val="003A611E"/>
    <w:rsid w:val="003B08C8"/>
    <w:rsid w:val="003B28BD"/>
    <w:rsid w:val="003B375F"/>
    <w:rsid w:val="003B3C9D"/>
    <w:rsid w:val="003B3E24"/>
    <w:rsid w:val="003C3E7B"/>
    <w:rsid w:val="003C428A"/>
    <w:rsid w:val="003D0F93"/>
    <w:rsid w:val="003D1EB3"/>
    <w:rsid w:val="003D22FE"/>
    <w:rsid w:val="003D4CBC"/>
    <w:rsid w:val="003D7058"/>
    <w:rsid w:val="003F0891"/>
    <w:rsid w:val="003F2344"/>
    <w:rsid w:val="003F300E"/>
    <w:rsid w:val="003F7C83"/>
    <w:rsid w:val="00401875"/>
    <w:rsid w:val="00401DF2"/>
    <w:rsid w:val="00401EC2"/>
    <w:rsid w:val="004037D9"/>
    <w:rsid w:val="004044E7"/>
    <w:rsid w:val="00405971"/>
    <w:rsid w:val="004063B9"/>
    <w:rsid w:val="00413C5D"/>
    <w:rsid w:val="00414201"/>
    <w:rsid w:val="004157C5"/>
    <w:rsid w:val="00416F34"/>
    <w:rsid w:val="0041770A"/>
    <w:rsid w:val="00417A6D"/>
    <w:rsid w:val="004210F0"/>
    <w:rsid w:val="0042302C"/>
    <w:rsid w:val="0042486F"/>
    <w:rsid w:val="0042556B"/>
    <w:rsid w:val="004304E1"/>
    <w:rsid w:val="00431757"/>
    <w:rsid w:val="004334A6"/>
    <w:rsid w:val="0043631D"/>
    <w:rsid w:val="0043676E"/>
    <w:rsid w:val="00437D45"/>
    <w:rsid w:val="00442193"/>
    <w:rsid w:val="00442A94"/>
    <w:rsid w:val="004456E5"/>
    <w:rsid w:val="0044730C"/>
    <w:rsid w:val="004512B4"/>
    <w:rsid w:val="00455DF9"/>
    <w:rsid w:val="00456737"/>
    <w:rsid w:val="004567A3"/>
    <w:rsid w:val="004601C8"/>
    <w:rsid w:val="00463473"/>
    <w:rsid w:val="00464C5E"/>
    <w:rsid w:val="00465F8D"/>
    <w:rsid w:val="00467715"/>
    <w:rsid w:val="00470FE8"/>
    <w:rsid w:val="00475D24"/>
    <w:rsid w:val="004764C5"/>
    <w:rsid w:val="00477600"/>
    <w:rsid w:val="00484B25"/>
    <w:rsid w:val="004908FB"/>
    <w:rsid w:val="00495819"/>
    <w:rsid w:val="004965B3"/>
    <w:rsid w:val="004A79F2"/>
    <w:rsid w:val="004B2045"/>
    <w:rsid w:val="004B47D3"/>
    <w:rsid w:val="004C3D09"/>
    <w:rsid w:val="004C41F6"/>
    <w:rsid w:val="004C55FB"/>
    <w:rsid w:val="004C65E9"/>
    <w:rsid w:val="004C722E"/>
    <w:rsid w:val="004D322D"/>
    <w:rsid w:val="004D3D38"/>
    <w:rsid w:val="004D40F8"/>
    <w:rsid w:val="004D4B0C"/>
    <w:rsid w:val="004E3D64"/>
    <w:rsid w:val="004E6110"/>
    <w:rsid w:val="004F3832"/>
    <w:rsid w:val="004F714C"/>
    <w:rsid w:val="004F721A"/>
    <w:rsid w:val="0050084B"/>
    <w:rsid w:val="00501202"/>
    <w:rsid w:val="005060AB"/>
    <w:rsid w:val="00506CF6"/>
    <w:rsid w:val="00507771"/>
    <w:rsid w:val="00510B6F"/>
    <w:rsid w:val="005133C1"/>
    <w:rsid w:val="00520F5A"/>
    <w:rsid w:val="005219D4"/>
    <w:rsid w:val="005225E4"/>
    <w:rsid w:val="0052318F"/>
    <w:rsid w:val="00526D02"/>
    <w:rsid w:val="00530ED6"/>
    <w:rsid w:val="00532E5A"/>
    <w:rsid w:val="00533095"/>
    <w:rsid w:val="00535BA5"/>
    <w:rsid w:val="005435C6"/>
    <w:rsid w:val="00543684"/>
    <w:rsid w:val="00544895"/>
    <w:rsid w:val="005454FE"/>
    <w:rsid w:val="005512C2"/>
    <w:rsid w:val="005528E0"/>
    <w:rsid w:val="00554BB6"/>
    <w:rsid w:val="00556C79"/>
    <w:rsid w:val="00566306"/>
    <w:rsid w:val="00566777"/>
    <w:rsid w:val="00570480"/>
    <w:rsid w:val="005734EB"/>
    <w:rsid w:val="00573770"/>
    <w:rsid w:val="00573F97"/>
    <w:rsid w:val="0057588B"/>
    <w:rsid w:val="00577022"/>
    <w:rsid w:val="005776B5"/>
    <w:rsid w:val="005804A5"/>
    <w:rsid w:val="00581D24"/>
    <w:rsid w:val="005861F7"/>
    <w:rsid w:val="00592424"/>
    <w:rsid w:val="005943F1"/>
    <w:rsid w:val="00595E94"/>
    <w:rsid w:val="00596AE1"/>
    <w:rsid w:val="005A60F4"/>
    <w:rsid w:val="005B218C"/>
    <w:rsid w:val="005B43B3"/>
    <w:rsid w:val="005B4F34"/>
    <w:rsid w:val="005B7B78"/>
    <w:rsid w:val="005C2A95"/>
    <w:rsid w:val="005C42E5"/>
    <w:rsid w:val="005C4983"/>
    <w:rsid w:val="005C6EE6"/>
    <w:rsid w:val="005D1C42"/>
    <w:rsid w:val="005D6EC3"/>
    <w:rsid w:val="005E1548"/>
    <w:rsid w:val="005E3AC2"/>
    <w:rsid w:val="005E78AB"/>
    <w:rsid w:val="005F0A96"/>
    <w:rsid w:val="005F4CFA"/>
    <w:rsid w:val="005F5132"/>
    <w:rsid w:val="005F5B1C"/>
    <w:rsid w:val="00601274"/>
    <w:rsid w:val="00601C16"/>
    <w:rsid w:val="00604BE3"/>
    <w:rsid w:val="00606FBF"/>
    <w:rsid w:val="00610706"/>
    <w:rsid w:val="00611EE3"/>
    <w:rsid w:val="006122F1"/>
    <w:rsid w:val="00612860"/>
    <w:rsid w:val="006135D6"/>
    <w:rsid w:val="00613697"/>
    <w:rsid w:val="00614F6A"/>
    <w:rsid w:val="00616D0E"/>
    <w:rsid w:val="006204DA"/>
    <w:rsid w:val="00623DF7"/>
    <w:rsid w:val="006274EC"/>
    <w:rsid w:val="00637984"/>
    <w:rsid w:val="006451A0"/>
    <w:rsid w:val="0064712A"/>
    <w:rsid w:val="0065030E"/>
    <w:rsid w:val="0065215B"/>
    <w:rsid w:val="00656C5D"/>
    <w:rsid w:val="006629D7"/>
    <w:rsid w:val="006638AB"/>
    <w:rsid w:val="006756B6"/>
    <w:rsid w:val="00677DD3"/>
    <w:rsid w:val="006804AB"/>
    <w:rsid w:val="00682B3D"/>
    <w:rsid w:val="00684357"/>
    <w:rsid w:val="00685203"/>
    <w:rsid w:val="006872BC"/>
    <w:rsid w:val="00693010"/>
    <w:rsid w:val="00693173"/>
    <w:rsid w:val="00695E9D"/>
    <w:rsid w:val="006977EC"/>
    <w:rsid w:val="006A0003"/>
    <w:rsid w:val="006A334D"/>
    <w:rsid w:val="006A3630"/>
    <w:rsid w:val="006A6172"/>
    <w:rsid w:val="006B175A"/>
    <w:rsid w:val="006B388A"/>
    <w:rsid w:val="006B43DD"/>
    <w:rsid w:val="006C32AB"/>
    <w:rsid w:val="006C36B9"/>
    <w:rsid w:val="006C5EE7"/>
    <w:rsid w:val="006C7E23"/>
    <w:rsid w:val="006E0F55"/>
    <w:rsid w:val="006E61DB"/>
    <w:rsid w:val="006E78A9"/>
    <w:rsid w:val="006F0691"/>
    <w:rsid w:val="006F0B5F"/>
    <w:rsid w:val="006F32EC"/>
    <w:rsid w:val="0070062D"/>
    <w:rsid w:val="00700DFE"/>
    <w:rsid w:val="00701CBD"/>
    <w:rsid w:val="007033CD"/>
    <w:rsid w:val="0070655A"/>
    <w:rsid w:val="007070C9"/>
    <w:rsid w:val="00710A8C"/>
    <w:rsid w:val="00713060"/>
    <w:rsid w:val="00714421"/>
    <w:rsid w:val="00716EE9"/>
    <w:rsid w:val="0072109A"/>
    <w:rsid w:val="00723431"/>
    <w:rsid w:val="0072453A"/>
    <w:rsid w:val="00732338"/>
    <w:rsid w:val="00733625"/>
    <w:rsid w:val="0073744E"/>
    <w:rsid w:val="007376CB"/>
    <w:rsid w:val="00745340"/>
    <w:rsid w:val="00750101"/>
    <w:rsid w:val="00751531"/>
    <w:rsid w:val="0075264C"/>
    <w:rsid w:val="00752F35"/>
    <w:rsid w:val="00765C03"/>
    <w:rsid w:val="007714C4"/>
    <w:rsid w:val="0077612C"/>
    <w:rsid w:val="007765D6"/>
    <w:rsid w:val="00781091"/>
    <w:rsid w:val="007862BA"/>
    <w:rsid w:val="007A0621"/>
    <w:rsid w:val="007A1FF1"/>
    <w:rsid w:val="007A21F3"/>
    <w:rsid w:val="007A31DF"/>
    <w:rsid w:val="007B2B68"/>
    <w:rsid w:val="007C0F80"/>
    <w:rsid w:val="007C1A3B"/>
    <w:rsid w:val="007C468C"/>
    <w:rsid w:val="007C6E12"/>
    <w:rsid w:val="007D0CA0"/>
    <w:rsid w:val="007D1EF1"/>
    <w:rsid w:val="007E234B"/>
    <w:rsid w:val="007E2B16"/>
    <w:rsid w:val="007E3F06"/>
    <w:rsid w:val="007E7826"/>
    <w:rsid w:val="007F1B0D"/>
    <w:rsid w:val="007F3C8A"/>
    <w:rsid w:val="007F6DB3"/>
    <w:rsid w:val="007F7BA6"/>
    <w:rsid w:val="007F7BAE"/>
    <w:rsid w:val="00802B51"/>
    <w:rsid w:val="00803DF3"/>
    <w:rsid w:val="0080479B"/>
    <w:rsid w:val="00806C6D"/>
    <w:rsid w:val="00811E86"/>
    <w:rsid w:val="0082031C"/>
    <w:rsid w:val="00820B5A"/>
    <w:rsid w:val="0082198D"/>
    <w:rsid w:val="00824B5B"/>
    <w:rsid w:val="00825987"/>
    <w:rsid w:val="00825BA5"/>
    <w:rsid w:val="0082649A"/>
    <w:rsid w:val="008303A1"/>
    <w:rsid w:val="008318B4"/>
    <w:rsid w:val="008349D3"/>
    <w:rsid w:val="00835782"/>
    <w:rsid w:val="0083764B"/>
    <w:rsid w:val="00843CD5"/>
    <w:rsid w:val="00844556"/>
    <w:rsid w:val="00844ED0"/>
    <w:rsid w:val="00846A27"/>
    <w:rsid w:val="008504EC"/>
    <w:rsid w:val="008508A7"/>
    <w:rsid w:val="00852031"/>
    <w:rsid w:val="008531E8"/>
    <w:rsid w:val="00853C79"/>
    <w:rsid w:val="00862E37"/>
    <w:rsid w:val="00863DF7"/>
    <w:rsid w:val="00872623"/>
    <w:rsid w:val="008728A7"/>
    <w:rsid w:val="00873A2D"/>
    <w:rsid w:val="00873B61"/>
    <w:rsid w:val="00874352"/>
    <w:rsid w:val="00874624"/>
    <w:rsid w:val="00877443"/>
    <w:rsid w:val="008816B5"/>
    <w:rsid w:val="008835CA"/>
    <w:rsid w:val="00885265"/>
    <w:rsid w:val="00886AB3"/>
    <w:rsid w:val="00887B85"/>
    <w:rsid w:val="00890C86"/>
    <w:rsid w:val="00890D08"/>
    <w:rsid w:val="008915B0"/>
    <w:rsid w:val="00897C7E"/>
    <w:rsid w:val="008A31FD"/>
    <w:rsid w:val="008A3D33"/>
    <w:rsid w:val="008B2DE2"/>
    <w:rsid w:val="008B5214"/>
    <w:rsid w:val="008B62FD"/>
    <w:rsid w:val="008B72AE"/>
    <w:rsid w:val="008C4588"/>
    <w:rsid w:val="008C4C3A"/>
    <w:rsid w:val="008C50AC"/>
    <w:rsid w:val="008D0107"/>
    <w:rsid w:val="008D25D5"/>
    <w:rsid w:val="008D3FE6"/>
    <w:rsid w:val="008D745B"/>
    <w:rsid w:val="008D7C7B"/>
    <w:rsid w:val="008F4383"/>
    <w:rsid w:val="008F6182"/>
    <w:rsid w:val="009045ED"/>
    <w:rsid w:val="00904743"/>
    <w:rsid w:val="00912784"/>
    <w:rsid w:val="00912C6B"/>
    <w:rsid w:val="00913778"/>
    <w:rsid w:val="009153B5"/>
    <w:rsid w:val="0091623F"/>
    <w:rsid w:val="009166BE"/>
    <w:rsid w:val="00916793"/>
    <w:rsid w:val="00923106"/>
    <w:rsid w:val="009242B3"/>
    <w:rsid w:val="0092501C"/>
    <w:rsid w:val="00927A37"/>
    <w:rsid w:val="00931E0D"/>
    <w:rsid w:val="00933325"/>
    <w:rsid w:val="00933E3D"/>
    <w:rsid w:val="00933EB4"/>
    <w:rsid w:val="009439FD"/>
    <w:rsid w:val="0094588A"/>
    <w:rsid w:val="0094658E"/>
    <w:rsid w:val="00950366"/>
    <w:rsid w:val="00950430"/>
    <w:rsid w:val="00955C37"/>
    <w:rsid w:val="009573E8"/>
    <w:rsid w:val="00963116"/>
    <w:rsid w:val="009749C1"/>
    <w:rsid w:val="009756A9"/>
    <w:rsid w:val="00976622"/>
    <w:rsid w:val="009771B8"/>
    <w:rsid w:val="00980055"/>
    <w:rsid w:val="009806F9"/>
    <w:rsid w:val="009815EA"/>
    <w:rsid w:val="009859AD"/>
    <w:rsid w:val="00987540"/>
    <w:rsid w:val="00994DB3"/>
    <w:rsid w:val="009A168D"/>
    <w:rsid w:val="009A399C"/>
    <w:rsid w:val="009A3A25"/>
    <w:rsid w:val="009A3E3D"/>
    <w:rsid w:val="009A4A23"/>
    <w:rsid w:val="009B7262"/>
    <w:rsid w:val="009C0DDE"/>
    <w:rsid w:val="009C60AE"/>
    <w:rsid w:val="009D200F"/>
    <w:rsid w:val="009D2CEF"/>
    <w:rsid w:val="009D5DFA"/>
    <w:rsid w:val="009D65B6"/>
    <w:rsid w:val="009E4194"/>
    <w:rsid w:val="009E5349"/>
    <w:rsid w:val="009F2221"/>
    <w:rsid w:val="009F6108"/>
    <w:rsid w:val="009F6A44"/>
    <w:rsid w:val="009F7B8B"/>
    <w:rsid w:val="00A00A89"/>
    <w:rsid w:val="00A02FBE"/>
    <w:rsid w:val="00A03AA8"/>
    <w:rsid w:val="00A052FB"/>
    <w:rsid w:val="00A06EFA"/>
    <w:rsid w:val="00A12178"/>
    <w:rsid w:val="00A133E4"/>
    <w:rsid w:val="00A16F94"/>
    <w:rsid w:val="00A21945"/>
    <w:rsid w:val="00A25CE9"/>
    <w:rsid w:val="00A31BE5"/>
    <w:rsid w:val="00A339A2"/>
    <w:rsid w:val="00A344A4"/>
    <w:rsid w:val="00A34E99"/>
    <w:rsid w:val="00A41C7C"/>
    <w:rsid w:val="00A434F0"/>
    <w:rsid w:val="00A441A4"/>
    <w:rsid w:val="00A44B8C"/>
    <w:rsid w:val="00A532AF"/>
    <w:rsid w:val="00A53396"/>
    <w:rsid w:val="00A53482"/>
    <w:rsid w:val="00A534E7"/>
    <w:rsid w:val="00A53621"/>
    <w:rsid w:val="00A56843"/>
    <w:rsid w:val="00A6235D"/>
    <w:rsid w:val="00A6403C"/>
    <w:rsid w:val="00A650C7"/>
    <w:rsid w:val="00A66972"/>
    <w:rsid w:val="00A66B05"/>
    <w:rsid w:val="00A75ECB"/>
    <w:rsid w:val="00A87185"/>
    <w:rsid w:val="00A87234"/>
    <w:rsid w:val="00A92A19"/>
    <w:rsid w:val="00A92B15"/>
    <w:rsid w:val="00A933FB"/>
    <w:rsid w:val="00A957FA"/>
    <w:rsid w:val="00A966F9"/>
    <w:rsid w:val="00AA03A0"/>
    <w:rsid w:val="00AA0B09"/>
    <w:rsid w:val="00AA12FE"/>
    <w:rsid w:val="00AA30F5"/>
    <w:rsid w:val="00AB296E"/>
    <w:rsid w:val="00AB2CAE"/>
    <w:rsid w:val="00AB2E60"/>
    <w:rsid w:val="00AB6966"/>
    <w:rsid w:val="00AB7C31"/>
    <w:rsid w:val="00AC043F"/>
    <w:rsid w:val="00AC3202"/>
    <w:rsid w:val="00AC4D96"/>
    <w:rsid w:val="00AC7074"/>
    <w:rsid w:val="00AD10A6"/>
    <w:rsid w:val="00AD1474"/>
    <w:rsid w:val="00AD2046"/>
    <w:rsid w:val="00AE03D6"/>
    <w:rsid w:val="00AE1431"/>
    <w:rsid w:val="00AE29A4"/>
    <w:rsid w:val="00AE3CA9"/>
    <w:rsid w:val="00AE4531"/>
    <w:rsid w:val="00AE5917"/>
    <w:rsid w:val="00AF36FF"/>
    <w:rsid w:val="00AF4009"/>
    <w:rsid w:val="00AF69AD"/>
    <w:rsid w:val="00B0076A"/>
    <w:rsid w:val="00B00B19"/>
    <w:rsid w:val="00B01AC8"/>
    <w:rsid w:val="00B034DC"/>
    <w:rsid w:val="00B03B3C"/>
    <w:rsid w:val="00B10EF2"/>
    <w:rsid w:val="00B177AE"/>
    <w:rsid w:val="00B20ADC"/>
    <w:rsid w:val="00B266DA"/>
    <w:rsid w:val="00B327AC"/>
    <w:rsid w:val="00B35FE3"/>
    <w:rsid w:val="00B368AA"/>
    <w:rsid w:val="00B40AC6"/>
    <w:rsid w:val="00B415BB"/>
    <w:rsid w:val="00B41E13"/>
    <w:rsid w:val="00B433A3"/>
    <w:rsid w:val="00B47B8E"/>
    <w:rsid w:val="00B51691"/>
    <w:rsid w:val="00B52994"/>
    <w:rsid w:val="00B651B7"/>
    <w:rsid w:val="00B655A8"/>
    <w:rsid w:val="00B656FC"/>
    <w:rsid w:val="00B6763D"/>
    <w:rsid w:val="00B715AF"/>
    <w:rsid w:val="00B716D7"/>
    <w:rsid w:val="00B73F9E"/>
    <w:rsid w:val="00B759B3"/>
    <w:rsid w:val="00B76BC5"/>
    <w:rsid w:val="00B8100B"/>
    <w:rsid w:val="00B828F6"/>
    <w:rsid w:val="00B832F1"/>
    <w:rsid w:val="00B901FC"/>
    <w:rsid w:val="00B92BF0"/>
    <w:rsid w:val="00B95777"/>
    <w:rsid w:val="00B9639C"/>
    <w:rsid w:val="00BA32C0"/>
    <w:rsid w:val="00BA3766"/>
    <w:rsid w:val="00BA744A"/>
    <w:rsid w:val="00BB1BA2"/>
    <w:rsid w:val="00BB4AA5"/>
    <w:rsid w:val="00BB5581"/>
    <w:rsid w:val="00BC00F7"/>
    <w:rsid w:val="00BC2C5D"/>
    <w:rsid w:val="00BC32EC"/>
    <w:rsid w:val="00BC37DD"/>
    <w:rsid w:val="00BC426C"/>
    <w:rsid w:val="00BC5321"/>
    <w:rsid w:val="00BC6C7D"/>
    <w:rsid w:val="00BD0C5F"/>
    <w:rsid w:val="00BD324F"/>
    <w:rsid w:val="00BE4694"/>
    <w:rsid w:val="00BE5EAD"/>
    <w:rsid w:val="00BF1BDF"/>
    <w:rsid w:val="00BF39BF"/>
    <w:rsid w:val="00BF4220"/>
    <w:rsid w:val="00BF57F6"/>
    <w:rsid w:val="00BF5BCE"/>
    <w:rsid w:val="00BF6AB5"/>
    <w:rsid w:val="00C00604"/>
    <w:rsid w:val="00C008D9"/>
    <w:rsid w:val="00C015C4"/>
    <w:rsid w:val="00C056F5"/>
    <w:rsid w:val="00C05DDB"/>
    <w:rsid w:val="00C0647D"/>
    <w:rsid w:val="00C06ECF"/>
    <w:rsid w:val="00C10FC3"/>
    <w:rsid w:val="00C15B0F"/>
    <w:rsid w:val="00C17075"/>
    <w:rsid w:val="00C20AD7"/>
    <w:rsid w:val="00C23D93"/>
    <w:rsid w:val="00C3349F"/>
    <w:rsid w:val="00C33A1D"/>
    <w:rsid w:val="00C33A9F"/>
    <w:rsid w:val="00C406DE"/>
    <w:rsid w:val="00C432D1"/>
    <w:rsid w:val="00C45C06"/>
    <w:rsid w:val="00C462E9"/>
    <w:rsid w:val="00C46F65"/>
    <w:rsid w:val="00C56166"/>
    <w:rsid w:val="00C57863"/>
    <w:rsid w:val="00C6227F"/>
    <w:rsid w:val="00C632C5"/>
    <w:rsid w:val="00C638C5"/>
    <w:rsid w:val="00C669DD"/>
    <w:rsid w:val="00C83069"/>
    <w:rsid w:val="00C8789F"/>
    <w:rsid w:val="00C9288F"/>
    <w:rsid w:val="00C943AB"/>
    <w:rsid w:val="00C94DE4"/>
    <w:rsid w:val="00CA30A2"/>
    <w:rsid w:val="00CA3A51"/>
    <w:rsid w:val="00CA4550"/>
    <w:rsid w:val="00CB01FE"/>
    <w:rsid w:val="00CB036D"/>
    <w:rsid w:val="00CB0AFB"/>
    <w:rsid w:val="00CB10FC"/>
    <w:rsid w:val="00CB2357"/>
    <w:rsid w:val="00CB2362"/>
    <w:rsid w:val="00CB2E23"/>
    <w:rsid w:val="00CB5ABB"/>
    <w:rsid w:val="00CC2039"/>
    <w:rsid w:val="00CC5CDD"/>
    <w:rsid w:val="00CC6FD2"/>
    <w:rsid w:val="00CD2A55"/>
    <w:rsid w:val="00CD486D"/>
    <w:rsid w:val="00CD7650"/>
    <w:rsid w:val="00CE1CFC"/>
    <w:rsid w:val="00CE5FA8"/>
    <w:rsid w:val="00CE76C4"/>
    <w:rsid w:val="00CE7775"/>
    <w:rsid w:val="00CF1277"/>
    <w:rsid w:val="00CF1758"/>
    <w:rsid w:val="00CF6342"/>
    <w:rsid w:val="00D009B8"/>
    <w:rsid w:val="00D01336"/>
    <w:rsid w:val="00D03274"/>
    <w:rsid w:val="00D17C2B"/>
    <w:rsid w:val="00D22DCE"/>
    <w:rsid w:val="00D236CE"/>
    <w:rsid w:val="00D246DB"/>
    <w:rsid w:val="00D2564E"/>
    <w:rsid w:val="00D25C20"/>
    <w:rsid w:val="00D279EA"/>
    <w:rsid w:val="00D30630"/>
    <w:rsid w:val="00D40454"/>
    <w:rsid w:val="00D44025"/>
    <w:rsid w:val="00D44D3E"/>
    <w:rsid w:val="00D45A15"/>
    <w:rsid w:val="00D45CF2"/>
    <w:rsid w:val="00D57893"/>
    <w:rsid w:val="00D64E7B"/>
    <w:rsid w:val="00D706EB"/>
    <w:rsid w:val="00D732E6"/>
    <w:rsid w:val="00D73403"/>
    <w:rsid w:val="00D751DB"/>
    <w:rsid w:val="00D77F6F"/>
    <w:rsid w:val="00D82EA5"/>
    <w:rsid w:val="00D84589"/>
    <w:rsid w:val="00D86EDD"/>
    <w:rsid w:val="00D8716C"/>
    <w:rsid w:val="00D87C18"/>
    <w:rsid w:val="00D87F62"/>
    <w:rsid w:val="00D92DE0"/>
    <w:rsid w:val="00D944CC"/>
    <w:rsid w:val="00D95BB4"/>
    <w:rsid w:val="00D96A0A"/>
    <w:rsid w:val="00DA1318"/>
    <w:rsid w:val="00DA35B1"/>
    <w:rsid w:val="00DA3B67"/>
    <w:rsid w:val="00DB2E00"/>
    <w:rsid w:val="00DB5802"/>
    <w:rsid w:val="00DB58EF"/>
    <w:rsid w:val="00DB5A29"/>
    <w:rsid w:val="00DC68E1"/>
    <w:rsid w:val="00DD262A"/>
    <w:rsid w:val="00DD289A"/>
    <w:rsid w:val="00DD510D"/>
    <w:rsid w:val="00DE26DA"/>
    <w:rsid w:val="00DE5821"/>
    <w:rsid w:val="00DE749A"/>
    <w:rsid w:val="00DF5053"/>
    <w:rsid w:val="00DF6641"/>
    <w:rsid w:val="00E00DC4"/>
    <w:rsid w:val="00E06213"/>
    <w:rsid w:val="00E10A30"/>
    <w:rsid w:val="00E149A3"/>
    <w:rsid w:val="00E15ABD"/>
    <w:rsid w:val="00E2098B"/>
    <w:rsid w:val="00E21F24"/>
    <w:rsid w:val="00E25A35"/>
    <w:rsid w:val="00E32F90"/>
    <w:rsid w:val="00E4607D"/>
    <w:rsid w:val="00E50043"/>
    <w:rsid w:val="00E55CE5"/>
    <w:rsid w:val="00E57110"/>
    <w:rsid w:val="00E57E7B"/>
    <w:rsid w:val="00E60791"/>
    <w:rsid w:val="00E66163"/>
    <w:rsid w:val="00E67F3A"/>
    <w:rsid w:val="00E720FA"/>
    <w:rsid w:val="00E76C1E"/>
    <w:rsid w:val="00E81F5D"/>
    <w:rsid w:val="00E821BB"/>
    <w:rsid w:val="00E83894"/>
    <w:rsid w:val="00E84E55"/>
    <w:rsid w:val="00E8515C"/>
    <w:rsid w:val="00E85362"/>
    <w:rsid w:val="00E857D1"/>
    <w:rsid w:val="00E85F99"/>
    <w:rsid w:val="00E87736"/>
    <w:rsid w:val="00E945D3"/>
    <w:rsid w:val="00EA1873"/>
    <w:rsid w:val="00EA29B4"/>
    <w:rsid w:val="00EA31A9"/>
    <w:rsid w:val="00EA4FFC"/>
    <w:rsid w:val="00EA500C"/>
    <w:rsid w:val="00EA5F68"/>
    <w:rsid w:val="00EA75C7"/>
    <w:rsid w:val="00EA7C7F"/>
    <w:rsid w:val="00EC2643"/>
    <w:rsid w:val="00EC3C92"/>
    <w:rsid w:val="00EC4680"/>
    <w:rsid w:val="00ED19A8"/>
    <w:rsid w:val="00ED30E8"/>
    <w:rsid w:val="00ED3716"/>
    <w:rsid w:val="00ED38F5"/>
    <w:rsid w:val="00ED511D"/>
    <w:rsid w:val="00EE03EB"/>
    <w:rsid w:val="00EE04BB"/>
    <w:rsid w:val="00EE0A30"/>
    <w:rsid w:val="00EE36BD"/>
    <w:rsid w:val="00EE46CC"/>
    <w:rsid w:val="00EE4FCF"/>
    <w:rsid w:val="00EE5862"/>
    <w:rsid w:val="00EE7ECB"/>
    <w:rsid w:val="00EF1FE3"/>
    <w:rsid w:val="00EF4315"/>
    <w:rsid w:val="00EF5B38"/>
    <w:rsid w:val="00EF6646"/>
    <w:rsid w:val="00EF6BE4"/>
    <w:rsid w:val="00F103B7"/>
    <w:rsid w:val="00F15AD2"/>
    <w:rsid w:val="00F175CF"/>
    <w:rsid w:val="00F21624"/>
    <w:rsid w:val="00F220DC"/>
    <w:rsid w:val="00F235F0"/>
    <w:rsid w:val="00F32173"/>
    <w:rsid w:val="00F35AF8"/>
    <w:rsid w:val="00F41FAF"/>
    <w:rsid w:val="00F4204A"/>
    <w:rsid w:val="00F439C3"/>
    <w:rsid w:val="00F50B89"/>
    <w:rsid w:val="00F51833"/>
    <w:rsid w:val="00F52D5D"/>
    <w:rsid w:val="00F53FE9"/>
    <w:rsid w:val="00F55102"/>
    <w:rsid w:val="00F578F0"/>
    <w:rsid w:val="00F60D37"/>
    <w:rsid w:val="00F619EC"/>
    <w:rsid w:val="00F63AA1"/>
    <w:rsid w:val="00F803EC"/>
    <w:rsid w:val="00F83476"/>
    <w:rsid w:val="00F90AD6"/>
    <w:rsid w:val="00F946B6"/>
    <w:rsid w:val="00F94A34"/>
    <w:rsid w:val="00F94B30"/>
    <w:rsid w:val="00F95FC0"/>
    <w:rsid w:val="00FA0188"/>
    <w:rsid w:val="00FB011B"/>
    <w:rsid w:val="00FB3FBC"/>
    <w:rsid w:val="00FB58C9"/>
    <w:rsid w:val="00FB5FCE"/>
    <w:rsid w:val="00FC0CC8"/>
    <w:rsid w:val="00FC13C4"/>
    <w:rsid w:val="00FC22AF"/>
    <w:rsid w:val="00FC58D8"/>
    <w:rsid w:val="00FC61A9"/>
    <w:rsid w:val="00FC767A"/>
    <w:rsid w:val="00FC76FC"/>
    <w:rsid w:val="00FD18DF"/>
    <w:rsid w:val="00FD25B3"/>
    <w:rsid w:val="00FD2C64"/>
    <w:rsid w:val="00FD33CA"/>
    <w:rsid w:val="00FD407C"/>
    <w:rsid w:val="00FD4F02"/>
    <w:rsid w:val="00FE25D8"/>
    <w:rsid w:val="00FE764E"/>
    <w:rsid w:val="00FE7856"/>
    <w:rsid w:val="00FF0162"/>
    <w:rsid w:val="00FF1CA3"/>
    <w:rsid w:val="00FF4872"/>
    <w:rsid w:val="00FF592A"/>
    <w:rsid w:val="00FF6AC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F2EC0FB"/>
  <w15:chartTrackingRefBased/>
  <w15:docId w15:val="{3DB14EE9-587E-4BBF-A6A1-2993093310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spacing w:line="360" w:lineRule="auto"/>
      <w:ind w:firstLine="567"/>
      <w:jc w:val="both"/>
    </w:pPr>
    <w:rPr>
      <w:sz w:val="28"/>
      <w:szCs w:val="28"/>
    </w:rPr>
  </w:style>
  <w:style w:type="paragraph" w:styleId="10">
    <w:name w:val="heading 1"/>
    <w:aliases w:val="Document Header1,H1,Введение...,Б1,Heading 1iz,Б11,Заголовок параграфа (1.),Ариал11,Заголовок 1 абб,Заголовок 1 Знак2 Знак,Заголовок 1 Знак1 Знак Знак,Заголовок 1 Знак Знак Знак Знак,Заголовок 1 Знак Знак1 Знак Знак,Заголовок 1 Знак Знак2 Зн"/>
    <w:basedOn w:val="a0"/>
    <w:next w:val="a0"/>
    <w:link w:val="11"/>
    <w:qFormat/>
    <w:pPr>
      <w:keepNext/>
      <w:keepLines/>
      <w:pageBreakBefore/>
      <w:tabs>
        <w:tab w:val="num" w:pos="1134"/>
      </w:tabs>
      <w:suppressAutoHyphens/>
      <w:spacing w:before="480" w:after="240" w:line="240" w:lineRule="auto"/>
      <w:ind w:left="1134" w:hanging="1134"/>
      <w:jc w:val="left"/>
      <w:outlineLvl w:val="0"/>
    </w:pPr>
    <w:rPr>
      <w:rFonts w:ascii="Cambria" w:hAnsi="Cambria"/>
      <w:b/>
      <w:bCs/>
      <w:kern w:val="32"/>
      <w:sz w:val="32"/>
      <w:szCs w:val="32"/>
      <w:lang w:val="x-none" w:eastAsia="x-none"/>
    </w:rPr>
  </w:style>
  <w:style w:type="paragraph" w:styleId="20">
    <w:name w:val="heading 2"/>
    <w:aliases w:val="H2,H2 Знак,Заголовок 21,2,h2,Б2,RTC,iz2,Numbered text 3,HD2,heading 2,Heading 2 Hidden,Раздел Знак,Level 2 Topic Heading,H21,Major,CHS,H2-Heading 2,l2,Header2,22,heading2,list2,A,A.B.C.,list 2,Heading2,Heading Indent No L2,H"/>
    <w:basedOn w:val="a0"/>
    <w:next w:val="a0"/>
    <w:link w:val="21"/>
    <w:qFormat/>
    <w:pPr>
      <w:keepNext/>
      <w:numPr>
        <w:ilvl w:val="1"/>
        <w:numId w:val="3"/>
      </w:numPr>
      <w:tabs>
        <w:tab w:val="clear" w:pos="360"/>
        <w:tab w:val="num" w:pos="1134"/>
      </w:tabs>
      <w:suppressAutoHyphens/>
      <w:spacing w:before="360" w:after="120" w:line="240" w:lineRule="auto"/>
      <w:ind w:left="1134" w:hanging="1134"/>
      <w:jc w:val="left"/>
      <w:outlineLvl w:val="1"/>
    </w:pPr>
    <w:rPr>
      <w:rFonts w:ascii="Cambria" w:hAnsi="Cambria"/>
      <w:b/>
      <w:bCs/>
      <w:i/>
      <w:iCs/>
      <w:lang w:val="x-none" w:eastAsia="x-none"/>
    </w:rPr>
  </w:style>
  <w:style w:type="paragraph" w:styleId="3">
    <w:name w:val="heading 3"/>
    <w:basedOn w:val="a0"/>
    <w:next w:val="a0"/>
    <w:link w:val="30"/>
    <w:uiPriority w:val="9"/>
    <w:qFormat/>
    <w:pPr>
      <w:keepNext/>
      <w:numPr>
        <w:ilvl w:val="2"/>
        <w:numId w:val="1"/>
      </w:numPr>
      <w:tabs>
        <w:tab w:val="clear" w:pos="360"/>
        <w:tab w:val="num" w:pos="1134"/>
      </w:tabs>
      <w:suppressAutoHyphens/>
      <w:spacing w:before="120" w:after="120" w:line="240" w:lineRule="auto"/>
      <w:ind w:left="1134" w:hanging="1134"/>
      <w:jc w:val="left"/>
      <w:outlineLvl w:val="2"/>
    </w:pPr>
    <w:rPr>
      <w:rFonts w:ascii="Cambria" w:hAnsi="Cambria"/>
      <w:b/>
      <w:bCs/>
      <w:sz w:val="26"/>
      <w:szCs w:val="26"/>
      <w:lang w:val="x-none" w:eastAsia="x-none"/>
    </w:rPr>
  </w:style>
  <w:style w:type="paragraph" w:styleId="4">
    <w:name w:val="heading 4"/>
    <w:basedOn w:val="a0"/>
    <w:next w:val="a0"/>
    <w:link w:val="40"/>
    <w:uiPriority w:val="9"/>
    <w:qFormat/>
    <w:pPr>
      <w:keepNext/>
      <w:numPr>
        <w:ilvl w:val="3"/>
        <w:numId w:val="1"/>
      </w:numPr>
      <w:tabs>
        <w:tab w:val="clear" w:pos="360"/>
        <w:tab w:val="num" w:pos="1134"/>
      </w:tabs>
      <w:suppressAutoHyphens/>
      <w:spacing w:before="240" w:after="120" w:line="240" w:lineRule="auto"/>
      <w:ind w:left="1134" w:hanging="1134"/>
      <w:outlineLvl w:val="3"/>
    </w:pPr>
    <w:rPr>
      <w:rFonts w:ascii="Calibri" w:hAnsi="Calibri"/>
      <w:b/>
      <w:bCs/>
      <w:lang w:val="x-none" w:eastAsia="x-none"/>
    </w:rPr>
  </w:style>
  <w:style w:type="paragraph" w:styleId="5">
    <w:name w:val="heading 5"/>
    <w:basedOn w:val="a0"/>
    <w:next w:val="a0"/>
    <w:link w:val="50"/>
    <w:uiPriority w:val="9"/>
    <w:qFormat/>
    <w:pPr>
      <w:keepNext/>
      <w:numPr>
        <w:ilvl w:val="4"/>
        <w:numId w:val="2"/>
      </w:numPr>
      <w:tabs>
        <w:tab w:val="clear" w:pos="360"/>
        <w:tab w:val="num" w:pos="1080"/>
      </w:tabs>
      <w:suppressAutoHyphens/>
      <w:spacing w:before="60"/>
      <w:ind w:left="1080" w:hanging="1080"/>
      <w:outlineLvl w:val="4"/>
    </w:pPr>
    <w:rPr>
      <w:rFonts w:ascii="Calibri" w:hAnsi="Calibri"/>
      <w:b/>
      <w:bCs/>
      <w:i/>
      <w:iCs/>
      <w:sz w:val="26"/>
      <w:szCs w:val="26"/>
      <w:lang w:val="x-none" w:eastAsia="x-none"/>
    </w:rPr>
  </w:style>
  <w:style w:type="paragraph" w:styleId="6">
    <w:name w:val="heading 6"/>
    <w:basedOn w:val="a0"/>
    <w:next w:val="a0"/>
    <w:link w:val="60"/>
    <w:uiPriority w:val="9"/>
    <w:qFormat/>
    <w:pPr>
      <w:widowControl w:val="0"/>
      <w:numPr>
        <w:ilvl w:val="5"/>
        <w:numId w:val="2"/>
      </w:numPr>
      <w:tabs>
        <w:tab w:val="clear" w:pos="360"/>
        <w:tab w:val="num" w:pos="1080"/>
      </w:tabs>
      <w:suppressAutoHyphens/>
      <w:spacing w:before="240" w:after="60"/>
      <w:ind w:left="1080" w:hanging="1080"/>
      <w:outlineLvl w:val="5"/>
    </w:pPr>
    <w:rPr>
      <w:rFonts w:ascii="Calibri" w:hAnsi="Calibri"/>
      <w:b/>
      <w:bCs/>
      <w:sz w:val="20"/>
      <w:szCs w:val="20"/>
      <w:lang w:val="x-none" w:eastAsia="x-none"/>
    </w:rPr>
  </w:style>
  <w:style w:type="paragraph" w:styleId="7">
    <w:name w:val="heading 7"/>
    <w:basedOn w:val="a0"/>
    <w:next w:val="a0"/>
    <w:link w:val="70"/>
    <w:uiPriority w:val="9"/>
    <w:qFormat/>
    <w:pPr>
      <w:widowControl w:val="0"/>
      <w:numPr>
        <w:ilvl w:val="6"/>
        <w:numId w:val="2"/>
      </w:numPr>
      <w:tabs>
        <w:tab w:val="clear" w:pos="360"/>
        <w:tab w:val="num" w:pos="1440"/>
      </w:tabs>
      <w:suppressAutoHyphens/>
      <w:spacing w:before="240" w:after="60"/>
      <w:ind w:left="1440" w:hanging="1440"/>
      <w:outlineLvl w:val="6"/>
    </w:pPr>
    <w:rPr>
      <w:rFonts w:ascii="Calibri" w:hAnsi="Calibri"/>
      <w:sz w:val="24"/>
      <w:szCs w:val="24"/>
      <w:lang w:val="x-none" w:eastAsia="x-none"/>
    </w:rPr>
  </w:style>
  <w:style w:type="paragraph" w:styleId="8">
    <w:name w:val="heading 8"/>
    <w:basedOn w:val="a0"/>
    <w:next w:val="a0"/>
    <w:link w:val="81"/>
    <w:uiPriority w:val="9"/>
    <w:qFormat/>
    <w:pPr>
      <w:widowControl w:val="0"/>
      <w:numPr>
        <w:ilvl w:val="7"/>
        <w:numId w:val="2"/>
      </w:numPr>
      <w:tabs>
        <w:tab w:val="clear" w:pos="360"/>
        <w:tab w:val="num" w:pos="1440"/>
      </w:tabs>
      <w:suppressAutoHyphens/>
      <w:spacing w:before="240" w:after="60"/>
      <w:ind w:left="1440" w:hanging="1440"/>
      <w:outlineLvl w:val="7"/>
    </w:pPr>
    <w:rPr>
      <w:rFonts w:ascii="Calibri" w:hAnsi="Calibri"/>
      <w:i/>
      <w:iCs/>
      <w:sz w:val="24"/>
      <w:szCs w:val="24"/>
      <w:lang w:val="x-none" w:eastAsia="x-none"/>
    </w:rPr>
  </w:style>
  <w:style w:type="paragraph" w:styleId="9">
    <w:name w:val="heading 9"/>
    <w:basedOn w:val="a0"/>
    <w:next w:val="a0"/>
    <w:link w:val="90"/>
    <w:uiPriority w:val="9"/>
    <w:qFormat/>
    <w:pPr>
      <w:widowControl w:val="0"/>
      <w:numPr>
        <w:ilvl w:val="8"/>
        <w:numId w:val="2"/>
      </w:numPr>
      <w:tabs>
        <w:tab w:val="clear" w:pos="360"/>
        <w:tab w:val="num" w:pos="1800"/>
      </w:tabs>
      <w:suppressAutoHyphens/>
      <w:spacing w:before="240" w:after="60"/>
      <w:ind w:left="1800" w:hanging="1800"/>
      <w:outlineLvl w:val="8"/>
    </w:pPr>
    <w:rPr>
      <w:rFonts w:ascii="Cambria" w:hAnsi="Cambria"/>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1">
    <w:name w:val="Заголовок 1 Знак"/>
    <w:aliases w:val="Document Header1 Знак,H1 Знак,Введение... Знак,Б1 Знак,Heading 1iz Знак,Б11 Знак,Заголовок параграфа (1.) Знак,Ариал11 Знак,Заголовок 1 абб Знак,Заголовок 1 Знак2 Знак Знак,Заголовок 1 Знак1 Знак Знак Знак,Заголовок 1 Знак Знак2 Зн Знак"/>
    <w:link w:val="10"/>
    <w:rPr>
      <w:rFonts w:ascii="Cambria" w:hAnsi="Cambria"/>
      <w:b/>
      <w:bCs/>
      <w:kern w:val="32"/>
      <w:sz w:val="32"/>
      <w:szCs w:val="32"/>
      <w:lang w:val="x-none" w:eastAsia="x-none"/>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link w:val="20"/>
    <w:rPr>
      <w:rFonts w:ascii="Cambria" w:hAnsi="Cambria"/>
      <w:b/>
      <w:bCs/>
      <w:i/>
      <w:iCs/>
      <w:sz w:val="28"/>
      <w:szCs w:val="28"/>
      <w:lang w:val="x-none" w:eastAsia="x-none"/>
    </w:rPr>
  </w:style>
  <w:style w:type="character" w:customStyle="1" w:styleId="30">
    <w:name w:val="Заголовок 3 Знак"/>
    <w:link w:val="3"/>
    <w:uiPriority w:val="9"/>
    <w:rPr>
      <w:rFonts w:ascii="Cambria" w:hAnsi="Cambria"/>
      <w:b/>
      <w:bCs/>
      <w:sz w:val="26"/>
      <w:szCs w:val="26"/>
      <w:lang w:val="x-none" w:eastAsia="x-none"/>
    </w:rPr>
  </w:style>
  <w:style w:type="character" w:customStyle="1" w:styleId="40">
    <w:name w:val="Заголовок 4 Знак"/>
    <w:link w:val="4"/>
    <w:uiPriority w:val="9"/>
    <w:rPr>
      <w:rFonts w:ascii="Calibri" w:hAnsi="Calibri"/>
      <w:b/>
      <w:bCs/>
      <w:sz w:val="28"/>
      <w:szCs w:val="28"/>
      <w:lang w:val="x-none" w:eastAsia="x-none"/>
    </w:rPr>
  </w:style>
  <w:style w:type="character" w:customStyle="1" w:styleId="50">
    <w:name w:val="Заголовок 5 Знак"/>
    <w:link w:val="5"/>
    <w:uiPriority w:val="9"/>
    <w:rPr>
      <w:rFonts w:ascii="Calibri" w:hAnsi="Calibri"/>
      <w:b/>
      <w:bCs/>
      <w:i/>
      <w:iCs/>
      <w:sz w:val="26"/>
      <w:szCs w:val="26"/>
      <w:lang w:val="x-none" w:eastAsia="x-none"/>
    </w:rPr>
  </w:style>
  <w:style w:type="character" w:customStyle="1" w:styleId="60">
    <w:name w:val="Заголовок 6 Знак"/>
    <w:link w:val="6"/>
    <w:uiPriority w:val="9"/>
    <w:rPr>
      <w:rFonts w:ascii="Calibri" w:hAnsi="Calibri"/>
      <w:b/>
      <w:bCs/>
      <w:lang w:val="x-none" w:eastAsia="x-none"/>
    </w:rPr>
  </w:style>
  <w:style w:type="character" w:customStyle="1" w:styleId="70">
    <w:name w:val="Заголовок 7 Знак"/>
    <w:link w:val="7"/>
    <w:uiPriority w:val="9"/>
    <w:rPr>
      <w:rFonts w:ascii="Calibri" w:hAnsi="Calibri"/>
      <w:sz w:val="24"/>
      <w:szCs w:val="24"/>
      <w:lang w:val="x-none" w:eastAsia="x-none"/>
    </w:rPr>
  </w:style>
  <w:style w:type="character" w:customStyle="1" w:styleId="81">
    <w:name w:val="Заголовок 8 Знак"/>
    <w:link w:val="8"/>
    <w:uiPriority w:val="9"/>
    <w:rPr>
      <w:rFonts w:ascii="Calibri" w:hAnsi="Calibri"/>
      <w:i/>
      <w:iCs/>
      <w:sz w:val="24"/>
      <w:szCs w:val="24"/>
      <w:lang w:val="x-none" w:eastAsia="x-none"/>
    </w:rPr>
  </w:style>
  <w:style w:type="character" w:customStyle="1" w:styleId="90">
    <w:name w:val="Заголовок 9 Знак"/>
    <w:link w:val="9"/>
    <w:uiPriority w:val="9"/>
    <w:rPr>
      <w:rFonts w:ascii="Cambria" w:hAnsi="Cambria"/>
      <w:lang w:val="x-none" w:eastAsia="x-none"/>
    </w:rPr>
  </w:style>
  <w:style w:type="paragraph" w:styleId="a4">
    <w:name w:val="Balloon Text"/>
    <w:basedOn w:val="a0"/>
    <w:link w:val="a5"/>
    <w:uiPriority w:val="99"/>
    <w:semiHidden/>
    <w:rPr>
      <w:rFonts w:ascii="Tahoma" w:hAnsi="Tahoma"/>
      <w:sz w:val="16"/>
      <w:szCs w:val="16"/>
      <w:lang w:val="x-none" w:eastAsia="x-none"/>
    </w:rPr>
  </w:style>
  <w:style w:type="character" w:customStyle="1" w:styleId="a5">
    <w:name w:val="Текст выноски Знак"/>
    <w:link w:val="a4"/>
    <w:uiPriority w:val="99"/>
    <w:semiHidden/>
    <w:rPr>
      <w:rFonts w:ascii="Tahoma" w:hAnsi="Tahoma" w:cs="Tahoma"/>
      <w:sz w:val="16"/>
      <w:szCs w:val="16"/>
    </w:rPr>
  </w:style>
  <w:style w:type="paragraph" w:styleId="a6">
    <w:name w:val="header"/>
    <w:basedOn w:val="a0"/>
    <w:link w:val="a7"/>
    <w:uiPriority w:val="99"/>
    <w:pPr>
      <w:pBdr>
        <w:bottom w:val="single" w:sz="4" w:space="1" w:color="auto"/>
      </w:pBdr>
      <w:tabs>
        <w:tab w:val="center" w:pos="4153"/>
        <w:tab w:val="right" w:pos="8306"/>
      </w:tabs>
      <w:spacing w:line="240" w:lineRule="auto"/>
      <w:ind w:firstLine="0"/>
      <w:jc w:val="center"/>
    </w:pPr>
    <w:rPr>
      <w:lang w:val="x-none" w:eastAsia="x-none"/>
    </w:rPr>
  </w:style>
  <w:style w:type="character" w:customStyle="1" w:styleId="a7">
    <w:name w:val="Верхний колонтитул Знак"/>
    <w:link w:val="a6"/>
    <w:uiPriority w:val="99"/>
    <w:semiHidden/>
    <w:rPr>
      <w:sz w:val="28"/>
      <w:szCs w:val="28"/>
    </w:rPr>
  </w:style>
  <w:style w:type="paragraph" w:styleId="a8">
    <w:name w:val="footer"/>
    <w:basedOn w:val="a0"/>
    <w:link w:val="a9"/>
    <w:uiPriority w:val="99"/>
    <w:pPr>
      <w:tabs>
        <w:tab w:val="center" w:pos="4253"/>
        <w:tab w:val="right" w:pos="9356"/>
      </w:tabs>
      <w:spacing w:line="240" w:lineRule="auto"/>
      <w:ind w:firstLine="0"/>
    </w:pPr>
    <w:rPr>
      <w:lang w:val="x-none" w:eastAsia="x-none"/>
    </w:rPr>
  </w:style>
  <w:style w:type="character" w:customStyle="1" w:styleId="a9">
    <w:name w:val="Нижний колонтитул Знак"/>
    <w:link w:val="a8"/>
    <w:uiPriority w:val="99"/>
    <w:semiHidden/>
    <w:rPr>
      <w:sz w:val="28"/>
      <w:szCs w:val="28"/>
    </w:rPr>
  </w:style>
  <w:style w:type="character" w:styleId="aa">
    <w:name w:val="Hyperlink"/>
    <w:uiPriority w:val="99"/>
    <w:rPr>
      <w:color w:val="0000FF"/>
      <w:u w:val="single"/>
    </w:rPr>
  </w:style>
  <w:style w:type="character" w:styleId="ab">
    <w:name w:val="footnote reference"/>
    <w:uiPriority w:val="99"/>
    <w:rPr>
      <w:vertAlign w:val="superscript"/>
    </w:rPr>
  </w:style>
  <w:style w:type="character" w:styleId="ac">
    <w:name w:val="page number"/>
    <w:uiPriority w:val="99"/>
    <w:rPr>
      <w:rFonts w:ascii="Times New Roman" w:hAnsi="Times New Roman" w:cs="Times New Roman"/>
      <w:sz w:val="20"/>
      <w:szCs w:val="20"/>
    </w:rPr>
  </w:style>
  <w:style w:type="paragraph" w:styleId="12">
    <w:name w:val="toc 1"/>
    <w:basedOn w:val="a0"/>
    <w:next w:val="a0"/>
    <w:autoRedefine/>
    <w:uiPriority w:val="99"/>
    <w:semiHidden/>
    <w:pPr>
      <w:tabs>
        <w:tab w:val="left" w:pos="540"/>
        <w:tab w:val="right" w:leader="dot" w:pos="10195"/>
      </w:tabs>
      <w:spacing w:before="240" w:after="120" w:line="240" w:lineRule="auto"/>
      <w:ind w:left="539" w:right="1134" w:hanging="539"/>
      <w:jc w:val="left"/>
    </w:pPr>
    <w:rPr>
      <w:b/>
      <w:bCs/>
      <w:caps/>
      <w:noProof/>
    </w:rPr>
  </w:style>
  <w:style w:type="paragraph" w:styleId="22">
    <w:name w:val="toc 2"/>
    <w:basedOn w:val="a0"/>
    <w:next w:val="a0"/>
    <w:autoRedefine/>
    <w:uiPriority w:val="99"/>
    <w:semiHidden/>
    <w:pPr>
      <w:tabs>
        <w:tab w:val="left" w:pos="1080"/>
        <w:tab w:val="right" w:leader="dot" w:pos="10195"/>
      </w:tabs>
      <w:spacing w:before="120" w:after="120" w:line="240" w:lineRule="auto"/>
      <w:ind w:left="1134" w:right="1134" w:hanging="594"/>
      <w:jc w:val="left"/>
    </w:pPr>
    <w:rPr>
      <w:b/>
      <w:bCs/>
      <w:noProof/>
      <w:sz w:val="24"/>
      <w:szCs w:val="24"/>
    </w:rPr>
  </w:style>
  <w:style w:type="paragraph" w:styleId="31">
    <w:name w:val="toc 3"/>
    <w:basedOn w:val="a0"/>
    <w:next w:val="a0"/>
    <w:autoRedefine/>
    <w:uiPriority w:val="99"/>
    <w:semiHidden/>
    <w:pPr>
      <w:tabs>
        <w:tab w:val="left" w:pos="1980"/>
        <w:tab w:val="right" w:leader="dot" w:pos="10195"/>
      </w:tabs>
      <w:spacing w:after="120" w:line="240" w:lineRule="auto"/>
      <w:ind w:left="1979" w:right="1134" w:hanging="902"/>
      <w:jc w:val="left"/>
    </w:pPr>
    <w:rPr>
      <w:noProof/>
      <w:sz w:val="24"/>
      <w:szCs w:val="24"/>
    </w:rPr>
  </w:style>
  <w:style w:type="paragraph" w:styleId="41">
    <w:name w:val="toc 4"/>
    <w:basedOn w:val="a0"/>
    <w:next w:val="a0"/>
    <w:autoRedefine/>
    <w:uiPriority w:val="99"/>
    <w:semiHidden/>
    <w:pPr>
      <w:tabs>
        <w:tab w:val="left" w:pos="2268"/>
        <w:tab w:val="right" w:leader="dot" w:pos="10195"/>
      </w:tabs>
      <w:spacing w:after="60" w:line="240" w:lineRule="auto"/>
      <w:ind w:left="2268" w:right="1134" w:hanging="567"/>
      <w:jc w:val="left"/>
    </w:pPr>
    <w:rPr>
      <w:sz w:val="24"/>
      <w:szCs w:val="24"/>
    </w:rPr>
  </w:style>
  <w:style w:type="character" w:styleId="ad">
    <w:name w:val="FollowedHyperlink"/>
    <w:uiPriority w:val="99"/>
    <w:rPr>
      <w:color w:val="800080"/>
      <w:u w:val="single"/>
    </w:rPr>
  </w:style>
  <w:style w:type="paragraph" w:styleId="ae">
    <w:name w:val="Document Map"/>
    <w:basedOn w:val="a0"/>
    <w:link w:val="af"/>
    <w:uiPriority w:val="99"/>
    <w:semiHidden/>
    <w:pPr>
      <w:shd w:val="clear" w:color="auto" w:fill="000080"/>
    </w:pPr>
    <w:rPr>
      <w:rFonts w:ascii="Tahoma" w:hAnsi="Tahoma"/>
      <w:sz w:val="16"/>
      <w:szCs w:val="16"/>
      <w:lang w:val="x-none" w:eastAsia="x-none"/>
    </w:rPr>
  </w:style>
  <w:style w:type="character" w:customStyle="1" w:styleId="af">
    <w:name w:val="Схема документа Знак"/>
    <w:link w:val="ae"/>
    <w:uiPriority w:val="99"/>
    <w:semiHidden/>
    <w:rPr>
      <w:rFonts w:ascii="Tahoma" w:hAnsi="Tahoma" w:cs="Tahoma"/>
      <w:sz w:val="16"/>
      <w:szCs w:val="16"/>
    </w:rPr>
  </w:style>
  <w:style w:type="paragraph" w:customStyle="1" w:styleId="af0">
    <w:name w:val="Таблица шапка"/>
    <w:basedOn w:val="a0"/>
    <w:pPr>
      <w:keepNext/>
      <w:spacing w:before="40" w:after="40" w:line="240" w:lineRule="auto"/>
      <w:ind w:left="57" w:right="57" w:firstLine="0"/>
      <w:jc w:val="left"/>
    </w:pPr>
    <w:rPr>
      <w:sz w:val="22"/>
      <w:szCs w:val="22"/>
    </w:rPr>
  </w:style>
  <w:style w:type="paragraph" w:styleId="af1">
    <w:name w:val="footnote text"/>
    <w:basedOn w:val="a0"/>
    <w:link w:val="af2"/>
    <w:uiPriority w:val="99"/>
    <w:pPr>
      <w:spacing w:line="240" w:lineRule="auto"/>
    </w:pPr>
    <w:rPr>
      <w:sz w:val="20"/>
      <w:szCs w:val="20"/>
      <w:lang w:val="x-none" w:eastAsia="x-none"/>
    </w:rPr>
  </w:style>
  <w:style w:type="character" w:customStyle="1" w:styleId="af2">
    <w:name w:val="Текст сноски Знак"/>
    <w:link w:val="af1"/>
    <w:uiPriority w:val="99"/>
    <w:rPr>
      <w:sz w:val="20"/>
      <w:szCs w:val="20"/>
    </w:rPr>
  </w:style>
  <w:style w:type="paragraph" w:customStyle="1" w:styleId="af3">
    <w:name w:val="Таблица текст"/>
    <w:basedOn w:val="a0"/>
    <w:link w:val="af4"/>
    <w:pPr>
      <w:spacing w:before="40" w:after="40" w:line="240" w:lineRule="auto"/>
      <w:ind w:left="57" w:right="57" w:firstLine="0"/>
      <w:jc w:val="left"/>
    </w:pPr>
    <w:rPr>
      <w:sz w:val="24"/>
      <w:szCs w:val="24"/>
      <w:lang w:val="x-none" w:eastAsia="x-none"/>
    </w:rPr>
  </w:style>
  <w:style w:type="paragraph" w:styleId="af5">
    <w:name w:val="caption"/>
    <w:basedOn w:val="a0"/>
    <w:next w:val="a0"/>
    <w:uiPriority w:val="99"/>
    <w:qFormat/>
    <w:pPr>
      <w:pageBreakBefore/>
      <w:suppressAutoHyphens/>
      <w:spacing w:before="120" w:after="120" w:line="240" w:lineRule="auto"/>
      <w:ind w:firstLine="0"/>
    </w:pPr>
    <w:rPr>
      <w:i/>
      <w:iCs/>
      <w:sz w:val="24"/>
      <w:szCs w:val="24"/>
    </w:rPr>
  </w:style>
  <w:style w:type="paragraph" w:styleId="51">
    <w:name w:val="toc 5"/>
    <w:basedOn w:val="a0"/>
    <w:next w:val="a0"/>
    <w:autoRedefine/>
    <w:uiPriority w:val="99"/>
    <w:semiHidden/>
    <w:pPr>
      <w:ind w:left="1120"/>
      <w:jc w:val="left"/>
    </w:pPr>
    <w:rPr>
      <w:sz w:val="18"/>
      <w:szCs w:val="18"/>
    </w:rPr>
  </w:style>
  <w:style w:type="paragraph" w:styleId="61">
    <w:name w:val="toc 6"/>
    <w:basedOn w:val="a0"/>
    <w:next w:val="a0"/>
    <w:autoRedefine/>
    <w:uiPriority w:val="99"/>
    <w:semiHidden/>
    <w:pPr>
      <w:ind w:left="1400"/>
      <w:jc w:val="left"/>
    </w:pPr>
    <w:rPr>
      <w:sz w:val="18"/>
      <w:szCs w:val="18"/>
    </w:rPr>
  </w:style>
  <w:style w:type="paragraph" w:styleId="71">
    <w:name w:val="toc 7"/>
    <w:basedOn w:val="a0"/>
    <w:next w:val="a0"/>
    <w:autoRedefine/>
    <w:uiPriority w:val="99"/>
    <w:semiHidden/>
    <w:pPr>
      <w:ind w:left="1680"/>
      <w:jc w:val="left"/>
    </w:pPr>
    <w:rPr>
      <w:sz w:val="18"/>
      <w:szCs w:val="18"/>
    </w:rPr>
  </w:style>
  <w:style w:type="paragraph" w:styleId="82">
    <w:name w:val="toc 8"/>
    <w:basedOn w:val="a0"/>
    <w:next w:val="a0"/>
    <w:autoRedefine/>
    <w:uiPriority w:val="99"/>
    <w:semiHidden/>
    <w:pPr>
      <w:ind w:left="1960"/>
      <w:jc w:val="left"/>
    </w:pPr>
    <w:rPr>
      <w:sz w:val="18"/>
      <w:szCs w:val="18"/>
    </w:rPr>
  </w:style>
  <w:style w:type="paragraph" w:styleId="91">
    <w:name w:val="toc 9"/>
    <w:basedOn w:val="a0"/>
    <w:next w:val="a0"/>
    <w:autoRedefine/>
    <w:uiPriority w:val="99"/>
    <w:semiHidden/>
    <w:pPr>
      <w:ind w:left="2240"/>
      <w:jc w:val="left"/>
    </w:pPr>
    <w:rPr>
      <w:sz w:val="18"/>
      <w:szCs w:val="18"/>
    </w:rPr>
  </w:style>
  <w:style w:type="paragraph" w:customStyle="1" w:styleId="af6">
    <w:name w:val="маркированный"/>
    <w:basedOn w:val="a0"/>
    <w:uiPriority w:val="99"/>
    <w:pPr>
      <w:ind w:firstLine="0"/>
    </w:pPr>
  </w:style>
  <w:style w:type="paragraph" w:customStyle="1" w:styleId="af7">
    <w:name w:val="Пункт"/>
    <w:basedOn w:val="a0"/>
    <w:pPr>
      <w:numPr>
        <w:ilvl w:val="2"/>
        <w:numId w:val="3"/>
      </w:numPr>
    </w:pPr>
  </w:style>
  <w:style w:type="character" w:customStyle="1" w:styleId="af8">
    <w:name w:val="Пункт Знак"/>
    <w:uiPriority w:val="99"/>
    <w:rPr>
      <w:sz w:val="28"/>
      <w:szCs w:val="28"/>
      <w:lang w:val="ru-RU" w:eastAsia="ru-RU"/>
    </w:rPr>
  </w:style>
  <w:style w:type="paragraph" w:customStyle="1" w:styleId="af9">
    <w:name w:val="Подпункт"/>
    <w:basedOn w:val="af7"/>
    <w:link w:val="13"/>
    <w:pPr>
      <w:numPr>
        <w:ilvl w:val="3"/>
      </w:numPr>
    </w:pPr>
    <w:rPr>
      <w:lang w:val="x-none" w:eastAsia="x-none"/>
    </w:rPr>
  </w:style>
  <w:style w:type="character" w:customStyle="1" w:styleId="afa">
    <w:name w:val="Подпункт Знак"/>
    <w:uiPriority w:val="99"/>
  </w:style>
  <w:style w:type="character" w:customStyle="1" w:styleId="afb">
    <w:name w:val="комментарий"/>
    <w:rPr>
      <w:b/>
      <w:bCs/>
      <w:i/>
      <w:iCs/>
      <w:shd w:val="clear" w:color="auto" w:fill="FFFF99"/>
    </w:rPr>
  </w:style>
  <w:style w:type="paragraph" w:customStyle="1" w:styleId="-2">
    <w:name w:val="Пункт-2"/>
    <w:basedOn w:val="af7"/>
    <w:uiPriority w:val="99"/>
    <w:pPr>
      <w:keepNext/>
      <w:outlineLvl w:val="2"/>
    </w:pPr>
    <w:rPr>
      <w:b/>
      <w:bCs/>
    </w:rPr>
  </w:style>
  <w:style w:type="paragraph" w:customStyle="1" w:styleId="afc">
    <w:name w:val="Подподпункт"/>
    <w:basedOn w:val="af9"/>
    <w:link w:val="afd"/>
    <w:pPr>
      <w:numPr>
        <w:ilvl w:val="4"/>
      </w:numPr>
    </w:pPr>
  </w:style>
  <w:style w:type="paragraph" w:styleId="afe">
    <w:name w:val="List Number"/>
    <w:basedOn w:val="a0"/>
    <w:uiPriority w:val="99"/>
    <w:pPr>
      <w:autoSpaceDE w:val="0"/>
      <w:autoSpaceDN w:val="0"/>
      <w:spacing w:before="60"/>
      <w:ind w:firstLine="0"/>
    </w:pPr>
  </w:style>
  <w:style w:type="paragraph" w:customStyle="1" w:styleId="aff">
    <w:name w:val="Текст таблицы"/>
    <w:basedOn w:val="a0"/>
    <w:uiPriority w:val="99"/>
    <w:pPr>
      <w:spacing w:before="40" w:after="40" w:line="240" w:lineRule="auto"/>
      <w:ind w:left="57" w:right="57" w:firstLine="0"/>
      <w:jc w:val="left"/>
    </w:pPr>
    <w:rPr>
      <w:sz w:val="24"/>
      <w:szCs w:val="24"/>
    </w:rPr>
  </w:style>
  <w:style w:type="paragraph" w:customStyle="1" w:styleId="aff0">
    <w:name w:val="Пункт б/н"/>
    <w:basedOn w:val="a0"/>
    <w:uiPriority w:val="99"/>
    <w:pPr>
      <w:tabs>
        <w:tab w:val="left" w:pos="1134"/>
      </w:tabs>
    </w:pPr>
  </w:style>
  <w:style w:type="paragraph" w:styleId="aff1">
    <w:name w:val="List Bullet"/>
    <w:basedOn w:val="a0"/>
    <w:autoRedefine/>
    <w:uiPriority w:val="99"/>
    <w:pPr>
      <w:ind w:firstLine="0"/>
    </w:pPr>
  </w:style>
  <w:style w:type="paragraph" w:styleId="23">
    <w:name w:val="Body Text 2"/>
    <w:basedOn w:val="a0"/>
    <w:link w:val="24"/>
    <w:uiPriority w:val="99"/>
    <w:pPr>
      <w:spacing w:line="240" w:lineRule="auto"/>
      <w:ind w:left="5760" w:firstLine="0"/>
      <w:jc w:val="left"/>
    </w:pPr>
    <w:rPr>
      <w:lang w:val="x-none" w:eastAsia="x-none"/>
    </w:rPr>
  </w:style>
  <w:style w:type="character" w:customStyle="1" w:styleId="24">
    <w:name w:val="Основной текст 2 Знак"/>
    <w:link w:val="23"/>
    <w:uiPriority w:val="99"/>
    <w:semiHidden/>
    <w:rPr>
      <w:sz w:val="28"/>
      <w:szCs w:val="28"/>
    </w:rPr>
  </w:style>
  <w:style w:type="paragraph" w:styleId="aff2">
    <w:name w:val="annotation text"/>
    <w:basedOn w:val="a0"/>
    <w:link w:val="aff3"/>
    <w:semiHidden/>
    <w:rsid w:val="00AE5917"/>
    <w:rPr>
      <w:sz w:val="20"/>
      <w:szCs w:val="20"/>
    </w:rPr>
  </w:style>
  <w:style w:type="character" w:styleId="aff4">
    <w:name w:val="annotation reference"/>
    <w:semiHidden/>
    <w:rsid w:val="00AE5917"/>
    <w:rPr>
      <w:sz w:val="16"/>
    </w:rPr>
  </w:style>
  <w:style w:type="paragraph" w:customStyle="1" w:styleId="32">
    <w:name w:val="Пункт_3"/>
    <w:basedOn w:val="a0"/>
    <w:uiPriority w:val="99"/>
    <w:rsid w:val="00B828F6"/>
    <w:pPr>
      <w:spacing w:line="240" w:lineRule="auto"/>
      <w:ind w:firstLine="0"/>
    </w:pPr>
  </w:style>
  <w:style w:type="paragraph" w:styleId="aff5">
    <w:name w:val="annotation subject"/>
    <w:basedOn w:val="aff2"/>
    <w:next w:val="aff2"/>
    <w:link w:val="aff6"/>
    <w:uiPriority w:val="99"/>
    <w:semiHidden/>
    <w:unhideWhenUsed/>
    <w:rsid w:val="004157C5"/>
    <w:rPr>
      <w:b/>
      <w:bCs/>
      <w:lang w:val="x-none" w:eastAsia="x-none"/>
    </w:rPr>
  </w:style>
  <w:style w:type="character" w:customStyle="1" w:styleId="aff3">
    <w:name w:val="Текст примечания Знак"/>
    <w:basedOn w:val="a1"/>
    <w:link w:val="aff2"/>
    <w:semiHidden/>
    <w:rsid w:val="004157C5"/>
  </w:style>
  <w:style w:type="character" w:customStyle="1" w:styleId="aff6">
    <w:name w:val="Тема примечания Знак"/>
    <w:link w:val="aff5"/>
    <w:uiPriority w:val="99"/>
    <w:semiHidden/>
    <w:rsid w:val="004157C5"/>
    <w:rPr>
      <w:b/>
      <w:bCs/>
    </w:rPr>
  </w:style>
  <w:style w:type="paragraph" w:customStyle="1" w:styleId="Text">
    <w:name w:val="Text"/>
    <w:basedOn w:val="a0"/>
    <w:rsid w:val="008D745B"/>
    <w:pPr>
      <w:spacing w:after="120"/>
      <w:ind w:left="1418" w:firstLine="0"/>
    </w:pPr>
    <w:rPr>
      <w:rFonts w:ascii="Arial" w:hAnsi="Arial"/>
      <w:sz w:val="20"/>
      <w:szCs w:val="24"/>
      <w:lang w:eastAsia="en-US"/>
    </w:rPr>
  </w:style>
  <w:style w:type="paragraph" w:customStyle="1" w:styleId="aff7">
    <w:name w:val="[Основной абзац]"/>
    <w:basedOn w:val="a0"/>
    <w:uiPriority w:val="99"/>
    <w:rsid w:val="009815EA"/>
    <w:pPr>
      <w:widowControl w:val="0"/>
      <w:autoSpaceDE w:val="0"/>
      <w:autoSpaceDN w:val="0"/>
      <w:adjustRightInd w:val="0"/>
      <w:spacing w:line="288" w:lineRule="auto"/>
      <w:ind w:firstLine="0"/>
      <w:jc w:val="left"/>
      <w:textAlignment w:val="center"/>
    </w:pPr>
    <w:rPr>
      <w:rFonts w:ascii="MinionPro-Regular" w:eastAsia="Cambria" w:hAnsi="MinionPro-Regular" w:cs="MinionPro-Regular"/>
      <w:color w:val="000000"/>
      <w:sz w:val="24"/>
      <w:szCs w:val="24"/>
      <w:lang w:eastAsia="en-US"/>
    </w:rPr>
  </w:style>
  <w:style w:type="character" w:customStyle="1" w:styleId="apple-converted-space">
    <w:name w:val="apple-converted-space"/>
    <w:rsid w:val="009815EA"/>
  </w:style>
  <w:style w:type="paragraph" w:customStyle="1" w:styleId="14">
    <w:name w:val="Пункт Знак1"/>
    <w:basedOn w:val="a0"/>
    <w:rsid w:val="005C42E5"/>
    <w:pPr>
      <w:tabs>
        <w:tab w:val="num" w:pos="1134"/>
      </w:tabs>
      <w:ind w:left="1134" w:hanging="1134"/>
    </w:pPr>
    <w:rPr>
      <w:snapToGrid w:val="0"/>
      <w:szCs w:val="20"/>
      <w:lang w:val="x-none" w:eastAsia="x-none"/>
    </w:rPr>
  </w:style>
  <w:style w:type="paragraph" w:customStyle="1" w:styleId="2">
    <w:name w:val="Пункт2 Знак"/>
    <w:basedOn w:val="14"/>
    <w:link w:val="25"/>
    <w:rsid w:val="005C42E5"/>
    <w:pPr>
      <w:keepNext/>
      <w:numPr>
        <w:ilvl w:val="2"/>
        <w:numId w:val="3"/>
      </w:numPr>
      <w:tabs>
        <w:tab w:val="clear" w:pos="360"/>
        <w:tab w:val="num" w:pos="1134"/>
      </w:tabs>
      <w:suppressAutoHyphens/>
      <w:spacing w:before="240" w:after="120" w:line="240" w:lineRule="auto"/>
      <w:ind w:left="1134" w:hanging="1134"/>
      <w:jc w:val="left"/>
      <w:outlineLvl w:val="2"/>
    </w:pPr>
    <w:rPr>
      <w:b/>
    </w:rPr>
  </w:style>
  <w:style w:type="character" w:customStyle="1" w:styleId="25">
    <w:name w:val="Пункт2 Знак Знак"/>
    <w:link w:val="2"/>
    <w:rsid w:val="005C42E5"/>
    <w:rPr>
      <w:b/>
      <w:snapToGrid w:val="0"/>
      <w:sz w:val="28"/>
      <w:lang w:val="x-none" w:eastAsia="x-none"/>
    </w:rPr>
  </w:style>
  <w:style w:type="character" w:customStyle="1" w:styleId="13">
    <w:name w:val="Подпункт Знак1"/>
    <w:link w:val="af9"/>
    <w:rsid w:val="005C42E5"/>
    <w:rPr>
      <w:sz w:val="28"/>
      <w:szCs w:val="28"/>
      <w:lang w:val="x-none" w:eastAsia="x-none"/>
    </w:rPr>
  </w:style>
  <w:style w:type="paragraph" w:styleId="aff8">
    <w:name w:val="Body Text Indent"/>
    <w:basedOn w:val="a0"/>
    <w:link w:val="aff9"/>
    <w:uiPriority w:val="99"/>
    <w:unhideWhenUsed/>
    <w:rsid w:val="00A41C7C"/>
    <w:pPr>
      <w:spacing w:after="120"/>
      <w:ind w:left="283"/>
    </w:pPr>
    <w:rPr>
      <w:lang w:val="x-none" w:eastAsia="x-none"/>
    </w:rPr>
  </w:style>
  <w:style w:type="character" w:customStyle="1" w:styleId="aff9">
    <w:name w:val="Основной текст с отступом Знак"/>
    <w:link w:val="aff8"/>
    <w:uiPriority w:val="99"/>
    <w:rsid w:val="00A41C7C"/>
    <w:rPr>
      <w:sz w:val="28"/>
      <w:szCs w:val="28"/>
    </w:rPr>
  </w:style>
  <w:style w:type="character" w:customStyle="1" w:styleId="af4">
    <w:name w:val="Таблица текст Знак"/>
    <w:link w:val="af3"/>
    <w:locked/>
    <w:rsid w:val="00A41C7C"/>
    <w:rPr>
      <w:sz w:val="24"/>
      <w:szCs w:val="24"/>
    </w:rPr>
  </w:style>
  <w:style w:type="paragraph" w:customStyle="1" w:styleId="1">
    <w:name w:val="1 уровень"/>
    <w:basedOn w:val="aff8"/>
    <w:rsid w:val="00A41C7C"/>
    <w:pPr>
      <w:numPr>
        <w:numId w:val="8"/>
      </w:numPr>
      <w:autoSpaceDE w:val="0"/>
      <w:autoSpaceDN w:val="0"/>
      <w:adjustRightInd w:val="0"/>
      <w:spacing w:after="0" w:line="240" w:lineRule="auto"/>
      <w:jc w:val="center"/>
    </w:pPr>
    <w:rPr>
      <w:b/>
      <w:snapToGrid w:val="0"/>
      <w:color w:val="000000"/>
      <w:sz w:val="24"/>
      <w:szCs w:val="24"/>
    </w:rPr>
  </w:style>
  <w:style w:type="paragraph" w:customStyle="1" w:styleId="15">
    <w:name w:val="Обычный1"/>
    <w:rsid w:val="00A41C7C"/>
    <w:pPr>
      <w:widowControl w:val="0"/>
      <w:ind w:firstLine="400"/>
      <w:jc w:val="both"/>
    </w:pPr>
    <w:rPr>
      <w:snapToGrid w:val="0"/>
      <w:sz w:val="24"/>
    </w:rPr>
  </w:style>
  <w:style w:type="paragraph" w:styleId="affa">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Абзац маркированнный"/>
    <w:basedOn w:val="a0"/>
    <w:link w:val="affb"/>
    <w:uiPriority w:val="34"/>
    <w:qFormat/>
    <w:rsid w:val="00886AB3"/>
    <w:pPr>
      <w:ind w:left="708"/>
    </w:pPr>
  </w:style>
  <w:style w:type="paragraph" w:customStyle="1" w:styleId="ConsPlusNormal">
    <w:name w:val="ConsPlusNormal"/>
    <w:rsid w:val="00732338"/>
    <w:pPr>
      <w:widowControl w:val="0"/>
      <w:suppressAutoHyphens/>
      <w:autoSpaceDE w:val="0"/>
      <w:ind w:firstLine="720"/>
    </w:pPr>
    <w:rPr>
      <w:rFonts w:ascii="Arial" w:eastAsia="Arial" w:hAnsi="Arial" w:cs="Arial"/>
      <w:lang w:eastAsia="ar-SA"/>
    </w:rPr>
  </w:style>
  <w:style w:type="paragraph" w:customStyle="1" w:styleId="ConsPlusNonformat">
    <w:name w:val="ConsPlusNonformat"/>
    <w:uiPriority w:val="99"/>
    <w:rsid w:val="00732338"/>
    <w:pPr>
      <w:widowControl w:val="0"/>
      <w:autoSpaceDE w:val="0"/>
      <w:autoSpaceDN w:val="0"/>
      <w:adjustRightInd w:val="0"/>
    </w:pPr>
    <w:rPr>
      <w:rFonts w:ascii="Courier New" w:hAnsi="Courier New" w:cs="Courier New"/>
    </w:rPr>
  </w:style>
  <w:style w:type="paragraph" w:styleId="affc">
    <w:name w:val="endnote text"/>
    <w:basedOn w:val="a0"/>
    <w:link w:val="affd"/>
    <w:uiPriority w:val="99"/>
    <w:rsid w:val="00245703"/>
    <w:pPr>
      <w:spacing w:line="240" w:lineRule="auto"/>
      <w:ind w:firstLine="0"/>
      <w:jc w:val="left"/>
    </w:pPr>
    <w:rPr>
      <w:sz w:val="20"/>
      <w:szCs w:val="20"/>
      <w:lang w:val="x-none" w:eastAsia="x-none"/>
    </w:rPr>
  </w:style>
  <w:style w:type="character" w:customStyle="1" w:styleId="affd">
    <w:name w:val="Текст концевой сноски Знак"/>
    <w:link w:val="affc"/>
    <w:uiPriority w:val="99"/>
    <w:rsid w:val="00245703"/>
    <w:rPr>
      <w:lang w:val="x-none" w:eastAsia="x-none"/>
    </w:rPr>
  </w:style>
  <w:style w:type="character" w:styleId="affe">
    <w:name w:val="endnote reference"/>
    <w:uiPriority w:val="99"/>
    <w:rsid w:val="00245703"/>
    <w:rPr>
      <w:rFonts w:cs="Times New Roman"/>
      <w:vertAlign w:val="superscript"/>
    </w:rPr>
  </w:style>
  <w:style w:type="paragraph" w:customStyle="1" w:styleId="afff">
    <w:name w:val="Ариал"/>
    <w:basedOn w:val="a0"/>
    <w:link w:val="16"/>
    <w:rsid w:val="009D200F"/>
    <w:pPr>
      <w:spacing w:before="120" w:after="120"/>
      <w:ind w:firstLine="851"/>
    </w:pPr>
    <w:rPr>
      <w:rFonts w:ascii="Arial" w:hAnsi="Arial"/>
      <w:sz w:val="24"/>
      <w:szCs w:val="20"/>
      <w:lang w:val="x-none" w:eastAsia="x-none"/>
    </w:rPr>
  </w:style>
  <w:style w:type="character" w:customStyle="1" w:styleId="16">
    <w:name w:val="Ариал Знак1"/>
    <w:link w:val="afff"/>
    <w:locked/>
    <w:rsid w:val="009D200F"/>
    <w:rPr>
      <w:rFonts w:ascii="Arial" w:hAnsi="Arial"/>
      <w:sz w:val="24"/>
    </w:rPr>
  </w:style>
  <w:style w:type="paragraph" w:customStyle="1" w:styleId="17">
    <w:name w:val="Текст сноски1"/>
    <w:basedOn w:val="a0"/>
    <w:next w:val="af1"/>
    <w:uiPriority w:val="99"/>
    <w:semiHidden/>
    <w:unhideWhenUsed/>
    <w:rsid w:val="00F15AD2"/>
    <w:pPr>
      <w:spacing w:line="240" w:lineRule="auto"/>
      <w:ind w:firstLine="0"/>
      <w:jc w:val="left"/>
    </w:pPr>
    <w:rPr>
      <w:rFonts w:ascii="Calibri" w:eastAsia="Calibri" w:hAnsi="Calibri"/>
      <w:sz w:val="20"/>
      <w:szCs w:val="20"/>
      <w:lang w:eastAsia="en-US"/>
    </w:rPr>
  </w:style>
  <w:style w:type="table" w:styleId="afff0">
    <w:name w:val="Table Grid"/>
    <w:basedOn w:val="a2"/>
    <w:uiPriority w:val="59"/>
    <w:rsid w:val="0061286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b">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
    <w:link w:val="affa"/>
    <w:uiPriority w:val="34"/>
    <w:qFormat/>
    <w:locked/>
    <w:rsid w:val="00863DF7"/>
    <w:rPr>
      <w:sz w:val="28"/>
      <w:szCs w:val="28"/>
    </w:rPr>
  </w:style>
  <w:style w:type="table" w:customStyle="1" w:styleId="18">
    <w:name w:val="Сетка таблицы1"/>
    <w:basedOn w:val="a2"/>
    <w:next w:val="afff0"/>
    <w:uiPriority w:val="39"/>
    <w:rsid w:val="0017473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TN">
    <w:name w:val="FTN_таб"/>
    <w:basedOn w:val="a0"/>
    <w:rsid w:val="002973D9"/>
    <w:pPr>
      <w:widowControl w:val="0"/>
      <w:tabs>
        <w:tab w:val="left" w:pos="709"/>
      </w:tabs>
      <w:spacing w:line="240" w:lineRule="auto"/>
      <w:ind w:firstLine="0"/>
    </w:pPr>
    <w:rPr>
      <w:rFonts w:eastAsia="Arial Unicode MS"/>
      <w:sz w:val="22"/>
      <w:szCs w:val="24"/>
    </w:rPr>
  </w:style>
  <w:style w:type="paragraph" w:customStyle="1" w:styleId="Style5">
    <w:name w:val="Style5"/>
    <w:basedOn w:val="a0"/>
    <w:uiPriority w:val="99"/>
    <w:rsid w:val="007D0CA0"/>
    <w:pPr>
      <w:autoSpaceDE w:val="0"/>
      <w:autoSpaceDN w:val="0"/>
      <w:spacing w:line="320" w:lineRule="exact"/>
      <w:ind w:firstLine="706"/>
    </w:pPr>
    <w:rPr>
      <w:rFonts w:eastAsia="Calibri"/>
      <w:sz w:val="24"/>
      <w:szCs w:val="24"/>
    </w:rPr>
  </w:style>
  <w:style w:type="paragraph" w:customStyle="1" w:styleId="Default">
    <w:name w:val="Default"/>
    <w:rsid w:val="0072453A"/>
    <w:pPr>
      <w:autoSpaceDE w:val="0"/>
      <w:autoSpaceDN w:val="0"/>
      <w:adjustRightInd w:val="0"/>
    </w:pPr>
    <w:rPr>
      <w:color w:val="000000"/>
      <w:sz w:val="24"/>
      <w:szCs w:val="24"/>
    </w:rPr>
  </w:style>
  <w:style w:type="character" w:customStyle="1" w:styleId="afd">
    <w:name w:val="Подподпункт Знак"/>
    <w:link w:val="afc"/>
    <w:locked/>
    <w:rsid w:val="00E50043"/>
    <w:rPr>
      <w:sz w:val="28"/>
      <w:szCs w:val="28"/>
      <w:lang w:val="x-none" w:eastAsia="x-none"/>
    </w:rPr>
  </w:style>
  <w:style w:type="paragraph" w:customStyle="1" w:styleId="-">
    <w:name w:val="_Маркер (номер) - с заголовком"/>
    <w:basedOn w:val="a0"/>
    <w:rsid w:val="00E50043"/>
    <w:pPr>
      <w:spacing w:before="240" w:after="60"/>
      <w:ind w:firstLine="0"/>
      <w:jc w:val="left"/>
    </w:pPr>
    <w:rPr>
      <w:b/>
      <w:bCs/>
      <w:sz w:val="24"/>
      <w:szCs w:val="20"/>
    </w:rPr>
  </w:style>
  <w:style w:type="numbering" w:customStyle="1" w:styleId="80">
    <w:name w:val="Импортированный стиль 8.0"/>
    <w:rsid w:val="00417A6D"/>
    <w:pPr>
      <w:numPr>
        <w:numId w:val="28"/>
      </w:numPr>
    </w:pPr>
  </w:style>
  <w:style w:type="paragraph" w:customStyle="1" w:styleId="19">
    <w:name w:val="Заголовок_1"/>
    <w:basedOn w:val="a0"/>
    <w:uiPriority w:val="99"/>
    <w:locked/>
    <w:rsid w:val="000C758B"/>
    <w:pPr>
      <w:keepNext/>
      <w:keepLines/>
      <w:tabs>
        <w:tab w:val="num" w:pos="2977"/>
      </w:tabs>
      <w:suppressAutoHyphens/>
      <w:snapToGrid w:val="0"/>
      <w:spacing w:before="360" w:after="120" w:line="240" w:lineRule="auto"/>
      <w:ind w:firstLine="0"/>
      <w:jc w:val="center"/>
      <w:outlineLvl w:val="0"/>
    </w:pPr>
    <w:rPr>
      <w:rFonts w:ascii="Arial" w:hAnsi="Arial" w:cs="Arial"/>
      <w:b/>
      <w:bCs/>
      <w:caps/>
      <w:sz w:val="36"/>
    </w:rPr>
  </w:style>
  <w:style w:type="paragraph" w:customStyle="1" w:styleId="26">
    <w:name w:val="Пункт_2"/>
    <w:basedOn w:val="a0"/>
    <w:uiPriority w:val="99"/>
    <w:rsid w:val="000C758B"/>
    <w:pPr>
      <w:tabs>
        <w:tab w:val="num" w:pos="4680"/>
      </w:tabs>
      <w:spacing w:line="240" w:lineRule="auto"/>
    </w:pPr>
    <w:rPr>
      <w:szCs w:val="20"/>
    </w:rPr>
  </w:style>
  <w:style w:type="paragraph" w:customStyle="1" w:styleId="52">
    <w:name w:val="Пункт_5"/>
    <w:basedOn w:val="32"/>
    <w:uiPriority w:val="99"/>
    <w:rsid w:val="000C758B"/>
    <w:pPr>
      <w:tabs>
        <w:tab w:val="num" w:pos="1703"/>
      </w:tabs>
      <w:snapToGrid w:val="0"/>
      <w:ind w:firstLine="567"/>
    </w:pPr>
  </w:style>
  <w:style w:type="paragraph" w:styleId="afff1">
    <w:name w:val="Normal (Web)"/>
    <w:basedOn w:val="a0"/>
    <w:rsid w:val="000C758B"/>
    <w:pPr>
      <w:spacing w:before="100" w:beforeAutospacing="1" w:after="100" w:afterAutospacing="1" w:line="240" w:lineRule="auto"/>
      <w:ind w:firstLine="0"/>
      <w:jc w:val="left"/>
    </w:pPr>
    <w:rPr>
      <w:sz w:val="24"/>
      <w:szCs w:val="24"/>
    </w:rPr>
  </w:style>
  <w:style w:type="paragraph" w:customStyle="1" w:styleId="a">
    <w:name w:val="АриалНум"/>
    <w:basedOn w:val="a0"/>
    <w:rsid w:val="00887B85"/>
    <w:pPr>
      <w:numPr>
        <w:numId w:val="37"/>
      </w:numPr>
      <w:tabs>
        <w:tab w:val="clear" w:pos="926"/>
        <w:tab w:val="num" w:pos="720"/>
      </w:tabs>
      <w:spacing w:line="240" w:lineRule="auto"/>
      <w:ind w:left="720"/>
    </w:pPr>
    <w:rPr>
      <w:rFonts w:ascii="Arial" w:hAnsi="Arial" w:cs="Arial"/>
      <w:sz w:val="24"/>
      <w:szCs w:val="24"/>
    </w:rPr>
  </w:style>
  <w:style w:type="character" w:customStyle="1" w:styleId="afff2">
    <w:name w:val="коммент"/>
    <w:uiPriority w:val="99"/>
    <w:rsid w:val="00C015C4"/>
    <w:rPr>
      <w:i/>
      <w:iCs w:val="0"/>
      <w:sz w:val="24"/>
      <w:u w:val="single"/>
      <w:shd w:val="clear" w:color="auto" w:fill="FFFF99"/>
    </w:rPr>
  </w:style>
  <w:style w:type="paragraph" w:customStyle="1" w:styleId="42">
    <w:name w:val="Пункт_4"/>
    <w:basedOn w:val="a0"/>
    <w:link w:val="43"/>
    <w:uiPriority w:val="99"/>
    <w:rsid w:val="00271675"/>
    <w:pPr>
      <w:spacing w:line="240" w:lineRule="auto"/>
      <w:ind w:firstLine="0"/>
    </w:pPr>
    <w:rPr>
      <w:szCs w:val="20"/>
      <w:lang w:eastAsia="ko-KR"/>
    </w:rPr>
  </w:style>
  <w:style w:type="character" w:customStyle="1" w:styleId="43">
    <w:name w:val="Пункт_4 Знак"/>
    <w:link w:val="42"/>
    <w:uiPriority w:val="99"/>
    <w:rsid w:val="00271675"/>
    <w:rPr>
      <w:sz w:val="28"/>
      <w:lang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1341353">
      <w:bodyDiv w:val="1"/>
      <w:marLeft w:val="0"/>
      <w:marRight w:val="0"/>
      <w:marTop w:val="0"/>
      <w:marBottom w:val="0"/>
      <w:divBdr>
        <w:top w:val="none" w:sz="0" w:space="0" w:color="auto"/>
        <w:left w:val="none" w:sz="0" w:space="0" w:color="auto"/>
        <w:bottom w:val="none" w:sz="0" w:space="0" w:color="auto"/>
        <w:right w:val="none" w:sz="0" w:space="0" w:color="auto"/>
      </w:divBdr>
    </w:div>
    <w:div w:id="157310951">
      <w:bodyDiv w:val="1"/>
      <w:marLeft w:val="0"/>
      <w:marRight w:val="0"/>
      <w:marTop w:val="0"/>
      <w:marBottom w:val="0"/>
      <w:divBdr>
        <w:top w:val="none" w:sz="0" w:space="0" w:color="auto"/>
        <w:left w:val="none" w:sz="0" w:space="0" w:color="auto"/>
        <w:bottom w:val="none" w:sz="0" w:space="0" w:color="auto"/>
        <w:right w:val="none" w:sz="0" w:space="0" w:color="auto"/>
      </w:divBdr>
    </w:div>
    <w:div w:id="1462260655">
      <w:bodyDiv w:val="1"/>
      <w:marLeft w:val="0"/>
      <w:marRight w:val="0"/>
      <w:marTop w:val="0"/>
      <w:marBottom w:val="0"/>
      <w:divBdr>
        <w:top w:val="none" w:sz="0" w:space="0" w:color="auto"/>
        <w:left w:val="none" w:sz="0" w:space="0" w:color="auto"/>
        <w:bottom w:val="none" w:sz="0" w:space="0" w:color="auto"/>
        <w:right w:val="none" w:sz="0" w:space="0" w:color="auto"/>
      </w:divBdr>
    </w:div>
    <w:div w:id="2055882504">
      <w:bodyDiv w:val="1"/>
      <w:marLeft w:val="0"/>
      <w:marRight w:val="0"/>
      <w:marTop w:val="0"/>
      <w:marBottom w:val="0"/>
      <w:divBdr>
        <w:top w:val="none" w:sz="0" w:space="0" w:color="auto"/>
        <w:left w:val="none" w:sz="0" w:space="0" w:color="auto"/>
        <w:bottom w:val="none" w:sz="0" w:space="0" w:color="auto"/>
        <w:right w:val="none" w:sz="0" w:space="0" w:color="auto"/>
      </w:divBdr>
    </w:div>
    <w:div w:id="21436465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mrsk-1.ru/customers/customer-service/feedback/" TargetMode="External"/><Relationship Id="rId18" Type="http://schemas.openxmlformats.org/officeDocument/2006/relationships/hyperlink" Target="https://rmsp.nalog.ru"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tender.lot-online.ru" TargetMode="External"/><Relationship Id="rId17" Type="http://schemas.openxmlformats.org/officeDocument/2006/relationships/hyperlink" Target="https://zakupki.gov.ru/epz/dishonestsupplier/search/results.html" TargetMode="External"/><Relationship Id="rId2" Type="http://schemas.openxmlformats.org/officeDocument/2006/relationships/numbering" Target="numbering.xml"/><Relationship Id="rId16" Type="http://schemas.openxmlformats.org/officeDocument/2006/relationships/hyperlink" Target="mailto:info@mrsk-cp.ru" TargetMode="External"/><Relationship Id="rId20" Type="http://schemas.openxmlformats.org/officeDocument/2006/relationships/hyperlink" Target="http://www.rosseti.ru/investment/science/attestation/"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zakupki.gov.ru" TargetMode="External"/><Relationship Id="rId5" Type="http://schemas.openxmlformats.org/officeDocument/2006/relationships/webSettings" Target="webSettings.xml"/><Relationship Id="rId15" Type="http://schemas.openxmlformats.org/officeDocument/2006/relationships/hyperlink" Target="mailto:posta@mrsk-1.ru" TargetMode="External"/><Relationship Id="rId23" Type="http://schemas.openxmlformats.org/officeDocument/2006/relationships/theme" Target="theme/theme1.xml"/><Relationship Id="rId10" Type="http://schemas.openxmlformats.org/officeDocument/2006/relationships/hyperlink" Target="https://www.rosseti.ru/sustainable-development/sustainable-development-documents/" TargetMode="External"/><Relationship Id="rId19" Type="http://schemas.openxmlformats.org/officeDocument/2006/relationships/hyperlink" Target="https://www.rosseti.ru/suppliers/technical-policy/equipment-quality-control/" TargetMode="External"/><Relationship Id="rId4" Type="http://schemas.openxmlformats.org/officeDocument/2006/relationships/settings" Target="settings.xml"/><Relationship Id="rId9" Type="http://schemas.openxmlformats.org/officeDocument/2006/relationships/hyperlink" Target="mailto:yudin_av@tl.mrsk-cp.ru" TargetMode="External"/><Relationship Id="rId14" Type="http://schemas.openxmlformats.org/officeDocument/2006/relationships/hyperlink" Target="https://www.mrsk-cp.ru/about/anti-corruption_policy/feedbac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A477024-508E-4B32-A644-3DBA6FDCAB6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5962</TotalTime>
  <Pages>28</Pages>
  <Words>8644</Words>
  <Characters>63979</Characters>
  <Application>Microsoft Office Word</Application>
  <DocSecurity>0</DocSecurity>
  <Lines>533</Lines>
  <Paragraphs>144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72479</CharactersWithSpaces>
  <SharedDoc>false</SharedDoc>
  <HLinks>
    <vt:vector size="108" baseType="variant">
      <vt:variant>
        <vt:i4>655379</vt:i4>
      </vt:variant>
      <vt:variant>
        <vt:i4>246</vt:i4>
      </vt:variant>
      <vt:variant>
        <vt:i4>0</vt:i4>
      </vt:variant>
      <vt:variant>
        <vt:i4>5</vt:i4>
      </vt:variant>
      <vt:variant>
        <vt:lpwstr>https://eac-reestr.digital.gov.ru/reestr/</vt:lpwstr>
      </vt:variant>
      <vt:variant>
        <vt:lpwstr/>
      </vt:variant>
      <vt:variant>
        <vt:i4>4587541</vt:i4>
      </vt:variant>
      <vt:variant>
        <vt:i4>243</vt:i4>
      </vt:variant>
      <vt:variant>
        <vt:i4>0</vt:i4>
      </vt:variant>
      <vt:variant>
        <vt:i4>5</vt:i4>
      </vt:variant>
      <vt:variant>
        <vt:lpwstr>https://reestr.digital.gov.ru/reestr/</vt:lpwstr>
      </vt:variant>
      <vt:variant>
        <vt:lpwstr/>
      </vt:variant>
      <vt:variant>
        <vt:i4>8126527</vt:i4>
      </vt:variant>
      <vt:variant>
        <vt:i4>240</vt:i4>
      </vt:variant>
      <vt:variant>
        <vt:i4>0</vt:i4>
      </vt:variant>
      <vt:variant>
        <vt:i4>5</vt:i4>
      </vt:variant>
      <vt:variant>
        <vt:lpwstr>https://goszakupki.eaeunion.org/erpt/ru/registers/products</vt:lpwstr>
      </vt:variant>
      <vt:variant>
        <vt:lpwstr/>
      </vt:variant>
      <vt:variant>
        <vt:i4>1048591</vt:i4>
      </vt:variant>
      <vt:variant>
        <vt:i4>237</vt:i4>
      </vt:variant>
      <vt:variant>
        <vt:i4>0</vt:i4>
      </vt:variant>
      <vt:variant>
        <vt:i4>5</vt:i4>
      </vt:variant>
      <vt:variant>
        <vt:lpwstr>https://gisp.gov.ru/pp719v2/pub/prod/</vt:lpwstr>
      </vt:variant>
      <vt:variant>
        <vt:lpwstr/>
      </vt:variant>
      <vt:variant>
        <vt:i4>262167</vt:i4>
      </vt:variant>
      <vt:variant>
        <vt:i4>182</vt:i4>
      </vt:variant>
      <vt:variant>
        <vt:i4>0</vt:i4>
      </vt:variant>
      <vt:variant>
        <vt:i4>5</vt:i4>
      </vt:variant>
      <vt:variant>
        <vt:lpwstr>http://www.rosseti.ru/investment/science/attestation/</vt:lpwstr>
      </vt:variant>
      <vt:variant>
        <vt:lpwstr/>
      </vt:variant>
      <vt:variant>
        <vt:i4>589844</vt:i4>
      </vt:variant>
      <vt:variant>
        <vt:i4>180</vt:i4>
      </vt:variant>
      <vt:variant>
        <vt:i4>0</vt:i4>
      </vt:variant>
      <vt:variant>
        <vt:i4>5</vt:i4>
      </vt:variant>
      <vt:variant>
        <vt:lpwstr>https://www.rosseti.ru/suppliers/technical-policy/equipment-quality-control/</vt:lpwstr>
      </vt:variant>
      <vt:variant>
        <vt:lpwstr/>
      </vt:variant>
      <vt:variant>
        <vt:i4>3407930</vt:i4>
      </vt:variant>
      <vt:variant>
        <vt:i4>66</vt:i4>
      </vt:variant>
      <vt:variant>
        <vt:i4>0</vt:i4>
      </vt:variant>
      <vt:variant>
        <vt:i4>5</vt:i4>
      </vt:variant>
      <vt:variant>
        <vt:lpwstr>https://rmsp.nalog.ru/</vt:lpwstr>
      </vt:variant>
      <vt:variant>
        <vt:lpwstr/>
      </vt:variant>
      <vt:variant>
        <vt:i4>1048582</vt:i4>
      </vt:variant>
      <vt:variant>
        <vt:i4>60</vt:i4>
      </vt:variant>
      <vt:variant>
        <vt:i4>0</vt:i4>
      </vt:variant>
      <vt:variant>
        <vt:i4>5</vt:i4>
      </vt:variant>
      <vt:variant>
        <vt:lpwstr>https://zakupki.gov.ru/epz/dishonestsupplier/search/results.html</vt:lpwstr>
      </vt:variant>
      <vt:variant>
        <vt:lpwstr/>
      </vt:variant>
      <vt:variant>
        <vt:i4>6815819</vt:i4>
      </vt:variant>
      <vt:variant>
        <vt:i4>30</vt:i4>
      </vt:variant>
      <vt:variant>
        <vt:i4>0</vt:i4>
      </vt:variant>
      <vt:variant>
        <vt:i4>5</vt:i4>
      </vt:variant>
      <vt:variant>
        <vt:lpwstr>mailto:posta@mrsk-1.ru</vt:lpwstr>
      </vt:variant>
      <vt:variant>
        <vt:lpwstr/>
      </vt:variant>
      <vt:variant>
        <vt:i4>3276834</vt:i4>
      </vt:variant>
      <vt:variant>
        <vt:i4>27</vt:i4>
      </vt:variant>
      <vt:variant>
        <vt:i4>0</vt:i4>
      </vt:variant>
      <vt:variant>
        <vt:i4>5</vt:i4>
      </vt:variant>
      <vt:variant>
        <vt:lpwstr>https://www.mrsk-1.ru/customers/customer-service/feedback/</vt:lpwstr>
      </vt:variant>
      <vt:variant>
        <vt:lpwstr/>
      </vt:variant>
      <vt:variant>
        <vt:i4>4980803</vt:i4>
      </vt:variant>
      <vt:variant>
        <vt:i4>24</vt:i4>
      </vt:variant>
      <vt:variant>
        <vt:i4>0</vt:i4>
      </vt:variant>
      <vt:variant>
        <vt:i4>5</vt:i4>
      </vt:variant>
      <vt:variant>
        <vt:lpwstr>https://tender.lot-online.ru/</vt:lpwstr>
      </vt:variant>
      <vt:variant>
        <vt:lpwstr/>
      </vt:variant>
      <vt:variant>
        <vt:i4>7274549</vt:i4>
      </vt:variant>
      <vt:variant>
        <vt:i4>21</vt:i4>
      </vt:variant>
      <vt:variant>
        <vt:i4>0</vt:i4>
      </vt:variant>
      <vt:variant>
        <vt:i4>5</vt:i4>
      </vt:variant>
      <vt:variant>
        <vt:lpwstr>http://www.zakupki.gov.ru/</vt:lpwstr>
      </vt:variant>
      <vt:variant>
        <vt:lpwstr/>
      </vt:variant>
      <vt:variant>
        <vt:i4>65652</vt:i4>
      </vt:variant>
      <vt:variant>
        <vt:i4>15</vt:i4>
      </vt:variant>
      <vt:variant>
        <vt:i4>0</vt:i4>
      </vt:variant>
      <vt:variant>
        <vt:i4>5</vt:i4>
      </vt:variant>
      <vt:variant>
        <vt:lpwstr>mailto:Poddubskaya.kv@mrsk-1.ru</vt:lpwstr>
      </vt:variant>
      <vt:variant>
        <vt:lpwstr/>
      </vt:variant>
      <vt:variant>
        <vt:i4>8060941</vt:i4>
      </vt:variant>
      <vt:variant>
        <vt:i4>12</vt:i4>
      </vt:variant>
      <vt:variant>
        <vt:i4>0</vt:i4>
      </vt:variant>
      <vt:variant>
        <vt:i4>5</vt:i4>
      </vt:variant>
      <vt:variant>
        <vt:lpwstr>mailto:Slyadneva.IA@mrsk-1.ru</vt:lpwstr>
      </vt:variant>
      <vt:variant>
        <vt:lpwstr/>
      </vt:variant>
      <vt:variant>
        <vt:i4>3145795</vt:i4>
      </vt:variant>
      <vt:variant>
        <vt:i4>9</vt:i4>
      </vt:variant>
      <vt:variant>
        <vt:i4>0</vt:i4>
      </vt:variant>
      <vt:variant>
        <vt:i4>5</vt:i4>
      </vt:variant>
      <vt:variant>
        <vt:lpwstr>mailto:Lyanoi.MV@mrsk-1.ru</vt:lpwstr>
      </vt:variant>
      <vt:variant>
        <vt:lpwstr/>
      </vt:variant>
      <vt:variant>
        <vt:i4>5374003</vt:i4>
      </vt:variant>
      <vt:variant>
        <vt:i4>6</vt:i4>
      </vt:variant>
      <vt:variant>
        <vt:i4>0</vt:i4>
      </vt:variant>
      <vt:variant>
        <vt:i4>5</vt:i4>
      </vt:variant>
      <vt:variant>
        <vt:lpwstr>mailto:Tsirkova.LV@mrsk-1.ru</vt:lpwstr>
      </vt:variant>
      <vt:variant>
        <vt:lpwstr/>
      </vt:variant>
      <vt:variant>
        <vt:i4>4390922</vt:i4>
      </vt:variant>
      <vt:variant>
        <vt:i4>3</vt:i4>
      </vt:variant>
      <vt:variant>
        <vt:i4>0</vt:i4>
      </vt:variant>
      <vt:variant>
        <vt:i4>5</vt:i4>
      </vt:variant>
      <vt:variant>
        <vt:lpwstr>http://www.mrsk-1.ru/</vt:lpwstr>
      </vt:variant>
      <vt:variant>
        <vt:lpwstr/>
      </vt:variant>
      <vt:variant>
        <vt:i4>6815819</vt:i4>
      </vt:variant>
      <vt:variant>
        <vt:i4>0</vt:i4>
      </vt:variant>
      <vt:variant>
        <vt:i4>0</vt:i4>
      </vt:variant>
      <vt:variant>
        <vt:i4>5</vt:i4>
      </vt:variant>
      <vt:variant>
        <vt:lpwstr>mailto:posta@mrsk-1.ru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subject/>
  <dc:creator>С.Б.Дашков</dc:creator>
  <cp:keywords/>
  <cp:lastModifiedBy>Мухина Инна Николаевна</cp:lastModifiedBy>
  <cp:revision>99</cp:revision>
  <cp:lastPrinted>2012-12-18T13:13:00Z</cp:lastPrinted>
  <dcterms:created xsi:type="dcterms:W3CDTF">2026-06-07T11:19:00Z</dcterms:created>
  <dcterms:modified xsi:type="dcterms:W3CDTF">2026-09-01T07:53:00Z</dcterms:modified>
</cp:coreProperties>
</file>